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</w:rPr>
      </w:pPr>
    </w:p>
    <w:p>
      <w:pPr>
        <w:pStyle w:val="3"/>
        <w:rPr>
          <w:rFonts w:ascii="Times New Roman"/>
        </w:rPr>
      </w:pPr>
    </w:p>
    <w:p>
      <w:pPr>
        <w:pStyle w:val="3"/>
        <w:rPr>
          <w:rFonts w:ascii="Times New Roman"/>
        </w:rPr>
      </w:pPr>
    </w:p>
    <w:p>
      <w:pPr>
        <w:pStyle w:val="3"/>
        <w:rPr>
          <w:rFonts w:ascii="Times New Roman"/>
        </w:rPr>
      </w:pPr>
    </w:p>
    <w:p>
      <w:pPr>
        <w:pStyle w:val="3"/>
        <w:rPr>
          <w:rFonts w:ascii="Times New Roman"/>
        </w:rPr>
      </w:pPr>
    </w:p>
    <w:p>
      <w:pPr>
        <w:pStyle w:val="3"/>
        <w:rPr>
          <w:rFonts w:ascii="Times New Roman"/>
        </w:rPr>
      </w:pPr>
    </w:p>
    <w:p>
      <w:pPr>
        <w:pStyle w:val="3"/>
        <w:spacing w:before="10"/>
        <w:rPr>
          <w:rFonts w:ascii="Times New Roman"/>
          <w:sz w:val="17"/>
        </w:rPr>
      </w:pPr>
    </w:p>
    <w:p>
      <w:pPr>
        <w:spacing w:after="0"/>
        <w:rPr>
          <w:rFonts w:ascii="Times New Roman"/>
          <w:sz w:val="17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space="720" w:num="1"/>
        </w:sectPr>
      </w:pPr>
    </w:p>
    <w:p>
      <w:pPr>
        <w:spacing w:before="64"/>
        <w:ind w:left="2111" w:right="293" w:firstLine="0"/>
        <w:jc w:val="center"/>
        <w:rPr>
          <w:rFonts w:hint="eastAsia" w:ascii="Times New Roman" w:hAnsi="Times New Roman" w:eastAsia="Times New Roman"/>
          <w:color w:val="231F20"/>
          <w:sz w:val="35"/>
          <w:lang w:val="en-US" w:eastAsia="zh-CN"/>
        </w:rPr>
      </w:pPr>
      <w:r>
        <w:rPr>
          <w:rFonts w:hint="default" w:ascii="Times New Roman" w:hAnsi="Times New Roman" w:eastAsia="Times New Roman"/>
          <w:color w:val="231F20"/>
          <w:sz w:val="35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934085</wp:posOffset>
                </wp:positionV>
                <wp:extent cx="0" cy="0"/>
                <wp:effectExtent l="4445" t="1051560" r="8255" b="1054100"/>
                <wp:wrapNone/>
                <wp:docPr id="2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 w="468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84.8pt;margin-top:73.55pt;height:9.22337203685478e+17pt;width:0pt;mso-position-horizontal-relative:page;z-index:251671552;mso-width-relative:page;mso-height-relative:page;" filled="f" stroked="t" coordsize="21600,21600" o:gfxdata="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2XmcU1QAAAAsBAAAP&#10;AAAAAAAAAAEAIAAAACIAAABkcnMvZG93bnJldi54bWxQSwECFAAUAAAACACHTuJARdslFeIBAADW&#10;AwAADgAAAAAAAAABACAAAAAkAQAAZHJzL2Uyb0RvYy54bWxQSwUGAAAAAAYABgBZAQAAeAUAAAAA&#10;">
                <v:fill on="f" focussize="0,0"/>
                <v:stroke weight="0.368503937007874pt" color="#231F2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Times New Roman"/>
          <w:color w:val="231F20"/>
          <w:sz w:val="35"/>
          <w:lang w:val="en-U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1605280</wp:posOffset>
                </wp:positionH>
                <wp:positionV relativeFrom="paragraph">
                  <wp:posOffset>-322580</wp:posOffset>
                </wp:positionV>
                <wp:extent cx="7620" cy="8343265"/>
                <wp:effectExtent l="1270" t="0" r="3810" b="635"/>
                <wp:wrapNone/>
                <wp:docPr id="40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8343265"/>
                          <a:chOff x="2528" y="-509"/>
                          <a:chExt cx="12" cy="13139"/>
                        </a:xfrm>
                      </wpg:grpSpPr>
                      <wps:wsp>
                        <wps:cNvPr id="37" name="直线 4"/>
                        <wps:cNvSpPr/>
                        <wps:spPr>
                          <a:xfrm>
                            <a:off x="2528" y="-500"/>
                            <a:ext cx="12" cy="0"/>
                          </a:xfrm>
                          <a:prstGeom prst="line">
                            <a:avLst/>
                          </a:prstGeom>
                          <a:ln w="10808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任意多边形 5"/>
                        <wps:cNvSpPr/>
                        <wps:spPr>
                          <a:xfrm>
                            <a:off x="2533" y="-458"/>
                            <a:ext cx="2" cy="1303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3037">
                                <a:moveTo>
                                  <a:pt x="0" y="0"/>
                                </a:moveTo>
                                <a:lnTo>
                                  <a:pt x="0" y="34"/>
                                </a:lnTo>
                                <a:moveTo>
                                  <a:pt x="0" y="68"/>
                                </a:moveTo>
                                <a:lnTo>
                                  <a:pt x="0" y="102"/>
                                </a:lnTo>
                                <a:moveTo>
                                  <a:pt x="0" y="136"/>
                                </a:moveTo>
                                <a:lnTo>
                                  <a:pt x="0" y="171"/>
                                </a:lnTo>
                                <a:moveTo>
                                  <a:pt x="0" y="205"/>
                                </a:moveTo>
                                <a:lnTo>
                                  <a:pt x="0" y="239"/>
                                </a:lnTo>
                                <a:moveTo>
                                  <a:pt x="0" y="273"/>
                                </a:moveTo>
                                <a:lnTo>
                                  <a:pt x="0" y="307"/>
                                </a:lnTo>
                                <a:moveTo>
                                  <a:pt x="0" y="341"/>
                                </a:moveTo>
                                <a:lnTo>
                                  <a:pt x="0" y="375"/>
                                </a:lnTo>
                                <a:moveTo>
                                  <a:pt x="0" y="409"/>
                                </a:moveTo>
                                <a:lnTo>
                                  <a:pt x="0" y="443"/>
                                </a:lnTo>
                                <a:moveTo>
                                  <a:pt x="0" y="477"/>
                                </a:moveTo>
                                <a:lnTo>
                                  <a:pt x="0" y="511"/>
                                </a:lnTo>
                                <a:moveTo>
                                  <a:pt x="0" y="545"/>
                                </a:moveTo>
                                <a:lnTo>
                                  <a:pt x="0" y="579"/>
                                </a:lnTo>
                                <a:moveTo>
                                  <a:pt x="0" y="613"/>
                                </a:moveTo>
                                <a:lnTo>
                                  <a:pt x="0" y="647"/>
                                </a:lnTo>
                                <a:moveTo>
                                  <a:pt x="0" y="681"/>
                                </a:moveTo>
                                <a:lnTo>
                                  <a:pt x="0" y="715"/>
                                </a:lnTo>
                                <a:moveTo>
                                  <a:pt x="0" y="749"/>
                                </a:moveTo>
                                <a:lnTo>
                                  <a:pt x="0" y="783"/>
                                </a:lnTo>
                                <a:moveTo>
                                  <a:pt x="0" y="817"/>
                                </a:moveTo>
                                <a:lnTo>
                                  <a:pt x="0" y="851"/>
                                </a:lnTo>
                                <a:moveTo>
                                  <a:pt x="0" y="885"/>
                                </a:moveTo>
                                <a:lnTo>
                                  <a:pt x="0" y="919"/>
                                </a:lnTo>
                                <a:moveTo>
                                  <a:pt x="0" y="953"/>
                                </a:moveTo>
                                <a:lnTo>
                                  <a:pt x="0" y="987"/>
                                </a:lnTo>
                                <a:moveTo>
                                  <a:pt x="0" y="1021"/>
                                </a:moveTo>
                                <a:lnTo>
                                  <a:pt x="0" y="1055"/>
                                </a:lnTo>
                                <a:moveTo>
                                  <a:pt x="0" y="1090"/>
                                </a:moveTo>
                                <a:lnTo>
                                  <a:pt x="0" y="1124"/>
                                </a:lnTo>
                                <a:moveTo>
                                  <a:pt x="0" y="1158"/>
                                </a:moveTo>
                                <a:lnTo>
                                  <a:pt x="0" y="1192"/>
                                </a:lnTo>
                                <a:moveTo>
                                  <a:pt x="0" y="1226"/>
                                </a:moveTo>
                                <a:lnTo>
                                  <a:pt x="0" y="1260"/>
                                </a:lnTo>
                                <a:moveTo>
                                  <a:pt x="0" y="1294"/>
                                </a:moveTo>
                                <a:lnTo>
                                  <a:pt x="0" y="1328"/>
                                </a:lnTo>
                                <a:moveTo>
                                  <a:pt x="0" y="1362"/>
                                </a:moveTo>
                                <a:lnTo>
                                  <a:pt x="0" y="1396"/>
                                </a:lnTo>
                                <a:moveTo>
                                  <a:pt x="0" y="1430"/>
                                </a:moveTo>
                                <a:lnTo>
                                  <a:pt x="0" y="1464"/>
                                </a:lnTo>
                                <a:moveTo>
                                  <a:pt x="0" y="1498"/>
                                </a:moveTo>
                                <a:lnTo>
                                  <a:pt x="0" y="1532"/>
                                </a:lnTo>
                                <a:moveTo>
                                  <a:pt x="0" y="1566"/>
                                </a:moveTo>
                                <a:lnTo>
                                  <a:pt x="0" y="1600"/>
                                </a:lnTo>
                                <a:moveTo>
                                  <a:pt x="0" y="1634"/>
                                </a:moveTo>
                                <a:lnTo>
                                  <a:pt x="0" y="1668"/>
                                </a:lnTo>
                                <a:moveTo>
                                  <a:pt x="0" y="1702"/>
                                </a:moveTo>
                                <a:lnTo>
                                  <a:pt x="0" y="1736"/>
                                </a:lnTo>
                                <a:moveTo>
                                  <a:pt x="0" y="1770"/>
                                </a:moveTo>
                                <a:lnTo>
                                  <a:pt x="0" y="1804"/>
                                </a:lnTo>
                                <a:moveTo>
                                  <a:pt x="0" y="1838"/>
                                </a:moveTo>
                                <a:lnTo>
                                  <a:pt x="0" y="1872"/>
                                </a:lnTo>
                                <a:moveTo>
                                  <a:pt x="0" y="1906"/>
                                </a:moveTo>
                                <a:lnTo>
                                  <a:pt x="0" y="1940"/>
                                </a:lnTo>
                                <a:moveTo>
                                  <a:pt x="0" y="1974"/>
                                </a:moveTo>
                                <a:lnTo>
                                  <a:pt x="0" y="2009"/>
                                </a:lnTo>
                                <a:moveTo>
                                  <a:pt x="0" y="2043"/>
                                </a:moveTo>
                                <a:lnTo>
                                  <a:pt x="0" y="2077"/>
                                </a:lnTo>
                                <a:moveTo>
                                  <a:pt x="0" y="2111"/>
                                </a:moveTo>
                                <a:lnTo>
                                  <a:pt x="0" y="2145"/>
                                </a:lnTo>
                                <a:moveTo>
                                  <a:pt x="0" y="2179"/>
                                </a:moveTo>
                                <a:lnTo>
                                  <a:pt x="0" y="2213"/>
                                </a:lnTo>
                                <a:moveTo>
                                  <a:pt x="0" y="2247"/>
                                </a:moveTo>
                                <a:lnTo>
                                  <a:pt x="0" y="2281"/>
                                </a:lnTo>
                                <a:moveTo>
                                  <a:pt x="0" y="2315"/>
                                </a:moveTo>
                                <a:lnTo>
                                  <a:pt x="0" y="2349"/>
                                </a:lnTo>
                                <a:moveTo>
                                  <a:pt x="0" y="2383"/>
                                </a:moveTo>
                                <a:lnTo>
                                  <a:pt x="0" y="2417"/>
                                </a:lnTo>
                                <a:moveTo>
                                  <a:pt x="0" y="2451"/>
                                </a:moveTo>
                                <a:lnTo>
                                  <a:pt x="0" y="2485"/>
                                </a:lnTo>
                                <a:moveTo>
                                  <a:pt x="0" y="2519"/>
                                </a:moveTo>
                                <a:lnTo>
                                  <a:pt x="0" y="2553"/>
                                </a:lnTo>
                                <a:moveTo>
                                  <a:pt x="0" y="2587"/>
                                </a:moveTo>
                                <a:lnTo>
                                  <a:pt x="0" y="2621"/>
                                </a:lnTo>
                                <a:moveTo>
                                  <a:pt x="0" y="2655"/>
                                </a:moveTo>
                                <a:lnTo>
                                  <a:pt x="0" y="2689"/>
                                </a:lnTo>
                                <a:moveTo>
                                  <a:pt x="0" y="2723"/>
                                </a:moveTo>
                                <a:lnTo>
                                  <a:pt x="0" y="2757"/>
                                </a:lnTo>
                                <a:moveTo>
                                  <a:pt x="0" y="2791"/>
                                </a:moveTo>
                                <a:lnTo>
                                  <a:pt x="0" y="2825"/>
                                </a:lnTo>
                                <a:moveTo>
                                  <a:pt x="0" y="2859"/>
                                </a:moveTo>
                                <a:lnTo>
                                  <a:pt x="0" y="2893"/>
                                </a:lnTo>
                                <a:moveTo>
                                  <a:pt x="0" y="2928"/>
                                </a:moveTo>
                                <a:lnTo>
                                  <a:pt x="0" y="2962"/>
                                </a:lnTo>
                                <a:moveTo>
                                  <a:pt x="0" y="2996"/>
                                </a:moveTo>
                                <a:lnTo>
                                  <a:pt x="0" y="3030"/>
                                </a:lnTo>
                                <a:moveTo>
                                  <a:pt x="0" y="3064"/>
                                </a:moveTo>
                                <a:lnTo>
                                  <a:pt x="0" y="3098"/>
                                </a:lnTo>
                                <a:moveTo>
                                  <a:pt x="0" y="3132"/>
                                </a:moveTo>
                                <a:lnTo>
                                  <a:pt x="0" y="3166"/>
                                </a:lnTo>
                                <a:moveTo>
                                  <a:pt x="0" y="3200"/>
                                </a:moveTo>
                                <a:lnTo>
                                  <a:pt x="0" y="3234"/>
                                </a:lnTo>
                                <a:moveTo>
                                  <a:pt x="0" y="3268"/>
                                </a:moveTo>
                                <a:lnTo>
                                  <a:pt x="0" y="3302"/>
                                </a:lnTo>
                                <a:moveTo>
                                  <a:pt x="0" y="3336"/>
                                </a:moveTo>
                                <a:lnTo>
                                  <a:pt x="0" y="3370"/>
                                </a:lnTo>
                                <a:moveTo>
                                  <a:pt x="0" y="3404"/>
                                </a:moveTo>
                                <a:lnTo>
                                  <a:pt x="0" y="3438"/>
                                </a:lnTo>
                                <a:moveTo>
                                  <a:pt x="0" y="3472"/>
                                </a:moveTo>
                                <a:lnTo>
                                  <a:pt x="0" y="3506"/>
                                </a:lnTo>
                                <a:moveTo>
                                  <a:pt x="0" y="3540"/>
                                </a:moveTo>
                                <a:lnTo>
                                  <a:pt x="0" y="3574"/>
                                </a:lnTo>
                                <a:moveTo>
                                  <a:pt x="0" y="3608"/>
                                </a:moveTo>
                                <a:lnTo>
                                  <a:pt x="0" y="3642"/>
                                </a:lnTo>
                                <a:moveTo>
                                  <a:pt x="0" y="3676"/>
                                </a:moveTo>
                                <a:lnTo>
                                  <a:pt x="0" y="3710"/>
                                </a:lnTo>
                                <a:moveTo>
                                  <a:pt x="0" y="3744"/>
                                </a:moveTo>
                                <a:lnTo>
                                  <a:pt x="0" y="3778"/>
                                </a:lnTo>
                                <a:moveTo>
                                  <a:pt x="0" y="3812"/>
                                </a:moveTo>
                                <a:lnTo>
                                  <a:pt x="0" y="3847"/>
                                </a:lnTo>
                                <a:moveTo>
                                  <a:pt x="0" y="3881"/>
                                </a:moveTo>
                                <a:lnTo>
                                  <a:pt x="0" y="3915"/>
                                </a:lnTo>
                                <a:moveTo>
                                  <a:pt x="0" y="3949"/>
                                </a:moveTo>
                                <a:lnTo>
                                  <a:pt x="0" y="3983"/>
                                </a:lnTo>
                                <a:moveTo>
                                  <a:pt x="0" y="4017"/>
                                </a:moveTo>
                                <a:lnTo>
                                  <a:pt x="0" y="4051"/>
                                </a:lnTo>
                                <a:moveTo>
                                  <a:pt x="0" y="4085"/>
                                </a:moveTo>
                                <a:lnTo>
                                  <a:pt x="0" y="4119"/>
                                </a:lnTo>
                                <a:moveTo>
                                  <a:pt x="0" y="4153"/>
                                </a:moveTo>
                                <a:lnTo>
                                  <a:pt x="0" y="4187"/>
                                </a:lnTo>
                                <a:moveTo>
                                  <a:pt x="0" y="4221"/>
                                </a:moveTo>
                                <a:lnTo>
                                  <a:pt x="0" y="4255"/>
                                </a:lnTo>
                                <a:moveTo>
                                  <a:pt x="0" y="4289"/>
                                </a:moveTo>
                                <a:lnTo>
                                  <a:pt x="0" y="4323"/>
                                </a:lnTo>
                                <a:moveTo>
                                  <a:pt x="0" y="4357"/>
                                </a:moveTo>
                                <a:lnTo>
                                  <a:pt x="0" y="4391"/>
                                </a:lnTo>
                                <a:moveTo>
                                  <a:pt x="0" y="4425"/>
                                </a:moveTo>
                                <a:lnTo>
                                  <a:pt x="0" y="4459"/>
                                </a:lnTo>
                                <a:moveTo>
                                  <a:pt x="0" y="4493"/>
                                </a:moveTo>
                                <a:lnTo>
                                  <a:pt x="0" y="4527"/>
                                </a:lnTo>
                                <a:moveTo>
                                  <a:pt x="0" y="4561"/>
                                </a:moveTo>
                                <a:lnTo>
                                  <a:pt x="0" y="4595"/>
                                </a:lnTo>
                                <a:moveTo>
                                  <a:pt x="0" y="4629"/>
                                </a:moveTo>
                                <a:lnTo>
                                  <a:pt x="0" y="4663"/>
                                </a:lnTo>
                                <a:moveTo>
                                  <a:pt x="0" y="4697"/>
                                </a:moveTo>
                                <a:lnTo>
                                  <a:pt x="0" y="4731"/>
                                </a:lnTo>
                                <a:moveTo>
                                  <a:pt x="0" y="4766"/>
                                </a:moveTo>
                                <a:lnTo>
                                  <a:pt x="0" y="4800"/>
                                </a:lnTo>
                                <a:moveTo>
                                  <a:pt x="0" y="4834"/>
                                </a:moveTo>
                                <a:lnTo>
                                  <a:pt x="0" y="4868"/>
                                </a:lnTo>
                                <a:moveTo>
                                  <a:pt x="0" y="4902"/>
                                </a:moveTo>
                                <a:lnTo>
                                  <a:pt x="0" y="4936"/>
                                </a:lnTo>
                                <a:moveTo>
                                  <a:pt x="0" y="4970"/>
                                </a:moveTo>
                                <a:lnTo>
                                  <a:pt x="0" y="5004"/>
                                </a:lnTo>
                                <a:moveTo>
                                  <a:pt x="0" y="5038"/>
                                </a:moveTo>
                                <a:lnTo>
                                  <a:pt x="0" y="5072"/>
                                </a:lnTo>
                                <a:moveTo>
                                  <a:pt x="0" y="5106"/>
                                </a:moveTo>
                                <a:lnTo>
                                  <a:pt x="0" y="5140"/>
                                </a:lnTo>
                                <a:moveTo>
                                  <a:pt x="0" y="5174"/>
                                </a:moveTo>
                                <a:lnTo>
                                  <a:pt x="0" y="5208"/>
                                </a:lnTo>
                                <a:moveTo>
                                  <a:pt x="0" y="5242"/>
                                </a:moveTo>
                                <a:lnTo>
                                  <a:pt x="0" y="5276"/>
                                </a:lnTo>
                                <a:moveTo>
                                  <a:pt x="0" y="5310"/>
                                </a:moveTo>
                                <a:lnTo>
                                  <a:pt x="0" y="5344"/>
                                </a:lnTo>
                                <a:moveTo>
                                  <a:pt x="0" y="5378"/>
                                </a:moveTo>
                                <a:lnTo>
                                  <a:pt x="0" y="5412"/>
                                </a:lnTo>
                                <a:moveTo>
                                  <a:pt x="0" y="5446"/>
                                </a:moveTo>
                                <a:lnTo>
                                  <a:pt x="0" y="5480"/>
                                </a:lnTo>
                                <a:moveTo>
                                  <a:pt x="0" y="5514"/>
                                </a:moveTo>
                                <a:lnTo>
                                  <a:pt x="0" y="5548"/>
                                </a:lnTo>
                                <a:moveTo>
                                  <a:pt x="0" y="5582"/>
                                </a:moveTo>
                                <a:lnTo>
                                  <a:pt x="0" y="5616"/>
                                </a:lnTo>
                                <a:moveTo>
                                  <a:pt x="0" y="5650"/>
                                </a:moveTo>
                                <a:lnTo>
                                  <a:pt x="0" y="5685"/>
                                </a:lnTo>
                                <a:moveTo>
                                  <a:pt x="0" y="5719"/>
                                </a:moveTo>
                                <a:lnTo>
                                  <a:pt x="0" y="5753"/>
                                </a:lnTo>
                                <a:moveTo>
                                  <a:pt x="0" y="5787"/>
                                </a:moveTo>
                                <a:lnTo>
                                  <a:pt x="0" y="5821"/>
                                </a:lnTo>
                                <a:moveTo>
                                  <a:pt x="0" y="5855"/>
                                </a:moveTo>
                                <a:lnTo>
                                  <a:pt x="0" y="5889"/>
                                </a:lnTo>
                                <a:moveTo>
                                  <a:pt x="0" y="5923"/>
                                </a:moveTo>
                                <a:lnTo>
                                  <a:pt x="0" y="5957"/>
                                </a:lnTo>
                                <a:moveTo>
                                  <a:pt x="0" y="5991"/>
                                </a:moveTo>
                                <a:lnTo>
                                  <a:pt x="0" y="6025"/>
                                </a:lnTo>
                                <a:moveTo>
                                  <a:pt x="0" y="6059"/>
                                </a:moveTo>
                                <a:lnTo>
                                  <a:pt x="0" y="6093"/>
                                </a:lnTo>
                                <a:moveTo>
                                  <a:pt x="0" y="6127"/>
                                </a:moveTo>
                                <a:lnTo>
                                  <a:pt x="0" y="6161"/>
                                </a:lnTo>
                                <a:moveTo>
                                  <a:pt x="0" y="6195"/>
                                </a:moveTo>
                                <a:lnTo>
                                  <a:pt x="0" y="6229"/>
                                </a:lnTo>
                                <a:moveTo>
                                  <a:pt x="0" y="6263"/>
                                </a:moveTo>
                                <a:lnTo>
                                  <a:pt x="0" y="6297"/>
                                </a:lnTo>
                                <a:moveTo>
                                  <a:pt x="0" y="6331"/>
                                </a:moveTo>
                                <a:lnTo>
                                  <a:pt x="0" y="6365"/>
                                </a:lnTo>
                                <a:moveTo>
                                  <a:pt x="0" y="6399"/>
                                </a:moveTo>
                                <a:lnTo>
                                  <a:pt x="0" y="6433"/>
                                </a:lnTo>
                                <a:moveTo>
                                  <a:pt x="0" y="6467"/>
                                </a:moveTo>
                                <a:lnTo>
                                  <a:pt x="0" y="6501"/>
                                </a:lnTo>
                                <a:moveTo>
                                  <a:pt x="0" y="6535"/>
                                </a:moveTo>
                                <a:lnTo>
                                  <a:pt x="0" y="6569"/>
                                </a:lnTo>
                                <a:moveTo>
                                  <a:pt x="0" y="6604"/>
                                </a:moveTo>
                                <a:lnTo>
                                  <a:pt x="0" y="6638"/>
                                </a:lnTo>
                                <a:moveTo>
                                  <a:pt x="0" y="6672"/>
                                </a:moveTo>
                                <a:lnTo>
                                  <a:pt x="0" y="6706"/>
                                </a:lnTo>
                                <a:moveTo>
                                  <a:pt x="0" y="6740"/>
                                </a:moveTo>
                                <a:lnTo>
                                  <a:pt x="0" y="6774"/>
                                </a:lnTo>
                                <a:moveTo>
                                  <a:pt x="0" y="6808"/>
                                </a:moveTo>
                                <a:lnTo>
                                  <a:pt x="0" y="6842"/>
                                </a:lnTo>
                                <a:moveTo>
                                  <a:pt x="0" y="6876"/>
                                </a:moveTo>
                                <a:lnTo>
                                  <a:pt x="0" y="6910"/>
                                </a:lnTo>
                                <a:moveTo>
                                  <a:pt x="0" y="6944"/>
                                </a:moveTo>
                                <a:lnTo>
                                  <a:pt x="0" y="6978"/>
                                </a:lnTo>
                                <a:moveTo>
                                  <a:pt x="0" y="7012"/>
                                </a:moveTo>
                                <a:lnTo>
                                  <a:pt x="0" y="7046"/>
                                </a:lnTo>
                                <a:moveTo>
                                  <a:pt x="0" y="7080"/>
                                </a:moveTo>
                                <a:lnTo>
                                  <a:pt x="0" y="7114"/>
                                </a:lnTo>
                                <a:moveTo>
                                  <a:pt x="0" y="7148"/>
                                </a:moveTo>
                                <a:lnTo>
                                  <a:pt x="0" y="7182"/>
                                </a:lnTo>
                                <a:moveTo>
                                  <a:pt x="0" y="7216"/>
                                </a:moveTo>
                                <a:lnTo>
                                  <a:pt x="0" y="7250"/>
                                </a:lnTo>
                                <a:moveTo>
                                  <a:pt x="0" y="7284"/>
                                </a:moveTo>
                                <a:lnTo>
                                  <a:pt x="0" y="7318"/>
                                </a:lnTo>
                                <a:moveTo>
                                  <a:pt x="0" y="7352"/>
                                </a:moveTo>
                                <a:lnTo>
                                  <a:pt x="0" y="7386"/>
                                </a:lnTo>
                                <a:moveTo>
                                  <a:pt x="0" y="7420"/>
                                </a:moveTo>
                                <a:lnTo>
                                  <a:pt x="0" y="7454"/>
                                </a:lnTo>
                                <a:moveTo>
                                  <a:pt x="0" y="7488"/>
                                </a:moveTo>
                                <a:lnTo>
                                  <a:pt x="0" y="7523"/>
                                </a:lnTo>
                                <a:moveTo>
                                  <a:pt x="0" y="7557"/>
                                </a:moveTo>
                                <a:lnTo>
                                  <a:pt x="0" y="7591"/>
                                </a:lnTo>
                                <a:moveTo>
                                  <a:pt x="0" y="7625"/>
                                </a:moveTo>
                                <a:lnTo>
                                  <a:pt x="0" y="7659"/>
                                </a:lnTo>
                                <a:moveTo>
                                  <a:pt x="0" y="7693"/>
                                </a:moveTo>
                                <a:lnTo>
                                  <a:pt x="0" y="7727"/>
                                </a:lnTo>
                                <a:moveTo>
                                  <a:pt x="0" y="7761"/>
                                </a:moveTo>
                                <a:lnTo>
                                  <a:pt x="0" y="7795"/>
                                </a:lnTo>
                                <a:moveTo>
                                  <a:pt x="0" y="7829"/>
                                </a:moveTo>
                                <a:lnTo>
                                  <a:pt x="0" y="7863"/>
                                </a:lnTo>
                                <a:moveTo>
                                  <a:pt x="0" y="7897"/>
                                </a:moveTo>
                                <a:lnTo>
                                  <a:pt x="0" y="7931"/>
                                </a:lnTo>
                                <a:moveTo>
                                  <a:pt x="0" y="7965"/>
                                </a:moveTo>
                                <a:lnTo>
                                  <a:pt x="0" y="7999"/>
                                </a:lnTo>
                                <a:moveTo>
                                  <a:pt x="0" y="8033"/>
                                </a:moveTo>
                                <a:lnTo>
                                  <a:pt x="0" y="8067"/>
                                </a:lnTo>
                                <a:moveTo>
                                  <a:pt x="0" y="8101"/>
                                </a:moveTo>
                                <a:lnTo>
                                  <a:pt x="0" y="8135"/>
                                </a:lnTo>
                                <a:moveTo>
                                  <a:pt x="0" y="8169"/>
                                </a:moveTo>
                                <a:lnTo>
                                  <a:pt x="0" y="8203"/>
                                </a:lnTo>
                                <a:moveTo>
                                  <a:pt x="0" y="8237"/>
                                </a:moveTo>
                                <a:lnTo>
                                  <a:pt x="0" y="8271"/>
                                </a:lnTo>
                                <a:moveTo>
                                  <a:pt x="0" y="8305"/>
                                </a:moveTo>
                                <a:lnTo>
                                  <a:pt x="0" y="8339"/>
                                </a:lnTo>
                                <a:moveTo>
                                  <a:pt x="0" y="8373"/>
                                </a:moveTo>
                                <a:lnTo>
                                  <a:pt x="0" y="8407"/>
                                </a:lnTo>
                                <a:moveTo>
                                  <a:pt x="0" y="8442"/>
                                </a:moveTo>
                                <a:lnTo>
                                  <a:pt x="0" y="8476"/>
                                </a:lnTo>
                                <a:moveTo>
                                  <a:pt x="0" y="8510"/>
                                </a:moveTo>
                                <a:lnTo>
                                  <a:pt x="0" y="8544"/>
                                </a:lnTo>
                                <a:moveTo>
                                  <a:pt x="0" y="8578"/>
                                </a:moveTo>
                                <a:lnTo>
                                  <a:pt x="0" y="8612"/>
                                </a:lnTo>
                                <a:moveTo>
                                  <a:pt x="0" y="8646"/>
                                </a:moveTo>
                                <a:lnTo>
                                  <a:pt x="0" y="8680"/>
                                </a:lnTo>
                                <a:moveTo>
                                  <a:pt x="0" y="8714"/>
                                </a:moveTo>
                                <a:lnTo>
                                  <a:pt x="0" y="8748"/>
                                </a:lnTo>
                                <a:moveTo>
                                  <a:pt x="0" y="8782"/>
                                </a:moveTo>
                                <a:lnTo>
                                  <a:pt x="0" y="8816"/>
                                </a:lnTo>
                                <a:moveTo>
                                  <a:pt x="0" y="8850"/>
                                </a:moveTo>
                                <a:lnTo>
                                  <a:pt x="0" y="8884"/>
                                </a:lnTo>
                                <a:moveTo>
                                  <a:pt x="0" y="8918"/>
                                </a:moveTo>
                                <a:lnTo>
                                  <a:pt x="0" y="8952"/>
                                </a:lnTo>
                                <a:moveTo>
                                  <a:pt x="0" y="8986"/>
                                </a:moveTo>
                                <a:lnTo>
                                  <a:pt x="0" y="9020"/>
                                </a:lnTo>
                                <a:moveTo>
                                  <a:pt x="0" y="9054"/>
                                </a:moveTo>
                                <a:lnTo>
                                  <a:pt x="0" y="9088"/>
                                </a:lnTo>
                                <a:moveTo>
                                  <a:pt x="0" y="9122"/>
                                </a:moveTo>
                                <a:lnTo>
                                  <a:pt x="0" y="9156"/>
                                </a:lnTo>
                                <a:moveTo>
                                  <a:pt x="0" y="9190"/>
                                </a:moveTo>
                                <a:lnTo>
                                  <a:pt x="0" y="9224"/>
                                </a:lnTo>
                                <a:moveTo>
                                  <a:pt x="0" y="9258"/>
                                </a:moveTo>
                                <a:lnTo>
                                  <a:pt x="0" y="9292"/>
                                </a:lnTo>
                                <a:moveTo>
                                  <a:pt x="0" y="9326"/>
                                </a:moveTo>
                                <a:lnTo>
                                  <a:pt x="0" y="9360"/>
                                </a:lnTo>
                                <a:moveTo>
                                  <a:pt x="0" y="9395"/>
                                </a:moveTo>
                                <a:lnTo>
                                  <a:pt x="0" y="9429"/>
                                </a:lnTo>
                                <a:moveTo>
                                  <a:pt x="0" y="9463"/>
                                </a:moveTo>
                                <a:lnTo>
                                  <a:pt x="0" y="9497"/>
                                </a:lnTo>
                                <a:moveTo>
                                  <a:pt x="0" y="9531"/>
                                </a:moveTo>
                                <a:lnTo>
                                  <a:pt x="0" y="9565"/>
                                </a:lnTo>
                                <a:moveTo>
                                  <a:pt x="0" y="9599"/>
                                </a:moveTo>
                                <a:lnTo>
                                  <a:pt x="0" y="9633"/>
                                </a:lnTo>
                                <a:moveTo>
                                  <a:pt x="0" y="9667"/>
                                </a:moveTo>
                                <a:lnTo>
                                  <a:pt x="0" y="9701"/>
                                </a:lnTo>
                                <a:moveTo>
                                  <a:pt x="0" y="9735"/>
                                </a:moveTo>
                                <a:lnTo>
                                  <a:pt x="0" y="9769"/>
                                </a:lnTo>
                                <a:moveTo>
                                  <a:pt x="0" y="9803"/>
                                </a:moveTo>
                                <a:lnTo>
                                  <a:pt x="0" y="9837"/>
                                </a:lnTo>
                                <a:moveTo>
                                  <a:pt x="0" y="9871"/>
                                </a:moveTo>
                                <a:lnTo>
                                  <a:pt x="0" y="9905"/>
                                </a:lnTo>
                                <a:moveTo>
                                  <a:pt x="0" y="9939"/>
                                </a:moveTo>
                                <a:lnTo>
                                  <a:pt x="0" y="9973"/>
                                </a:lnTo>
                                <a:moveTo>
                                  <a:pt x="0" y="10007"/>
                                </a:moveTo>
                                <a:lnTo>
                                  <a:pt x="0" y="10041"/>
                                </a:lnTo>
                                <a:moveTo>
                                  <a:pt x="0" y="10075"/>
                                </a:moveTo>
                                <a:lnTo>
                                  <a:pt x="0" y="10109"/>
                                </a:lnTo>
                                <a:moveTo>
                                  <a:pt x="0" y="10143"/>
                                </a:moveTo>
                                <a:lnTo>
                                  <a:pt x="0" y="10177"/>
                                </a:lnTo>
                                <a:moveTo>
                                  <a:pt x="0" y="10211"/>
                                </a:moveTo>
                                <a:lnTo>
                                  <a:pt x="0" y="10245"/>
                                </a:lnTo>
                                <a:moveTo>
                                  <a:pt x="0" y="10279"/>
                                </a:moveTo>
                                <a:lnTo>
                                  <a:pt x="0" y="10314"/>
                                </a:lnTo>
                                <a:moveTo>
                                  <a:pt x="0" y="10348"/>
                                </a:moveTo>
                                <a:lnTo>
                                  <a:pt x="0" y="10382"/>
                                </a:lnTo>
                                <a:moveTo>
                                  <a:pt x="0" y="10416"/>
                                </a:moveTo>
                                <a:lnTo>
                                  <a:pt x="0" y="10450"/>
                                </a:lnTo>
                                <a:moveTo>
                                  <a:pt x="0" y="10484"/>
                                </a:moveTo>
                                <a:lnTo>
                                  <a:pt x="0" y="10518"/>
                                </a:lnTo>
                                <a:moveTo>
                                  <a:pt x="0" y="10552"/>
                                </a:moveTo>
                                <a:lnTo>
                                  <a:pt x="0" y="10586"/>
                                </a:lnTo>
                                <a:moveTo>
                                  <a:pt x="0" y="10620"/>
                                </a:moveTo>
                                <a:lnTo>
                                  <a:pt x="0" y="10654"/>
                                </a:lnTo>
                                <a:moveTo>
                                  <a:pt x="0" y="10688"/>
                                </a:moveTo>
                                <a:lnTo>
                                  <a:pt x="0" y="10722"/>
                                </a:lnTo>
                                <a:moveTo>
                                  <a:pt x="0" y="10756"/>
                                </a:moveTo>
                                <a:lnTo>
                                  <a:pt x="0" y="10790"/>
                                </a:lnTo>
                                <a:moveTo>
                                  <a:pt x="0" y="10824"/>
                                </a:moveTo>
                                <a:lnTo>
                                  <a:pt x="0" y="10858"/>
                                </a:lnTo>
                                <a:moveTo>
                                  <a:pt x="0" y="10892"/>
                                </a:moveTo>
                                <a:lnTo>
                                  <a:pt x="0" y="10926"/>
                                </a:lnTo>
                                <a:moveTo>
                                  <a:pt x="0" y="10960"/>
                                </a:moveTo>
                                <a:lnTo>
                                  <a:pt x="0" y="10994"/>
                                </a:lnTo>
                                <a:moveTo>
                                  <a:pt x="0" y="11028"/>
                                </a:moveTo>
                                <a:lnTo>
                                  <a:pt x="0" y="11062"/>
                                </a:lnTo>
                                <a:moveTo>
                                  <a:pt x="0" y="11096"/>
                                </a:moveTo>
                                <a:lnTo>
                                  <a:pt x="0" y="11130"/>
                                </a:lnTo>
                                <a:moveTo>
                                  <a:pt x="0" y="11164"/>
                                </a:moveTo>
                                <a:lnTo>
                                  <a:pt x="0" y="11198"/>
                                </a:lnTo>
                                <a:moveTo>
                                  <a:pt x="0" y="11233"/>
                                </a:moveTo>
                                <a:lnTo>
                                  <a:pt x="0" y="11267"/>
                                </a:lnTo>
                                <a:moveTo>
                                  <a:pt x="0" y="11301"/>
                                </a:moveTo>
                                <a:lnTo>
                                  <a:pt x="0" y="11335"/>
                                </a:lnTo>
                                <a:moveTo>
                                  <a:pt x="0" y="11369"/>
                                </a:moveTo>
                                <a:lnTo>
                                  <a:pt x="0" y="11403"/>
                                </a:lnTo>
                                <a:moveTo>
                                  <a:pt x="0" y="11437"/>
                                </a:moveTo>
                                <a:lnTo>
                                  <a:pt x="0" y="11471"/>
                                </a:lnTo>
                                <a:moveTo>
                                  <a:pt x="0" y="11505"/>
                                </a:moveTo>
                                <a:lnTo>
                                  <a:pt x="0" y="11539"/>
                                </a:lnTo>
                                <a:moveTo>
                                  <a:pt x="0" y="11573"/>
                                </a:moveTo>
                                <a:lnTo>
                                  <a:pt x="0" y="11607"/>
                                </a:lnTo>
                                <a:moveTo>
                                  <a:pt x="0" y="11641"/>
                                </a:moveTo>
                                <a:lnTo>
                                  <a:pt x="0" y="11675"/>
                                </a:lnTo>
                                <a:moveTo>
                                  <a:pt x="0" y="11709"/>
                                </a:moveTo>
                                <a:lnTo>
                                  <a:pt x="0" y="11743"/>
                                </a:lnTo>
                                <a:moveTo>
                                  <a:pt x="0" y="11777"/>
                                </a:moveTo>
                                <a:lnTo>
                                  <a:pt x="0" y="11811"/>
                                </a:lnTo>
                                <a:moveTo>
                                  <a:pt x="0" y="11845"/>
                                </a:moveTo>
                                <a:lnTo>
                                  <a:pt x="0" y="11879"/>
                                </a:lnTo>
                                <a:moveTo>
                                  <a:pt x="0" y="11913"/>
                                </a:moveTo>
                                <a:lnTo>
                                  <a:pt x="0" y="11947"/>
                                </a:lnTo>
                                <a:moveTo>
                                  <a:pt x="0" y="11981"/>
                                </a:moveTo>
                                <a:lnTo>
                                  <a:pt x="0" y="12015"/>
                                </a:lnTo>
                                <a:moveTo>
                                  <a:pt x="0" y="12049"/>
                                </a:moveTo>
                                <a:lnTo>
                                  <a:pt x="0" y="12083"/>
                                </a:lnTo>
                                <a:moveTo>
                                  <a:pt x="0" y="12117"/>
                                </a:moveTo>
                                <a:lnTo>
                                  <a:pt x="0" y="12152"/>
                                </a:lnTo>
                                <a:moveTo>
                                  <a:pt x="0" y="12186"/>
                                </a:moveTo>
                                <a:lnTo>
                                  <a:pt x="0" y="12220"/>
                                </a:lnTo>
                                <a:moveTo>
                                  <a:pt x="0" y="12254"/>
                                </a:moveTo>
                                <a:lnTo>
                                  <a:pt x="0" y="12288"/>
                                </a:lnTo>
                                <a:moveTo>
                                  <a:pt x="0" y="12322"/>
                                </a:moveTo>
                                <a:lnTo>
                                  <a:pt x="0" y="12356"/>
                                </a:lnTo>
                                <a:moveTo>
                                  <a:pt x="0" y="12390"/>
                                </a:moveTo>
                                <a:lnTo>
                                  <a:pt x="0" y="12424"/>
                                </a:lnTo>
                                <a:moveTo>
                                  <a:pt x="0" y="12458"/>
                                </a:moveTo>
                                <a:lnTo>
                                  <a:pt x="0" y="12492"/>
                                </a:lnTo>
                                <a:moveTo>
                                  <a:pt x="0" y="12526"/>
                                </a:moveTo>
                                <a:lnTo>
                                  <a:pt x="0" y="12560"/>
                                </a:lnTo>
                                <a:moveTo>
                                  <a:pt x="0" y="12594"/>
                                </a:moveTo>
                                <a:lnTo>
                                  <a:pt x="0" y="12628"/>
                                </a:lnTo>
                                <a:moveTo>
                                  <a:pt x="0" y="12662"/>
                                </a:moveTo>
                                <a:lnTo>
                                  <a:pt x="0" y="12696"/>
                                </a:lnTo>
                                <a:moveTo>
                                  <a:pt x="0" y="12730"/>
                                </a:moveTo>
                                <a:lnTo>
                                  <a:pt x="0" y="12764"/>
                                </a:lnTo>
                                <a:moveTo>
                                  <a:pt x="0" y="12798"/>
                                </a:moveTo>
                                <a:lnTo>
                                  <a:pt x="0" y="12832"/>
                                </a:lnTo>
                                <a:moveTo>
                                  <a:pt x="0" y="12866"/>
                                </a:moveTo>
                                <a:lnTo>
                                  <a:pt x="0" y="12900"/>
                                </a:lnTo>
                                <a:moveTo>
                                  <a:pt x="0" y="12934"/>
                                </a:moveTo>
                                <a:lnTo>
                                  <a:pt x="0" y="12968"/>
                                </a:lnTo>
                                <a:moveTo>
                                  <a:pt x="0" y="13002"/>
                                </a:moveTo>
                                <a:lnTo>
                                  <a:pt x="0" y="13036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线 6"/>
                        <wps:cNvSpPr/>
                        <wps:spPr>
                          <a:xfrm>
                            <a:off x="2528" y="12621"/>
                            <a:ext cx="12" cy="0"/>
                          </a:xfrm>
                          <a:prstGeom prst="line">
                            <a:avLst/>
                          </a:prstGeom>
                          <a:ln w="1080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26.4pt;margin-top:-25.4pt;height:656.95pt;width:0.6pt;mso-position-horizontal-relative:page;z-index:251675648;mso-width-relative:page;mso-height-relative:page;" coordorigin="2528,-509" coordsize="12,13139" o:gfxdata="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">
                <o:lock v:ext="edit" aspectratio="f"/>
                <v:line id="直线 4" o:spid="_x0000_s1026" o:spt="20" style="position:absolute;left:2528;top:-500;height:0;width:12;" filled="f" stroked="t" coordsize="21600,21600" o:gfxdata="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4y0q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851023622047244pt" color="#231F20" joinstyle="round"/>
                  <v:imagedata o:title=""/>
                  <o:lock v:ext="edit" aspectratio="f"/>
                </v:line>
                <v:shape id="任意多边形 5" o:spid="_x0000_s1026" o:spt="100" style="position:absolute;left:2533;top:-458;height:13037;width:2;" filled="f" stroked="t" coordsize="1,13037" o:gfxdata="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/2sXugAAANsA&#10;AAAPAAAAAAAAAAEAIAAAACIAAABkcnMvZG93bnJldi54bWxQSwECFAAUAAAACACHTuJAMy8FnjsA&#10;AAA5AAAAEAAAAAAAAAABACAAAAAJAQAAZHJzL3NoYXBleG1sLnhtbFBLBQYAAAAABgAGAFsBAACz&#10;AwAAAAA=&#10;" path="m0,0l0,34m0,68l0,102m0,136l0,171m0,205l0,239m0,273l0,307m0,341l0,375m0,409l0,443m0,477l0,511m0,545l0,579m0,613l0,647m0,681l0,715m0,749l0,783m0,817l0,851m0,885l0,919m0,953l0,987m0,1021l0,1055m0,1090l0,1124m0,1158l0,1192m0,1226l0,1260m0,1294l0,1328m0,1362l0,1396m0,1430l0,1464m0,1498l0,1532m0,1566l0,1600m0,1634l0,1668m0,1702l0,1736m0,1770l0,1804m0,1838l0,1872m0,1906l0,1940m0,1974l0,2009m0,2043l0,2077m0,2111l0,2145m0,2179l0,2213m0,2247l0,2281m0,2315l0,2349m0,2383l0,2417m0,2451l0,2485m0,2519l0,2553m0,2587l0,2621m0,2655l0,2689m0,2723l0,2757m0,2791l0,2825m0,2859l0,2893m0,2928l0,2962m0,2996l0,3030m0,3064l0,3098m0,3132l0,3166m0,3200l0,3234m0,3268l0,3302m0,3336l0,3370m0,3404l0,3438m0,3472l0,3506m0,3540l0,3574m0,3608l0,3642m0,3676l0,3710m0,3744l0,3778m0,3812l0,3847m0,3881l0,3915m0,3949l0,3983m0,4017l0,4051m0,4085l0,4119m0,4153l0,4187m0,4221l0,4255m0,4289l0,4323m0,4357l0,4391m0,4425l0,4459m0,4493l0,4527m0,4561l0,4595m0,4629l0,4663m0,4697l0,4731m0,4766l0,4800m0,4834l0,4868m0,4902l0,4936m0,4970l0,5004m0,5038l0,5072m0,5106l0,5140m0,5174l0,5208m0,5242l0,5276m0,5310l0,5344m0,5378l0,5412m0,5446l0,5480m0,5514l0,5548m0,5582l0,5616m0,5650l0,5685m0,5719l0,5753m0,5787l0,5821m0,5855l0,5889m0,5923l0,5957m0,5991l0,6025m0,6059l0,6093m0,6127l0,6161m0,6195l0,6229m0,6263l0,6297m0,6331l0,6365m0,6399l0,6433m0,6467l0,6501m0,6535l0,6569m0,6604l0,6638m0,6672l0,6706m0,6740l0,6774m0,6808l0,6842m0,6876l0,6910m0,6944l0,6978m0,7012l0,7046m0,7080l0,7114m0,7148l0,7182m0,7216l0,7250m0,7284l0,7318m0,7352l0,7386m0,7420l0,7454m0,7488l0,7523m0,7557l0,7591m0,7625l0,7659m0,7693l0,7727m0,7761l0,7795m0,7829l0,7863m0,7897l0,7931m0,7965l0,7999m0,8033l0,8067m0,8101l0,8135m0,8169l0,8203m0,8237l0,8271m0,8305l0,8339m0,8373l0,8407m0,8442l0,8476m0,8510l0,8544m0,8578l0,8612m0,8646l0,8680m0,8714l0,8748m0,8782l0,8816m0,8850l0,8884m0,8918l0,8952m0,8986l0,9020m0,9054l0,9088m0,9122l0,9156m0,9190l0,9224m0,9258l0,9292m0,9326l0,9360m0,9395l0,9429m0,9463l0,9497m0,9531l0,9565m0,9599l0,9633m0,9667l0,9701m0,9735l0,9769m0,9803l0,9837m0,9871l0,9905m0,9939l0,9973m0,10007l0,10041m0,10075l0,10109m0,10143l0,10177m0,10211l0,10245m0,10279l0,10314m0,10348l0,10382m0,10416l0,10450m0,10484l0,10518m0,10552l0,10586m0,10620l0,10654m0,10688l0,10722m0,10756l0,10790m0,10824l0,10858m0,10892l0,10926m0,10960l0,10994m0,11028l0,11062m0,11096l0,11130m0,11164l0,11198m0,11233l0,11267m0,11301l0,11335m0,11369l0,11403m0,11437l0,11471m0,11505l0,11539m0,11573l0,11607m0,11641l0,11675m0,11709l0,11743m0,11777l0,11811m0,11845l0,11879m0,11913l0,11947m0,11981l0,12015m0,12049l0,12083m0,12117l0,12152m0,12186l0,12220m0,12254l0,12288m0,12322l0,12356m0,12390l0,12424m0,12458l0,12492m0,12526l0,12560m0,12594l0,12628m0,12662l0,12696m0,12730l0,12764m0,12798l0,12832m0,12866l0,12900m0,12934l0,12968m0,13002l0,13036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6" o:spid="_x0000_s1026" o:spt="20" style="position:absolute;left:2528;top:12621;height:0;width:12;" filled="f" stroked="t" coordsize="21600,21600" o:gfxdata="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Q7W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850866141732283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Times New Roman"/>
          <w:color w:val="231F20"/>
          <w:sz w:val="35"/>
          <w:lang w:val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1270635</wp:posOffset>
                </wp:positionH>
                <wp:positionV relativeFrom="paragraph">
                  <wp:posOffset>-322580</wp:posOffset>
                </wp:positionV>
                <wp:extent cx="7620" cy="1988185"/>
                <wp:effectExtent l="1270" t="0" r="3810" b="5715"/>
                <wp:wrapNone/>
                <wp:docPr id="44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1988185"/>
                          <a:chOff x="2002" y="-509"/>
                          <a:chExt cx="12" cy="3131"/>
                        </a:xfrm>
                      </wpg:grpSpPr>
                      <wps:wsp>
                        <wps:cNvPr id="41" name="直线 8"/>
                        <wps:cNvSpPr/>
                        <wps:spPr>
                          <a:xfrm>
                            <a:off x="2002" y="-500"/>
                            <a:ext cx="11" cy="0"/>
                          </a:xfrm>
                          <a:prstGeom prst="line">
                            <a:avLst/>
                          </a:prstGeom>
                          <a:ln w="1080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任意多边形 9"/>
                        <wps:cNvSpPr/>
                        <wps:spPr>
                          <a:xfrm>
                            <a:off x="2007" y="-458"/>
                            <a:ext cx="2" cy="302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029">
                                <a:moveTo>
                                  <a:pt x="0" y="0"/>
                                </a:moveTo>
                                <a:lnTo>
                                  <a:pt x="0" y="34"/>
                                </a:lnTo>
                                <a:moveTo>
                                  <a:pt x="0" y="68"/>
                                </a:moveTo>
                                <a:lnTo>
                                  <a:pt x="0" y="102"/>
                                </a:lnTo>
                                <a:moveTo>
                                  <a:pt x="0" y="136"/>
                                </a:moveTo>
                                <a:lnTo>
                                  <a:pt x="0" y="170"/>
                                </a:lnTo>
                                <a:moveTo>
                                  <a:pt x="0" y="204"/>
                                </a:moveTo>
                                <a:lnTo>
                                  <a:pt x="0" y="239"/>
                                </a:lnTo>
                                <a:moveTo>
                                  <a:pt x="0" y="273"/>
                                </a:moveTo>
                                <a:lnTo>
                                  <a:pt x="0" y="307"/>
                                </a:lnTo>
                                <a:moveTo>
                                  <a:pt x="0" y="341"/>
                                </a:moveTo>
                                <a:lnTo>
                                  <a:pt x="0" y="375"/>
                                </a:lnTo>
                                <a:moveTo>
                                  <a:pt x="0" y="409"/>
                                </a:moveTo>
                                <a:lnTo>
                                  <a:pt x="0" y="443"/>
                                </a:lnTo>
                                <a:moveTo>
                                  <a:pt x="0" y="477"/>
                                </a:moveTo>
                                <a:lnTo>
                                  <a:pt x="0" y="511"/>
                                </a:lnTo>
                                <a:moveTo>
                                  <a:pt x="0" y="545"/>
                                </a:moveTo>
                                <a:lnTo>
                                  <a:pt x="0" y="579"/>
                                </a:lnTo>
                                <a:moveTo>
                                  <a:pt x="0" y="613"/>
                                </a:moveTo>
                                <a:lnTo>
                                  <a:pt x="0" y="647"/>
                                </a:lnTo>
                                <a:moveTo>
                                  <a:pt x="0" y="681"/>
                                </a:moveTo>
                                <a:lnTo>
                                  <a:pt x="0" y="715"/>
                                </a:lnTo>
                                <a:moveTo>
                                  <a:pt x="0" y="749"/>
                                </a:moveTo>
                                <a:lnTo>
                                  <a:pt x="0" y="783"/>
                                </a:lnTo>
                                <a:moveTo>
                                  <a:pt x="0" y="817"/>
                                </a:moveTo>
                                <a:lnTo>
                                  <a:pt x="0" y="851"/>
                                </a:lnTo>
                                <a:moveTo>
                                  <a:pt x="0" y="885"/>
                                </a:moveTo>
                                <a:lnTo>
                                  <a:pt x="0" y="919"/>
                                </a:lnTo>
                                <a:moveTo>
                                  <a:pt x="0" y="953"/>
                                </a:moveTo>
                                <a:lnTo>
                                  <a:pt x="0" y="987"/>
                                </a:lnTo>
                                <a:moveTo>
                                  <a:pt x="0" y="1021"/>
                                </a:moveTo>
                                <a:lnTo>
                                  <a:pt x="0" y="1055"/>
                                </a:lnTo>
                                <a:moveTo>
                                  <a:pt x="0" y="1089"/>
                                </a:moveTo>
                                <a:lnTo>
                                  <a:pt x="0" y="1123"/>
                                </a:lnTo>
                                <a:moveTo>
                                  <a:pt x="0" y="1157"/>
                                </a:moveTo>
                                <a:lnTo>
                                  <a:pt x="0" y="1191"/>
                                </a:lnTo>
                                <a:moveTo>
                                  <a:pt x="0" y="1225"/>
                                </a:moveTo>
                                <a:lnTo>
                                  <a:pt x="0" y="1259"/>
                                </a:lnTo>
                                <a:moveTo>
                                  <a:pt x="0" y="1293"/>
                                </a:moveTo>
                                <a:lnTo>
                                  <a:pt x="0" y="1327"/>
                                </a:lnTo>
                                <a:moveTo>
                                  <a:pt x="0" y="1362"/>
                                </a:moveTo>
                                <a:lnTo>
                                  <a:pt x="0" y="1396"/>
                                </a:lnTo>
                                <a:moveTo>
                                  <a:pt x="0" y="1430"/>
                                </a:moveTo>
                                <a:lnTo>
                                  <a:pt x="0" y="1464"/>
                                </a:lnTo>
                                <a:moveTo>
                                  <a:pt x="0" y="1498"/>
                                </a:moveTo>
                                <a:lnTo>
                                  <a:pt x="0" y="1532"/>
                                </a:lnTo>
                                <a:moveTo>
                                  <a:pt x="0" y="1566"/>
                                </a:moveTo>
                                <a:lnTo>
                                  <a:pt x="0" y="1600"/>
                                </a:lnTo>
                                <a:moveTo>
                                  <a:pt x="0" y="1634"/>
                                </a:moveTo>
                                <a:lnTo>
                                  <a:pt x="0" y="1668"/>
                                </a:lnTo>
                                <a:moveTo>
                                  <a:pt x="0" y="1702"/>
                                </a:moveTo>
                                <a:lnTo>
                                  <a:pt x="0" y="1736"/>
                                </a:lnTo>
                                <a:moveTo>
                                  <a:pt x="0" y="1770"/>
                                </a:moveTo>
                                <a:lnTo>
                                  <a:pt x="0" y="1804"/>
                                </a:lnTo>
                                <a:moveTo>
                                  <a:pt x="0" y="1838"/>
                                </a:moveTo>
                                <a:lnTo>
                                  <a:pt x="0" y="1872"/>
                                </a:lnTo>
                                <a:moveTo>
                                  <a:pt x="0" y="1906"/>
                                </a:moveTo>
                                <a:lnTo>
                                  <a:pt x="0" y="1940"/>
                                </a:lnTo>
                                <a:moveTo>
                                  <a:pt x="0" y="1974"/>
                                </a:moveTo>
                                <a:lnTo>
                                  <a:pt x="0" y="2008"/>
                                </a:lnTo>
                                <a:moveTo>
                                  <a:pt x="0" y="2042"/>
                                </a:moveTo>
                                <a:lnTo>
                                  <a:pt x="0" y="2076"/>
                                </a:lnTo>
                                <a:moveTo>
                                  <a:pt x="0" y="2110"/>
                                </a:moveTo>
                                <a:lnTo>
                                  <a:pt x="0" y="2144"/>
                                </a:lnTo>
                                <a:moveTo>
                                  <a:pt x="0" y="2178"/>
                                </a:moveTo>
                                <a:lnTo>
                                  <a:pt x="0" y="2212"/>
                                </a:lnTo>
                                <a:moveTo>
                                  <a:pt x="0" y="2246"/>
                                </a:moveTo>
                                <a:lnTo>
                                  <a:pt x="0" y="2280"/>
                                </a:lnTo>
                                <a:moveTo>
                                  <a:pt x="0" y="2314"/>
                                </a:moveTo>
                                <a:lnTo>
                                  <a:pt x="0" y="2348"/>
                                </a:lnTo>
                                <a:moveTo>
                                  <a:pt x="0" y="2382"/>
                                </a:moveTo>
                                <a:lnTo>
                                  <a:pt x="0" y="2416"/>
                                </a:lnTo>
                                <a:moveTo>
                                  <a:pt x="0" y="2450"/>
                                </a:moveTo>
                                <a:lnTo>
                                  <a:pt x="0" y="2485"/>
                                </a:lnTo>
                                <a:moveTo>
                                  <a:pt x="0" y="2519"/>
                                </a:moveTo>
                                <a:lnTo>
                                  <a:pt x="0" y="2553"/>
                                </a:lnTo>
                                <a:moveTo>
                                  <a:pt x="0" y="2587"/>
                                </a:moveTo>
                                <a:lnTo>
                                  <a:pt x="0" y="2621"/>
                                </a:lnTo>
                                <a:moveTo>
                                  <a:pt x="0" y="2655"/>
                                </a:moveTo>
                                <a:lnTo>
                                  <a:pt x="0" y="2689"/>
                                </a:lnTo>
                                <a:moveTo>
                                  <a:pt x="0" y="2723"/>
                                </a:moveTo>
                                <a:lnTo>
                                  <a:pt x="0" y="2757"/>
                                </a:lnTo>
                                <a:moveTo>
                                  <a:pt x="0" y="2791"/>
                                </a:moveTo>
                                <a:lnTo>
                                  <a:pt x="0" y="2825"/>
                                </a:lnTo>
                                <a:moveTo>
                                  <a:pt x="0" y="2859"/>
                                </a:moveTo>
                                <a:lnTo>
                                  <a:pt x="0" y="2893"/>
                                </a:lnTo>
                                <a:moveTo>
                                  <a:pt x="0" y="2927"/>
                                </a:moveTo>
                                <a:lnTo>
                                  <a:pt x="0" y="2961"/>
                                </a:lnTo>
                                <a:moveTo>
                                  <a:pt x="0" y="2995"/>
                                </a:moveTo>
                                <a:lnTo>
                                  <a:pt x="0" y="3029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10"/>
                        <wps:cNvSpPr/>
                        <wps:spPr>
                          <a:xfrm>
                            <a:off x="2002" y="2614"/>
                            <a:ext cx="11" cy="0"/>
                          </a:xfrm>
                          <a:prstGeom prst="line">
                            <a:avLst/>
                          </a:prstGeom>
                          <a:ln w="10804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100.05pt;margin-top:-25.4pt;height:156.55pt;width:0.6pt;mso-position-horizontal-relative:page;z-index:251676672;mso-width-relative:page;mso-height-relative:page;" coordorigin="2002,-509" coordsize="12,3131" o:gfxdata="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">
                <o:lock v:ext="edit" aspectratio="f"/>
                <v:line id="直线 8" o:spid="_x0000_s1026" o:spt="20" style="position:absolute;left:2002;top:-500;height:0;width:11;" filled="f" stroked="t" coordsize="21600,21600" o:gfxdata="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DY+r4A&#10;AADbAAAADwAAAAAAAAABACAAAAAiAAAAZHJzL2Rvd25yZXYueG1sUEsBAhQAFAAAAAgAh07iQDMv&#10;BZ47AAAAOQAAABAAAAAAAAAAAQAgAAAADQEAAGRycy9zaGFwZXhtbC54bWxQSwUGAAAAAAYABgBb&#10;AQAAtwMAAAAA&#10;">
                  <v:fill on="f" focussize="0,0"/>
                  <v:stroke weight="0.850787401574803pt" color="#231F20" joinstyle="round"/>
                  <v:imagedata o:title=""/>
                  <o:lock v:ext="edit" aspectratio="f"/>
                </v:line>
                <v:shape id="任意多边形 9" o:spid="_x0000_s1026" o:spt="100" style="position:absolute;left:2007;top:-458;height:3029;width:2;" filled="f" stroked="t" coordsize="1,3029" o:gfxdata="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v15SvQAA&#10;ANsAAAAPAAAAAAAAAAEAIAAAACIAAABkcnMvZG93bnJldi54bWxQSwECFAAUAAAACACHTuJAMy8F&#10;njsAAAA5AAAAEAAAAAAAAAABACAAAAAMAQAAZHJzL3NoYXBleG1sLnhtbFBLBQYAAAAABgAGAFsB&#10;AAC2AwAAAAA=&#10;" path="m0,0l0,34m0,68l0,102m0,136l0,170m0,204l0,239m0,273l0,307m0,341l0,375m0,409l0,443m0,477l0,511m0,545l0,579m0,613l0,647m0,681l0,715m0,749l0,783m0,817l0,851m0,885l0,919m0,953l0,987m0,1021l0,1055m0,1089l0,1123m0,1157l0,1191m0,1225l0,1259m0,1293l0,1327m0,1362l0,1396m0,1430l0,1464m0,1498l0,1532m0,1566l0,1600m0,1634l0,1668m0,1702l0,1736m0,1770l0,1804m0,1838l0,1872m0,1906l0,1940m0,1974l0,2008m0,2042l0,2076m0,2110l0,2144m0,2178l0,2212m0,2246l0,2280m0,2314l0,2348m0,2382l0,2416m0,2450l0,2485m0,2519l0,2553m0,2587l0,2621m0,2655l0,2689m0,2723l0,2757m0,2791l0,2825m0,2859l0,2893m0,2927l0,2961m0,2995l0,3029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10" o:spid="_x0000_s1026" o:spt="20" style="position:absolute;left:2002;top:2614;height:0;width:11;" filled="f" stroked="t" coordsize="21600,21600" o:gfxdata="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4Ob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850708661417323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Times New Roman"/>
          <w:color w:val="231F20"/>
          <w:sz w:val="35"/>
          <w:lang w:val="en-US" w:eastAsia="zh-CN"/>
        </w:rPr>
        <w:t>棠外附小2021</w:t>
      </w:r>
      <w:r>
        <w:rPr>
          <w:rFonts w:ascii="Times New Roman" w:hAnsi="Times New Roman" w:eastAsia="Times New Roman"/>
          <w:color w:val="231F20"/>
          <w:sz w:val="35"/>
        </w:rPr>
        <w:t>—</w:t>
      </w:r>
      <w:r>
        <w:rPr>
          <w:rFonts w:ascii="Times New Roman" w:hAnsi="Times New Roman" w:eastAsia="Times New Roman"/>
          <w:color w:val="231F20"/>
          <w:sz w:val="35"/>
        </w:rPr>
        <w:t>202</w:t>
      </w:r>
      <w:r>
        <w:rPr>
          <w:rFonts w:hint="eastAsia" w:ascii="Times New Roman" w:hAnsi="Times New Roman" w:eastAsia="Times New Roman"/>
          <w:color w:val="231F20"/>
          <w:sz w:val="35"/>
          <w:lang w:val="en-US" w:eastAsia="zh-CN"/>
        </w:rPr>
        <w:t>2</w:t>
      </w:r>
      <w:r>
        <w:rPr>
          <w:rFonts w:ascii="Times New Roman" w:hAnsi="Times New Roman" w:eastAsia="Times New Roman"/>
          <w:color w:val="231F20"/>
          <w:sz w:val="35"/>
        </w:rPr>
        <w:t xml:space="preserve"> </w:t>
      </w:r>
      <w:r>
        <w:rPr>
          <w:color w:val="231F20"/>
          <w:sz w:val="35"/>
        </w:rPr>
        <w:t>学</w:t>
      </w:r>
      <w:r>
        <w:rPr>
          <w:rFonts w:hint="eastAsia" w:ascii="Times New Roman" w:hAnsi="Times New Roman" w:eastAsia="Times New Roman"/>
          <w:color w:val="231F20"/>
          <w:sz w:val="35"/>
          <w:lang w:val="en-US" w:eastAsia="zh-CN"/>
        </w:rPr>
        <w:t>年度上期四年级语文</w:t>
      </w:r>
    </w:p>
    <w:p>
      <w:pPr>
        <w:spacing w:before="64"/>
        <w:ind w:left="2111" w:right="293" w:firstLine="0"/>
        <w:jc w:val="center"/>
        <w:rPr>
          <w:rFonts w:hint="eastAsia" w:ascii="黑体" w:eastAsia="黑体"/>
          <w:color w:val="231F20"/>
          <w:sz w:val="41"/>
        </w:rPr>
      </w:pPr>
      <w:r>
        <w:rPr>
          <w:rFonts w:hint="eastAsia" w:ascii="黑体" w:eastAsia="黑体"/>
          <w:color w:val="231F20"/>
          <w:sz w:val="41"/>
          <w:lang w:val="en-US" w:eastAsia="zh-CN"/>
        </w:rPr>
        <w:t>模拟试</w:t>
      </w:r>
      <w:r>
        <w:rPr>
          <w:rFonts w:hint="eastAsia" w:ascii="黑体" w:eastAsia="黑体"/>
          <w:color w:val="231F20"/>
          <w:sz w:val="41"/>
        </w:rPr>
        <w:t>卷</w:t>
      </w:r>
    </w:p>
    <w:p>
      <w:pPr>
        <w:pStyle w:val="2"/>
        <w:tabs>
          <w:tab w:val="right" w:pos="10038"/>
        </w:tabs>
        <w:spacing w:before="121"/>
        <w:ind w:left="4430"/>
        <w:rPr>
          <w:rFonts w:hint="default" w:eastAsia="宋体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928370</wp:posOffset>
                </wp:positionH>
                <wp:positionV relativeFrom="paragraph">
                  <wp:posOffset>199390</wp:posOffset>
                </wp:positionV>
                <wp:extent cx="170180" cy="1556385"/>
                <wp:effectExtent l="0" t="0" r="0" b="0"/>
                <wp:wrapNone/>
                <wp:docPr id="46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" cy="155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012"/>
                              </w:tabs>
                              <w:spacing w:before="3"/>
                              <w:ind w:left="20"/>
                            </w:pPr>
                            <w:r>
                              <w:rPr>
                                <w:color w:val="231F20"/>
                                <w:spacing w:val="4"/>
                                <w:w w:val="105"/>
                              </w:rPr>
                              <w:t>姓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名</w:t>
                            </w:r>
                            <w:r>
                              <w:rPr>
                                <w:color w:val="231F20"/>
                                <w:w w:val="105"/>
                                <w:u w:val="single" w:color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u w:val="single" w:color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4"/>
                                <w:w w:val="105"/>
                              </w:rPr>
                              <w:t>考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号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73.1pt;margin-top:15.7pt;height:122.55pt;width:13.4pt;mso-position-horizontal-relative:page;z-index:251678720;mso-width-relative:page;mso-height-relative:page;" filled="f" stroked="f" coordsize="21600,21600" o:gfxdata="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D5rCtjXAAAACgEAAA8AAAAAAAAAAQAgAAAAIgAAAGRycy9kb3ducmV2&#10;LnhtbFBLAQIUABQAAAAIAIdO4kAHG3KpxAEAAIM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3"/>
                        <w:tabs>
                          <w:tab w:val="left" w:pos="2012"/>
                        </w:tabs>
                        <w:spacing w:before="3"/>
                        <w:ind w:left="20"/>
                      </w:pPr>
                      <w:r>
                        <w:rPr>
                          <w:color w:val="231F20"/>
                          <w:spacing w:val="4"/>
                          <w:w w:val="105"/>
                        </w:rPr>
                        <w:t>姓</w:t>
                      </w:r>
                      <w:r>
                        <w:rPr>
                          <w:color w:val="231F20"/>
                          <w:w w:val="105"/>
                        </w:rPr>
                        <w:t>名</w:t>
                      </w:r>
                      <w:r>
                        <w:rPr>
                          <w:color w:val="231F20"/>
                          <w:w w:val="105"/>
                          <w:u w:val="single" w:color="231F20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u w:val="single" w:color="231F20"/>
                        </w:rPr>
                        <w:tab/>
                      </w:r>
                      <w:r>
                        <w:rPr>
                          <w:color w:val="231F20"/>
                          <w:spacing w:val="4"/>
                          <w:w w:val="105"/>
                        </w:rPr>
                        <w:t>考</w:t>
                      </w:r>
                      <w:r>
                        <w:rPr>
                          <w:color w:val="231F20"/>
                          <w:w w:val="105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eastAsia="楷体"/>
          <w:color w:val="231F20"/>
          <w:spacing w:val="5"/>
          <w:w w:val="102"/>
        </w:rPr>
        <w:t>（</w:t>
      </w:r>
      <w:r>
        <w:rPr>
          <w:rFonts w:hint="eastAsia" w:ascii="楷体" w:eastAsia="楷体"/>
          <w:color w:val="231F20"/>
          <w:spacing w:val="4"/>
          <w:w w:val="102"/>
        </w:rPr>
        <w:t>满</w:t>
      </w:r>
      <w:r>
        <w:rPr>
          <w:rFonts w:hint="eastAsia" w:ascii="楷体" w:eastAsia="楷体"/>
          <w:color w:val="231F20"/>
          <w:spacing w:val="34"/>
          <w:w w:val="102"/>
        </w:rPr>
        <w:t>分</w:t>
      </w:r>
      <w:r>
        <w:rPr>
          <w:color w:val="231F20"/>
          <w:spacing w:val="2"/>
          <w:w w:val="102"/>
        </w:rPr>
        <w:t>10</w:t>
      </w:r>
      <w:r>
        <w:rPr>
          <w:color w:val="231F20"/>
          <w:w w:val="102"/>
        </w:rPr>
        <w:t>0</w:t>
      </w:r>
      <w:r>
        <w:rPr>
          <w:color w:val="231F20"/>
          <w:spacing w:val="-26"/>
        </w:rPr>
        <w:t xml:space="preserve"> </w:t>
      </w:r>
      <w:r>
        <w:rPr>
          <w:rFonts w:hint="eastAsia" w:ascii="楷体" w:eastAsia="楷体"/>
          <w:color w:val="231F20"/>
          <w:spacing w:val="16"/>
          <w:w w:val="102"/>
        </w:rPr>
        <w:t>分</w:t>
      </w:r>
      <w:r>
        <w:rPr>
          <w:rFonts w:hint="eastAsia" w:ascii="楷体" w:eastAsia="楷体"/>
          <w:color w:val="231F20"/>
          <w:spacing w:val="-127"/>
          <w:w w:val="102"/>
        </w:rPr>
        <w:t>，</w:t>
      </w:r>
      <w:r>
        <w:rPr>
          <w:color w:val="231F20"/>
          <w:spacing w:val="2"/>
          <w:w w:val="102"/>
        </w:rPr>
        <w:t>1</w:t>
      </w:r>
      <w:r>
        <w:rPr>
          <w:rFonts w:hint="eastAsia" w:eastAsia="宋体"/>
          <w:color w:val="231F20"/>
          <w:spacing w:val="2"/>
          <w:w w:val="102"/>
          <w:lang w:val="en-US" w:eastAsia="zh-CN"/>
        </w:rPr>
        <w:t>2</w:t>
      </w:r>
      <w:r>
        <w:rPr>
          <w:color w:val="231F20"/>
          <w:w w:val="102"/>
        </w:rPr>
        <w:t>0</w:t>
      </w:r>
      <w:r>
        <w:rPr>
          <w:color w:val="231F20"/>
          <w:spacing w:val="-26"/>
        </w:rPr>
        <w:t xml:space="preserve"> </w:t>
      </w:r>
      <w:r>
        <w:rPr>
          <w:rFonts w:hint="eastAsia" w:ascii="楷体" w:eastAsia="楷体"/>
          <w:color w:val="231F20"/>
          <w:spacing w:val="4"/>
          <w:w w:val="102"/>
        </w:rPr>
        <w:t>分钟完卷</w:t>
      </w:r>
      <w:r>
        <w:rPr>
          <w:rFonts w:hint="eastAsia" w:ascii="楷体" w:eastAsia="楷体"/>
          <w:color w:val="231F20"/>
          <w:w w:val="102"/>
        </w:rPr>
        <w:t>）</w:t>
      </w:r>
      <w:r>
        <w:rPr>
          <w:color w:val="231F20"/>
          <w:w w:val="102"/>
        </w:rPr>
        <w:t xml:space="preserve"> </w:t>
      </w:r>
      <w:r>
        <w:rPr>
          <w:color w:val="231F20"/>
        </w:rPr>
        <w:tab/>
      </w:r>
    </w:p>
    <w:p>
      <w:pPr>
        <w:pStyle w:val="3"/>
        <w:spacing w:before="4" w:after="1"/>
        <w:rPr>
          <w:rFonts w:ascii="Times New Roman"/>
          <w:sz w:val="17"/>
        </w:rPr>
      </w:pPr>
    </w:p>
    <w:tbl>
      <w:tblPr>
        <w:tblStyle w:val="4"/>
        <w:tblW w:w="0" w:type="auto"/>
        <w:tblInd w:w="183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1444"/>
        <w:gridCol w:w="1444"/>
        <w:gridCol w:w="1444"/>
        <w:gridCol w:w="1444"/>
        <w:gridCol w:w="113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307" w:type="dxa"/>
          </w:tcPr>
          <w:p>
            <w:pPr>
              <w:pStyle w:val="8"/>
              <w:spacing w:before="84"/>
              <w:ind w:left="300" w:right="284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题 型</w:t>
            </w:r>
          </w:p>
        </w:tc>
        <w:tc>
          <w:tcPr>
            <w:tcW w:w="1444" w:type="dxa"/>
          </w:tcPr>
          <w:p>
            <w:pPr>
              <w:pStyle w:val="8"/>
              <w:spacing w:before="84"/>
              <w:ind w:left="259" w:right="243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积累运用</w:t>
            </w:r>
          </w:p>
        </w:tc>
        <w:tc>
          <w:tcPr>
            <w:tcW w:w="1444" w:type="dxa"/>
          </w:tcPr>
          <w:p>
            <w:pPr>
              <w:pStyle w:val="8"/>
              <w:spacing w:before="84"/>
              <w:ind w:left="259" w:right="243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阅读理解</w:t>
            </w:r>
          </w:p>
        </w:tc>
        <w:tc>
          <w:tcPr>
            <w:tcW w:w="1444" w:type="dxa"/>
          </w:tcPr>
          <w:p>
            <w:pPr>
              <w:pStyle w:val="8"/>
              <w:spacing w:before="84"/>
              <w:ind w:left="259" w:right="243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综合实践</w:t>
            </w:r>
          </w:p>
        </w:tc>
        <w:tc>
          <w:tcPr>
            <w:tcW w:w="1444" w:type="dxa"/>
          </w:tcPr>
          <w:p>
            <w:pPr>
              <w:pStyle w:val="8"/>
              <w:spacing w:before="84"/>
              <w:ind w:left="259" w:right="243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笔下生花</w:t>
            </w:r>
          </w:p>
        </w:tc>
        <w:tc>
          <w:tcPr>
            <w:tcW w:w="1137" w:type="dxa"/>
          </w:tcPr>
          <w:p>
            <w:pPr>
              <w:pStyle w:val="8"/>
              <w:spacing w:before="84"/>
              <w:ind w:left="349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总分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307" w:type="dxa"/>
          </w:tcPr>
          <w:p>
            <w:pPr>
              <w:pStyle w:val="8"/>
              <w:spacing w:before="84"/>
              <w:ind w:left="300" w:right="284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应得分</w:t>
            </w:r>
          </w:p>
        </w:tc>
        <w:tc>
          <w:tcPr>
            <w:tcW w:w="1444" w:type="dxa"/>
          </w:tcPr>
          <w:p>
            <w:pPr>
              <w:pStyle w:val="8"/>
              <w:spacing w:before="98"/>
              <w:ind w:left="259" w:right="24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31F20"/>
                <w:w w:val="105"/>
                <w:sz w:val="21"/>
              </w:rPr>
              <w:t>35</w:t>
            </w:r>
          </w:p>
        </w:tc>
        <w:tc>
          <w:tcPr>
            <w:tcW w:w="1444" w:type="dxa"/>
          </w:tcPr>
          <w:p>
            <w:pPr>
              <w:pStyle w:val="8"/>
              <w:spacing w:before="98"/>
              <w:ind w:left="259" w:right="24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31F20"/>
                <w:w w:val="105"/>
                <w:sz w:val="21"/>
              </w:rPr>
              <w:t>27</w:t>
            </w:r>
          </w:p>
        </w:tc>
        <w:tc>
          <w:tcPr>
            <w:tcW w:w="1444" w:type="dxa"/>
          </w:tcPr>
          <w:p>
            <w:pPr>
              <w:pStyle w:val="8"/>
              <w:spacing w:before="98"/>
              <w:ind w:left="1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31F20"/>
                <w:w w:val="102"/>
                <w:sz w:val="21"/>
              </w:rPr>
              <w:t>8</w:t>
            </w:r>
          </w:p>
        </w:tc>
        <w:tc>
          <w:tcPr>
            <w:tcW w:w="1444" w:type="dxa"/>
          </w:tcPr>
          <w:p>
            <w:pPr>
              <w:pStyle w:val="8"/>
              <w:spacing w:before="98"/>
              <w:ind w:left="259" w:right="24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31F20"/>
                <w:w w:val="105"/>
                <w:sz w:val="21"/>
              </w:rPr>
              <w:t>30</w:t>
            </w:r>
          </w:p>
        </w:tc>
        <w:tc>
          <w:tcPr>
            <w:tcW w:w="1137" w:type="dxa"/>
          </w:tcPr>
          <w:p>
            <w:pPr>
              <w:pStyle w:val="8"/>
              <w:spacing w:before="98"/>
              <w:ind w:left="404"/>
              <w:rPr>
                <w:rFonts w:ascii="Times New Roman"/>
                <w:sz w:val="21"/>
              </w:rPr>
            </w:pPr>
            <w:r>
              <w:rPr>
                <w:rFonts w:ascii="Times New Roman"/>
                <w:color w:val="231F20"/>
                <w:w w:val="105"/>
                <w:sz w:val="21"/>
              </w:rPr>
              <w:t>100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307" w:type="dxa"/>
          </w:tcPr>
          <w:p>
            <w:pPr>
              <w:pStyle w:val="8"/>
              <w:spacing w:before="84"/>
              <w:ind w:left="300" w:right="284"/>
              <w:jc w:val="center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实得分</w:t>
            </w:r>
          </w:p>
        </w:tc>
        <w:tc>
          <w:tcPr>
            <w:tcW w:w="144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4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3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pStyle w:val="3"/>
        <w:spacing w:before="115" w:line="300" w:lineRule="auto"/>
        <w:ind w:left="1820" w:right="10" w:firstLine="420"/>
        <w:rPr>
          <w:rFonts w:hint="eastAsia" w:ascii="仿宋_GB2312" w:eastAsia="仿宋_GB2312"/>
        </w:rPr>
      </w:pP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1270635</wp:posOffset>
                </wp:positionH>
                <wp:positionV relativeFrom="paragraph">
                  <wp:posOffset>-167005</wp:posOffset>
                </wp:positionV>
                <wp:extent cx="7620" cy="1936115"/>
                <wp:effectExtent l="1270" t="0" r="3810" b="6985"/>
                <wp:wrapNone/>
                <wp:docPr id="28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1936115"/>
                          <a:chOff x="2002" y="-263"/>
                          <a:chExt cx="12" cy="3049"/>
                        </a:xfrm>
                      </wpg:grpSpPr>
                      <wps:wsp>
                        <wps:cNvPr id="25" name="直线 13"/>
                        <wps:cNvSpPr/>
                        <wps:spPr>
                          <a:xfrm>
                            <a:off x="2002" y="-255"/>
                            <a:ext cx="11" cy="0"/>
                          </a:xfrm>
                          <a:prstGeom prst="line">
                            <a:avLst/>
                          </a:prstGeom>
                          <a:ln w="10753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任意多边形 14"/>
                        <wps:cNvSpPr/>
                        <wps:spPr>
                          <a:xfrm>
                            <a:off x="2007" y="-213"/>
                            <a:ext cx="2" cy="29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2947">
                                <a:moveTo>
                                  <a:pt x="0" y="0"/>
                                </a:moveTo>
                                <a:lnTo>
                                  <a:pt x="0" y="34"/>
                                </a:lnTo>
                                <a:moveTo>
                                  <a:pt x="0" y="68"/>
                                </a:moveTo>
                                <a:lnTo>
                                  <a:pt x="0" y="101"/>
                                </a:lnTo>
                                <a:moveTo>
                                  <a:pt x="0" y="135"/>
                                </a:moveTo>
                                <a:lnTo>
                                  <a:pt x="0" y="169"/>
                                </a:lnTo>
                                <a:moveTo>
                                  <a:pt x="0" y="203"/>
                                </a:moveTo>
                                <a:lnTo>
                                  <a:pt x="0" y="237"/>
                                </a:lnTo>
                                <a:moveTo>
                                  <a:pt x="0" y="271"/>
                                </a:moveTo>
                                <a:lnTo>
                                  <a:pt x="0" y="305"/>
                                </a:lnTo>
                                <a:moveTo>
                                  <a:pt x="0" y="338"/>
                                </a:moveTo>
                                <a:lnTo>
                                  <a:pt x="0" y="372"/>
                                </a:lnTo>
                                <a:moveTo>
                                  <a:pt x="0" y="406"/>
                                </a:moveTo>
                                <a:lnTo>
                                  <a:pt x="0" y="440"/>
                                </a:lnTo>
                                <a:moveTo>
                                  <a:pt x="0" y="474"/>
                                </a:moveTo>
                                <a:lnTo>
                                  <a:pt x="0" y="508"/>
                                </a:lnTo>
                                <a:moveTo>
                                  <a:pt x="0" y="542"/>
                                </a:moveTo>
                                <a:lnTo>
                                  <a:pt x="0" y="576"/>
                                </a:lnTo>
                                <a:moveTo>
                                  <a:pt x="0" y="609"/>
                                </a:moveTo>
                                <a:lnTo>
                                  <a:pt x="0" y="643"/>
                                </a:lnTo>
                                <a:moveTo>
                                  <a:pt x="0" y="677"/>
                                </a:moveTo>
                                <a:lnTo>
                                  <a:pt x="0" y="711"/>
                                </a:lnTo>
                                <a:moveTo>
                                  <a:pt x="0" y="745"/>
                                </a:moveTo>
                                <a:lnTo>
                                  <a:pt x="0" y="779"/>
                                </a:lnTo>
                                <a:moveTo>
                                  <a:pt x="0" y="813"/>
                                </a:moveTo>
                                <a:lnTo>
                                  <a:pt x="0" y="846"/>
                                </a:lnTo>
                                <a:moveTo>
                                  <a:pt x="0" y="880"/>
                                </a:moveTo>
                                <a:lnTo>
                                  <a:pt x="0" y="914"/>
                                </a:lnTo>
                                <a:moveTo>
                                  <a:pt x="0" y="948"/>
                                </a:moveTo>
                                <a:lnTo>
                                  <a:pt x="0" y="982"/>
                                </a:lnTo>
                                <a:moveTo>
                                  <a:pt x="0" y="1016"/>
                                </a:moveTo>
                                <a:lnTo>
                                  <a:pt x="0" y="1050"/>
                                </a:lnTo>
                                <a:moveTo>
                                  <a:pt x="0" y="1084"/>
                                </a:moveTo>
                                <a:lnTo>
                                  <a:pt x="0" y="1117"/>
                                </a:lnTo>
                                <a:moveTo>
                                  <a:pt x="0" y="1151"/>
                                </a:moveTo>
                                <a:lnTo>
                                  <a:pt x="0" y="1185"/>
                                </a:lnTo>
                                <a:moveTo>
                                  <a:pt x="0" y="1219"/>
                                </a:moveTo>
                                <a:lnTo>
                                  <a:pt x="0" y="1253"/>
                                </a:lnTo>
                                <a:moveTo>
                                  <a:pt x="0" y="1287"/>
                                </a:moveTo>
                                <a:lnTo>
                                  <a:pt x="0" y="1321"/>
                                </a:lnTo>
                                <a:moveTo>
                                  <a:pt x="0" y="1354"/>
                                </a:moveTo>
                                <a:lnTo>
                                  <a:pt x="0" y="1388"/>
                                </a:lnTo>
                                <a:moveTo>
                                  <a:pt x="0" y="1422"/>
                                </a:moveTo>
                                <a:lnTo>
                                  <a:pt x="0" y="1456"/>
                                </a:lnTo>
                                <a:moveTo>
                                  <a:pt x="0" y="1490"/>
                                </a:moveTo>
                                <a:lnTo>
                                  <a:pt x="0" y="1524"/>
                                </a:lnTo>
                                <a:moveTo>
                                  <a:pt x="0" y="1558"/>
                                </a:moveTo>
                                <a:lnTo>
                                  <a:pt x="0" y="1592"/>
                                </a:lnTo>
                                <a:moveTo>
                                  <a:pt x="0" y="1625"/>
                                </a:moveTo>
                                <a:lnTo>
                                  <a:pt x="0" y="1659"/>
                                </a:lnTo>
                                <a:moveTo>
                                  <a:pt x="0" y="1693"/>
                                </a:moveTo>
                                <a:lnTo>
                                  <a:pt x="0" y="1727"/>
                                </a:lnTo>
                                <a:moveTo>
                                  <a:pt x="0" y="1761"/>
                                </a:moveTo>
                                <a:lnTo>
                                  <a:pt x="0" y="1795"/>
                                </a:lnTo>
                                <a:moveTo>
                                  <a:pt x="0" y="1829"/>
                                </a:moveTo>
                                <a:lnTo>
                                  <a:pt x="0" y="1863"/>
                                </a:lnTo>
                                <a:moveTo>
                                  <a:pt x="0" y="1896"/>
                                </a:moveTo>
                                <a:lnTo>
                                  <a:pt x="0" y="1930"/>
                                </a:lnTo>
                                <a:moveTo>
                                  <a:pt x="0" y="1964"/>
                                </a:moveTo>
                                <a:lnTo>
                                  <a:pt x="0" y="1998"/>
                                </a:lnTo>
                                <a:moveTo>
                                  <a:pt x="0" y="2032"/>
                                </a:moveTo>
                                <a:lnTo>
                                  <a:pt x="0" y="2066"/>
                                </a:lnTo>
                                <a:moveTo>
                                  <a:pt x="0" y="2100"/>
                                </a:moveTo>
                                <a:lnTo>
                                  <a:pt x="0" y="2133"/>
                                </a:lnTo>
                                <a:moveTo>
                                  <a:pt x="0" y="2167"/>
                                </a:moveTo>
                                <a:lnTo>
                                  <a:pt x="0" y="2201"/>
                                </a:lnTo>
                                <a:moveTo>
                                  <a:pt x="0" y="2235"/>
                                </a:moveTo>
                                <a:lnTo>
                                  <a:pt x="0" y="2269"/>
                                </a:lnTo>
                                <a:moveTo>
                                  <a:pt x="0" y="2303"/>
                                </a:moveTo>
                                <a:lnTo>
                                  <a:pt x="0" y="2337"/>
                                </a:lnTo>
                                <a:moveTo>
                                  <a:pt x="0" y="2371"/>
                                </a:moveTo>
                                <a:lnTo>
                                  <a:pt x="0" y="2404"/>
                                </a:lnTo>
                                <a:moveTo>
                                  <a:pt x="0" y="2438"/>
                                </a:moveTo>
                                <a:lnTo>
                                  <a:pt x="0" y="2472"/>
                                </a:lnTo>
                                <a:moveTo>
                                  <a:pt x="0" y="2506"/>
                                </a:moveTo>
                                <a:lnTo>
                                  <a:pt x="0" y="2540"/>
                                </a:lnTo>
                                <a:moveTo>
                                  <a:pt x="0" y="2574"/>
                                </a:moveTo>
                                <a:lnTo>
                                  <a:pt x="0" y="2608"/>
                                </a:lnTo>
                                <a:moveTo>
                                  <a:pt x="0" y="2641"/>
                                </a:moveTo>
                                <a:lnTo>
                                  <a:pt x="0" y="2675"/>
                                </a:lnTo>
                                <a:moveTo>
                                  <a:pt x="0" y="2709"/>
                                </a:moveTo>
                                <a:lnTo>
                                  <a:pt x="0" y="2743"/>
                                </a:lnTo>
                                <a:moveTo>
                                  <a:pt x="0" y="2777"/>
                                </a:moveTo>
                                <a:lnTo>
                                  <a:pt x="0" y="2811"/>
                                </a:lnTo>
                                <a:moveTo>
                                  <a:pt x="0" y="2845"/>
                                </a:moveTo>
                                <a:lnTo>
                                  <a:pt x="0" y="2879"/>
                                </a:lnTo>
                                <a:moveTo>
                                  <a:pt x="0" y="2912"/>
                                </a:moveTo>
                                <a:lnTo>
                                  <a:pt x="0" y="2946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15"/>
                        <wps:cNvSpPr/>
                        <wps:spPr>
                          <a:xfrm>
                            <a:off x="2002" y="2777"/>
                            <a:ext cx="11" cy="0"/>
                          </a:xfrm>
                          <a:prstGeom prst="line">
                            <a:avLst/>
                          </a:prstGeom>
                          <a:ln w="10752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00.05pt;margin-top:-13.15pt;height:152.45pt;width:0.6pt;mso-position-horizontal-relative:page;z-index:251672576;mso-width-relative:page;mso-height-relative:page;" coordorigin="2002,-263" coordsize="12,3049" o:gfxdata="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">
                <o:lock v:ext="edit" aspectratio="f"/>
                <v:line id="直线 13" o:spid="_x0000_s1026" o:spt="20" style="position:absolute;left:2002;top:-255;height:0;width:11;" filled="f" stroked="t" coordsize="21600,21600" o:gfxdata="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0n1U74A&#10;AADbAAAADwAAAAAAAAABACAAAAAiAAAAZHJzL2Rvd25yZXYueG1sUEsBAhQAFAAAAAgAh07iQDMv&#10;BZ47AAAAOQAAABAAAAAAAAAAAQAgAAAADQEAAGRycy9zaGFwZXhtbC54bWxQSwUGAAAAAAYABgBb&#10;AQAAtwMAAAAA&#10;">
                  <v:fill on="f" focussize="0,0"/>
                  <v:stroke weight="0.846692913385827pt" color="#231F20" joinstyle="round"/>
                  <v:imagedata o:title=""/>
                  <o:lock v:ext="edit" aspectratio="f"/>
                </v:line>
                <v:shape id="任意多边形 14" o:spid="_x0000_s1026" o:spt="100" style="position:absolute;left:2007;top:-213;height:2947;width:2;" filled="f" stroked="t" coordsize="1,2947" o:gfxdata="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98Gp74A&#10;AADbAAAADwAAAAAAAAABACAAAAAiAAAAZHJzL2Rvd25yZXYueG1sUEsBAhQAFAAAAAgAh07iQDMv&#10;BZ47AAAAOQAAABAAAAAAAAAAAQAgAAAADQEAAGRycy9zaGFwZXhtbC54bWxQSwUGAAAAAAYABgBb&#10;AQAAtwMAAAAA&#10;" path="m0,0l0,34m0,68l0,101m0,135l0,169m0,203l0,237m0,271l0,305m0,338l0,372m0,406l0,440m0,474l0,508m0,542l0,576m0,609l0,643m0,677l0,711m0,745l0,779m0,813l0,846m0,880l0,914m0,948l0,982m0,1016l0,1050m0,1084l0,1117m0,1151l0,1185m0,1219l0,1253m0,1287l0,1321m0,1354l0,1388m0,1422l0,1456m0,1490l0,1524m0,1558l0,1592m0,1625l0,1659m0,1693l0,1727m0,1761l0,1795m0,1829l0,1863m0,1896l0,1930m0,1964l0,1998m0,2032l0,2066m0,2100l0,2133m0,2167l0,2201m0,2235l0,2269m0,2303l0,2337m0,2371l0,2404m0,2438l0,2472m0,2506l0,2540m0,2574l0,2608m0,2641l0,2675m0,2709l0,2743m0,2777l0,2811m0,2845l0,2879m0,2912l0,2946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15" o:spid="_x0000_s1026" o:spt="20" style="position:absolute;left:2002;top:2777;height:0;width:11;" filled="f" stroked="t" coordsize="21600,21600" o:gfxdata="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PJ91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846614173228346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1195705</wp:posOffset>
                </wp:positionH>
                <wp:positionV relativeFrom="paragraph">
                  <wp:posOffset>-322580</wp:posOffset>
                </wp:positionV>
                <wp:extent cx="156210" cy="156210"/>
                <wp:effectExtent l="0" t="0" r="0" b="0"/>
                <wp:wrapNone/>
                <wp:docPr id="49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2"/>
                              </w:rPr>
                              <w:t>线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94.15pt;margin-top:-25.4pt;height:12.3pt;width:12.3pt;mso-position-horizontal-relative:page;z-index:251681792;mso-width-relative:page;mso-height-relative:page;" filled="f" stroked="f" coordsize="21600,21600" o:gfxdata="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cZRuj1wAAAAsBAAAPAAAAAAAAAAEAIAAAACIAAABkcnMvZG93bnJldi54bWxQ&#10;SwECFAAUAAAACACHTuJAKy1b678BAACCAwAADgAAAAAAAAABACAAAAAm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3"/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2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color w:val="231F20"/>
          <w:spacing w:val="-18"/>
        </w:rPr>
        <w:t xml:space="preserve">卷首语：亲爱的同学，这份期末试卷将记录你的自信和收获。请看清要求，仔细答题，认 </w:t>
      </w:r>
      <w:r>
        <w:rPr>
          <w:rFonts w:hint="eastAsia" w:ascii="仿宋_GB2312" w:eastAsia="仿宋_GB2312"/>
          <w:color w:val="231F20"/>
          <w:spacing w:val="3"/>
          <w:w w:val="105"/>
        </w:rPr>
        <w:t>真检查。相信你一定能行！</w:t>
      </w:r>
    </w:p>
    <w:p>
      <w:pPr>
        <w:pStyle w:val="3"/>
        <w:spacing w:before="11"/>
        <w:rPr>
          <w:rFonts w:ascii="仿宋_GB2312"/>
          <w:sz w:val="15"/>
        </w:rPr>
      </w:pPr>
    </w:p>
    <w:p>
      <w:pPr>
        <w:pStyle w:val="2"/>
        <w:spacing w:before="1"/>
        <w:ind w:left="1820"/>
        <w:rPr>
          <w:rFonts w:hint="eastAsia" w:ascii="宋体" w:eastAsia="宋体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928370</wp:posOffset>
                </wp:positionH>
                <wp:positionV relativeFrom="paragraph">
                  <wp:posOffset>57785</wp:posOffset>
                </wp:positionV>
                <wp:extent cx="170180" cy="3623310"/>
                <wp:effectExtent l="0" t="0" r="0" b="0"/>
                <wp:wrapNone/>
                <wp:docPr id="4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" cy="3623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854"/>
                                <w:tab w:val="left" w:pos="4322"/>
                                <w:tab w:val="left" w:pos="5477"/>
                              </w:tabs>
                              <w:spacing w:before="3"/>
                              <w:ind w:left="20"/>
                            </w:pPr>
                            <w:r>
                              <w:rPr>
                                <w:color w:val="231F20"/>
                                <w:spacing w:val="4"/>
                                <w:w w:val="105"/>
                              </w:rPr>
                              <w:t>街</w:t>
                            </w:r>
                            <w:r>
                              <w:rPr>
                                <w:color w:val="231F20"/>
                                <w:spacing w:val="-93"/>
                                <w:w w:val="105"/>
                              </w:rPr>
                              <w:t>道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</w:rPr>
                              <w:t>（镇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）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4"/>
                                <w:w w:val="105"/>
                              </w:rPr>
                              <w:t>学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校</w:t>
                            </w:r>
                            <w:r>
                              <w:rPr>
                                <w:color w:val="231F20"/>
                                <w:w w:val="105"/>
                                <w:u w:val="single" w:color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u w:val="single" w:color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pacing w:val="4"/>
                                <w:w w:val="105"/>
                              </w:rPr>
                              <w:t>年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级</w:t>
                            </w:r>
                            <w:r>
                              <w:rPr>
                                <w:color w:val="231F20"/>
                                <w:w w:val="105"/>
                                <w:u w:val="single" w:color="231F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u w:val="single" w:color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班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73.1pt;margin-top:4.55pt;height:285.3pt;width:13.4pt;mso-position-horizontal-relative:page;z-index:251677696;mso-width-relative:page;mso-height-relative:page;" filled="f" stroked="f" coordsize="21600,21600" o:gfxdata="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w0iE/WAAAACQEAAA8AAAAAAAAAAQAgAAAAIgAAAGRycy9kb3ducmV2&#10;LnhtbFBLAQIUABQAAAAIAIdO4kCt7DmtxQEAAIMDAAAOAAAAAAAAAAEAIAAAACU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3"/>
                        <w:tabs>
                          <w:tab w:val="left" w:pos="2854"/>
                          <w:tab w:val="left" w:pos="4322"/>
                          <w:tab w:val="left" w:pos="5477"/>
                        </w:tabs>
                        <w:spacing w:before="3"/>
                        <w:ind w:left="20"/>
                      </w:pPr>
                      <w:r>
                        <w:rPr>
                          <w:color w:val="231F20"/>
                          <w:spacing w:val="4"/>
                          <w:w w:val="105"/>
                        </w:rPr>
                        <w:t>街</w:t>
                      </w:r>
                      <w:r>
                        <w:rPr>
                          <w:color w:val="231F20"/>
                          <w:spacing w:val="-93"/>
                          <w:w w:val="105"/>
                        </w:rPr>
                        <w:t>道</w:t>
                      </w:r>
                      <w:r>
                        <w:rPr>
                          <w:color w:val="231F20"/>
                          <w:spacing w:val="-4"/>
                          <w:w w:val="105"/>
                        </w:rPr>
                        <w:t>（镇</w:t>
                      </w:r>
                      <w:r>
                        <w:rPr>
                          <w:color w:val="231F20"/>
                          <w:w w:val="105"/>
                        </w:rPr>
                        <w:t>）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spacing w:val="4"/>
                          <w:w w:val="105"/>
                        </w:rPr>
                        <w:t>学</w:t>
                      </w:r>
                      <w:r>
                        <w:rPr>
                          <w:color w:val="231F20"/>
                          <w:w w:val="105"/>
                        </w:rPr>
                        <w:t>校</w:t>
                      </w:r>
                      <w:r>
                        <w:rPr>
                          <w:color w:val="231F20"/>
                          <w:w w:val="105"/>
                          <w:u w:val="single" w:color="231F20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u w:val="single" w:color="231F20"/>
                        </w:rPr>
                        <w:tab/>
                      </w:r>
                      <w:r>
                        <w:rPr>
                          <w:color w:val="231F20"/>
                          <w:spacing w:val="4"/>
                          <w:w w:val="105"/>
                        </w:rPr>
                        <w:t>年</w:t>
                      </w:r>
                      <w:r>
                        <w:rPr>
                          <w:color w:val="231F20"/>
                          <w:w w:val="105"/>
                        </w:rPr>
                        <w:t>级</w:t>
                      </w:r>
                      <w:r>
                        <w:rPr>
                          <w:color w:val="231F20"/>
                          <w:w w:val="105"/>
                          <w:u w:val="single" w:color="231F20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u w:val="single" w:color="231F20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1459230</wp:posOffset>
                </wp:positionH>
                <wp:positionV relativeFrom="paragraph">
                  <wp:posOffset>132080</wp:posOffset>
                </wp:positionV>
                <wp:extent cx="156210" cy="2109470"/>
                <wp:effectExtent l="0" t="0" r="0" b="0"/>
                <wp:wrapNone/>
                <wp:docPr id="50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210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59"/>
                                <w:tab w:val="left" w:pos="898"/>
                                <w:tab w:val="left" w:pos="1338"/>
                                <w:tab w:val="left" w:pos="1777"/>
                                <w:tab w:val="left" w:pos="2217"/>
                                <w:tab w:val="left" w:pos="2656"/>
                                <w:tab w:val="left" w:pos="3095"/>
                              </w:tabs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密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封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线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内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不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准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答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题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114.9pt;margin-top:10.4pt;height:166.1pt;width:12.3pt;mso-position-horizontal-relative:page;z-index:251682816;mso-width-relative:page;mso-height-relative:page;" filled="f" stroked="f" coordsize="21600,21600" o:gfxdata="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UfnVtcAAAAKAQAADwAAAAAAAAABACAAAAAiAAAAZHJzL2Rvd25yZXYu&#10;eG1sUEsBAhQAFAAAAAgAh07iQO8RHcPDAQAAgwMAAA4AAAAAAAAAAQAgAAAAJg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3"/>
                        <w:tabs>
                          <w:tab w:val="left" w:pos="459"/>
                          <w:tab w:val="left" w:pos="898"/>
                          <w:tab w:val="left" w:pos="1338"/>
                          <w:tab w:val="left" w:pos="1777"/>
                          <w:tab w:val="left" w:pos="2217"/>
                          <w:tab w:val="left" w:pos="2656"/>
                          <w:tab w:val="left" w:pos="3095"/>
                        </w:tabs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5"/>
                        </w:rPr>
                        <w:t>密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封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线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内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不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准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答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color w:val="231F20"/>
        </w:rPr>
        <w:t>一、积累运用</w:t>
      </w:r>
      <w:r>
        <w:rPr>
          <w:rFonts w:hint="eastAsia" w:ascii="宋体" w:eastAsia="宋体"/>
          <w:color w:val="231F20"/>
        </w:rPr>
        <w:t>（</w:t>
      </w:r>
      <w:r>
        <w:rPr>
          <w:color w:val="231F20"/>
        </w:rPr>
        <w:t xml:space="preserve">35 </w:t>
      </w:r>
      <w:r>
        <w:rPr>
          <w:rFonts w:hint="eastAsia" w:ascii="宋体" w:eastAsia="宋体"/>
          <w:color w:val="231F20"/>
        </w:rPr>
        <w:t>分）</w:t>
      </w:r>
    </w:p>
    <w:p>
      <w:pPr>
        <w:pStyle w:val="7"/>
        <w:numPr>
          <w:ilvl w:val="0"/>
          <w:numId w:val="1"/>
        </w:numPr>
        <w:tabs>
          <w:tab w:val="left" w:pos="2031"/>
        </w:tabs>
        <w:spacing w:before="54" w:after="0" w:line="240" w:lineRule="auto"/>
        <w:ind w:left="2030" w:right="0" w:hanging="211"/>
        <w:jc w:val="left"/>
        <w:rPr>
          <w:sz w:val="20"/>
        </w:rPr>
      </w:pPr>
      <w:r>
        <w:rPr>
          <w:color w:val="231F20"/>
          <w:spacing w:val="5"/>
          <w:w w:val="105"/>
          <w:sz w:val="20"/>
        </w:rPr>
        <w:t>读拼音写词语</w:t>
      </w:r>
      <w:r>
        <w:rPr>
          <w:color w:val="231F20"/>
          <w:spacing w:val="-22"/>
          <w:w w:val="105"/>
          <w:sz w:val="20"/>
        </w:rPr>
        <w:t>，把字写工整、美观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5</w:t>
      </w:r>
      <w:r>
        <w:rPr>
          <w:rFonts w:ascii="Times New Roman" w:eastAsia="Times New Roman"/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tabs>
          <w:tab w:val="left" w:pos="2893"/>
          <w:tab w:val="left" w:pos="3961"/>
          <w:tab w:val="left" w:pos="4660"/>
          <w:tab w:val="left" w:pos="5804"/>
          <w:tab w:val="left" w:pos="6538"/>
          <w:tab w:val="left" w:pos="7856"/>
          <w:tab w:val="left" w:pos="8602"/>
        </w:tabs>
        <w:spacing w:before="72"/>
        <w:ind w:left="2205"/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</w:pP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y</w:t>
      </w:r>
      <w:r>
        <w:rPr>
          <w:rFonts w:hint="default"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á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chǐ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gǔ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wǔ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xiǎng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liàng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qiú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ráo</w:t>
      </w:r>
    </w:p>
    <w:p>
      <w:pPr>
        <w:pStyle w:val="3"/>
        <w:spacing w:before="5"/>
        <w:rPr>
          <w:rFonts w:ascii="Arial"/>
          <w:sz w:val="7"/>
        </w:rPr>
      </w:pPr>
    </w:p>
    <w:p>
      <w:pPr>
        <w:pStyle w:val="3"/>
        <w:tabs>
          <w:tab w:val="left" w:pos="3780"/>
          <w:tab w:val="left" w:pos="5710"/>
          <w:tab w:val="left" w:pos="7709"/>
        </w:tabs>
        <w:ind w:left="2005"/>
        <w:rPr>
          <w:rFonts w:ascii="Arial"/>
        </w:rPr>
      </w:pPr>
      <w:r>
        <w:rPr>
          <w:rFonts w:ascii="Arial"/>
        </w:rPr>
        <mc:AlternateContent>
          <mc:Choice Requires="wps">
            <w:drawing>
              <wp:inline distT="0" distB="0" distL="114300" distR="114300">
                <wp:extent cx="864235" cy="392430"/>
                <wp:effectExtent l="0" t="0" r="0" b="0"/>
                <wp:docPr id="13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23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51"/>
                              <w:gridCol w:w="351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double" w:color="231F20" w:sz="2" w:space="0"/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double" w:color="231F20" w:sz="2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19" o:spid="_x0000_s1026" o:spt="202" type="#_x0000_t202" style="height:30.9pt;width:68.05pt;" filled="f" stroked="f" coordsize="21600,21600" o:gfxdata="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Q1W1AtQAAAAEAQAADwAAAAAAAAABACAAAAAiAAAAZHJzL2Rvd25yZXYueG1sUEsBAhQA&#10;FAAAAAgAh07iQJTq6fq9AQAAcwMAAA4AAAAAAAAAAQAgAAAAI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51"/>
                        <w:gridCol w:w="351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single" w:color="231F20" w:sz="4" w:space="0"/>
                              <w:bottom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double" w:color="231F20" w:sz="2" w:space="0"/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double" w:color="231F20" w:sz="2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Arial"/>
        </w:rPr>
        <w:tab/>
      </w:r>
      <w:r>
        <w:rPr>
          <w:rFonts w:ascii="Arial"/>
        </w:rPr>
        <mc:AlternateContent>
          <mc:Choice Requires="wps">
            <w:drawing>
              <wp:inline distT="0" distB="0" distL="114300" distR="114300">
                <wp:extent cx="864235" cy="392430"/>
                <wp:effectExtent l="0" t="0" r="0" b="0"/>
                <wp:docPr id="14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23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51"/>
                              <w:gridCol w:w="351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double" w:color="231F20" w:sz="2" w:space="0"/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double" w:color="231F20" w:sz="2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0" o:spid="_x0000_s1026" o:spt="202" type="#_x0000_t202" style="height:30.9pt;width:68.05pt;" filled="f" stroked="f" coordsize="21600,21600" o:gfxdata="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NVtQLUAAAABAEAAA8AAAAAAAAAAQAgAAAAIgAAAGRycy9kb3ducmV2LnhtbFBLAQIUABQA&#10;AAAIAIdO4kBBNK6buwEAAHMDAAAOAAAAAAAAAAEAIAAAACM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51"/>
                        <w:gridCol w:w="351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single" w:color="231F20" w:sz="4" w:space="0"/>
                              <w:bottom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double" w:color="231F20" w:sz="2" w:space="0"/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double" w:color="231F20" w:sz="2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Arial"/>
        </w:rPr>
        <w:tab/>
      </w:r>
      <w:r>
        <w:rPr>
          <w:rFonts w:ascii="Arial"/>
        </w:rPr>
        <mc:AlternateContent>
          <mc:Choice Requires="wps">
            <w:drawing>
              <wp:inline distT="0" distB="0" distL="114300" distR="114300">
                <wp:extent cx="864235" cy="392430"/>
                <wp:effectExtent l="0" t="0" r="0" b="0"/>
                <wp:docPr id="15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23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51"/>
                              <w:gridCol w:w="351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double" w:color="231F20" w:sz="2" w:space="0"/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double" w:color="231F20" w:sz="2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1" o:spid="_x0000_s1026" o:spt="202" type="#_x0000_t202" style="height:30.9pt;width:68.05pt;" filled="f" stroked="f" coordsize="21600,21600" o:gfxdata="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DVbUC1AAAAAQBAAAPAAAAAAAAAAEAIAAAACIAAABkcnMvZG93bnJldi54bWxQSwECFAAU&#10;AAAACACHTuJAhEiQQ7wBAABzAwAADgAAAAAAAAABACAAAAAj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51"/>
                        <w:gridCol w:w="351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single" w:color="231F20" w:sz="4" w:space="0"/>
                              <w:bottom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double" w:color="231F20" w:sz="2" w:space="0"/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double" w:color="231F20" w:sz="2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Arial"/>
        </w:rPr>
        <w:tab/>
      </w:r>
      <w:r>
        <w:rPr>
          <w:rFonts w:ascii="Arial"/>
        </w:rPr>
        <mc:AlternateContent>
          <mc:Choice Requires="wps">
            <w:drawing>
              <wp:inline distT="0" distB="0" distL="114300" distR="114300">
                <wp:extent cx="864235" cy="392430"/>
                <wp:effectExtent l="0" t="0" r="0" b="0"/>
                <wp:docPr id="16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23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51"/>
                              <w:gridCol w:w="351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left w:val="double" w:color="231F20" w:sz="2" w:space="0"/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  <w:right w:val="double" w:color="231F20" w:sz="2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  <w:tcBorders>
                                    <w:top w:val="single" w:color="231F20" w:sz="4" w:space="0"/>
                                    <w:left w:val="double" w:color="231F20" w:sz="2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2" o:spid="_x0000_s1026" o:spt="202" type="#_x0000_t202" style="height:30.9pt;width:68.05pt;" filled="f" stroked="f" coordsize="21600,21600" o:gfxdata="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DVbUC1AAAAAQBAAAPAAAAAAAAAAEAIAAAACIAAABkcnMvZG93bnJldi54bWxQSwECFAAU&#10;AAAACACHTuJAisuj8LwBAABzAwAADgAAAAAAAAABACAAAAAj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51"/>
                        <w:gridCol w:w="351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single" w:color="231F20" w:sz="4" w:space="0"/>
                              <w:bottom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left w:val="double" w:color="231F20" w:sz="2" w:space="0"/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single" w:color="231F20" w:sz="4" w:space="0"/>
                              <w:right w:val="double" w:color="231F20" w:sz="2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  <w:tcBorders>
                              <w:top w:val="single" w:color="231F20" w:sz="4" w:space="0"/>
                              <w:left w:val="double" w:color="231F20" w:sz="2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3"/>
        <w:tabs>
          <w:tab w:val="left" w:pos="2893"/>
          <w:tab w:val="left" w:pos="3961"/>
          <w:tab w:val="left" w:pos="4660"/>
          <w:tab w:val="left" w:pos="5804"/>
          <w:tab w:val="left" w:pos="6538"/>
          <w:tab w:val="left" w:pos="7856"/>
          <w:tab w:val="left" w:pos="8602"/>
        </w:tabs>
        <w:spacing w:before="72"/>
        <w:ind w:left="2205"/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</w:pP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1270635</wp:posOffset>
                </wp:positionH>
                <wp:positionV relativeFrom="paragraph">
                  <wp:posOffset>266065</wp:posOffset>
                </wp:positionV>
                <wp:extent cx="7620" cy="2005965"/>
                <wp:effectExtent l="1270" t="0" r="3810" b="635"/>
                <wp:wrapNone/>
                <wp:docPr id="32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2005965"/>
                          <a:chOff x="2002" y="420"/>
                          <a:chExt cx="12" cy="3159"/>
                        </a:xfrm>
                      </wpg:grpSpPr>
                      <wps:wsp>
                        <wps:cNvPr id="29" name="直线 24"/>
                        <wps:cNvSpPr/>
                        <wps:spPr>
                          <a:xfrm>
                            <a:off x="2002" y="429"/>
                            <a:ext cx="11" cy="0"/>
                          </a:xfrm>
                          <a:prstGeom prst="line">
                            <a:avLst/>
                          </a:prstGeom>
                          <a:ln w="108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任意多边形 25"/>
                        <wps:cNvSpPr/>
                        <wps:spPr>
                          <a:xfrm>
                            <a:off x="2007" y="471"/>
                            <a:ext cx="2" cy="305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056">
                                <a:moveTo>
                                  <a:pt x="0" y="0"/>
                                </a:moveTo>
                                <a:lnTo>
                                  <a:pt x="0" y="35"/>
                                </a:lnTo>
                                <a:moveTo>
                                  <a:pt x="0" y="69"/>
                                </a:moveTo>
                                <a:lnTo>
                                  <a:pt x="0" y="103"/>
                                </a:lnTo>
                                <a:moveTo>
                                  <a:pt x="0" y="138"/>
                                </a:moveTo>
                                <a:lnTo>
                                  <a:pt x="0" y="172"/>
                                </a:lnTo>
                                <a:moveTo>
                                  <a:pt x="0" y="206"/>
                                </a:moveTo>
                                <a:lnTo>
                                  <a:pt x="0" y="241"/>
                                </a:lnTo>
                                <a:moveTo>
                                  <a:pt x="0" y="275"/>
                                </a:moveTo>
                                <a:lnTo>
                                  <a:pt x="0" y="309"/>
                                </a:lnTo>
                                <a:moveTo>
                                  <a:pt x="0" y="344"/>
                                </a:moveTo>
                                <a:lnTo>
                                  <a:pt x="0" y="378"/>
                                </a:lnTo>
                                <a:moveTo>
                                  <a:pt x="0" y="412"/>
                                </a:moveTo>
                                <a:lnTo>
                                  <a:pt x="0" y="447"/>
                                </a:lnTo>
                                <a:moveTo>
                                  <a:pt x="0" y="481"/>
                                </a:moveTo>
                                <a:lnTo>
                                  <a:pt x="0" y="515"/>
                                </a:lnTo>
                                <a:moveTo>
                                  <a:pt x="0" y="550"/>
                                </a:moveTo>
                                <a:lnTo>
                                  <a:pt x="0" y="584"/>
                                </a:lnTo>
                                <a:moveTo>
                                  <a:pt x="0" y="618"/>
                                </a:moveTo>
                                <a:lnTo>
                                  <a:pt x="0" y="653"/>
                                </a:lnTo>
                                <a:moveTo>
                                  <a:pt x="0" y="687"/>
                                </a:moveTo>
                                <a:lnTo>
                                  <a:pt x="0" y="721"/>
                                </a:lnTo>
                                <a:moveTo>
                                  <a:pt x="0" y="756"/>
                                </a:moveTo>
                                <a:lnTo>
                                  <a:pt x="0" y="790"/>
                                </a:lnTo>
                                <a:moveTo>
                                  <a:pt x="0" y="824"/>
                                </a:moveTo>
                                <a:lnTo>
                                  <a:pt x="0" y="859"/>
                                </a:lnTo>
                                <a:moveTo>
                                  <a:pt x="0" y="893"/>
                                </a:moveTo>
                                <a:lnTo>
                                  <a:pt x="0" y="927"/>
                                </a:lnTo>
                                <a:moveTo>
                                  <a:pt x="0" y="962"/>
                                </a:moveTo>
                                <a:lnTo>
                                  <a:pt x="0" y="996"/>
                                </a:lnTo>
                                <a:moveTo>
                                  <a:pt x="0" y="1030"/>
                                </a:moveTo>
                                <a:lnTo>
                                  <a:pt x="0" y="1065"/>
                                </a:lnTo>
                                <a:moveTo>
                                  <a:pt x="0" y="1099"/>
                                </a:moveTo>
                                <a:lnTo>
                                  <a:pt x="0" y="1133"/>
                                </a:lnTo>
                                <a:moveTo>
                                  <a:pt x="0" y="1168"/>
                                </a:moveTo>
                                <a:lnTo>
                                  <a:pt x="0" y="1202"/>
                                </a:lnTo>
                                <a:moveTo>
                                  <a:pt x="0" y="1236"/>
                                </a:moveTo>
                                <a:lnTo>
                                  <a:pt x="0" y="1271"/>
                                </a:lnTo>
                                <a:moveTo>
                                  <a:pt x="0" y="1305"/>
                                </a:moveTo>
                                <a:lnTo>
                                  <a:pt x="0" y="1339"/>
                                </a:lnTo>
                                <a:moveTo>
                                  <a:pt x="0" y="1374"/>
                                </a:moveTo>
                                <a:lnTo>
                                  <a:pt x="0" y="1408"/>
                                </a:lnTo>
                                <a:moveTo>
                                  <a:pt x="0" y="1442"/>
                                </a:moveTo>
                                <a:lnTo>
                                  <a:pt x="0" y="1477"/>
                                </a:lnTo>
                                <a:moveTo>
                                  <a:pt x="0" y="1511"/>
                                </a:moveTo>
                                <a:lnTo>
                                  <a:pt x="0" y="1545"/>
                                </a:lnTo>
                                <a:moveTo>
                                  <a:pt x="0" y="1580"/>
                                </a:moveTo>
                                <a:lnTo>
                                  <a:pt x="0" y="1614"/>
                                </a:lnTo>
                                <a:moveTo>
                                  <a:pt x="0" y="1648"/>
                                </a:moveTo>
                                <a:lnTo>
                                  <a:pt x="0" y="1683"/>
                                </a:lnTo>
                                <a:moveTo>
                                  <a:pt x="0" y="1717"/>
                                </a:moveTo>
                                <a:lnTo>
                                  <a:pt x="0" y="1751"/>
                                </a:lnTo>
                                <a:moveTo>
                                  <a:pt x="0" y="1786"/>
                                </a:moveTo>
                                <a:lnTo>
                                  <a:pt x="0" y="1820"/>
                                </a:lnTo>
                                <a:moveTo>
                                  <a:pt x="0" y="1854"/>
                                </a:moveTo>
                                <a:lnTo>
                                  <a:pt x="0" y="1889"/>
                                </a:lnTo>
                                <a:moveTo>
                                  <a:pt x="0" y="1923"/>
                                </a:moveTo>
                                <a:lnTo>
                                  <a:pt x="0" y="1957"/>
                                </a:lnTo>
                                <a:moveTo>
                                  <a:pt x="0" y="1992"/>
                                </a:moveTo>
                                <a:lnTo>
                                  <a:pt x="0" y="2026"/>
                                </a:lnTo>
                                <a:moveTo>
                                  <a:pt x="0" y="2060"/>
                                </a:moveTo>
                                <a:lnTo>
                                  <a:pt x="0" y="2095"/>
                                </a:lnTo>
                                <a:moveTo>
                                  <a:pt x="0" y="2129"/>
                                </a:moveTo>
                                <a:lnTo>
                                  <a:pt x="0" y="2163"/>
                                </a:lnTo>
                                <a:moveTo>
                                  <a:pt x="0" y="2198"/>
                                </a:moveTo>
                                <a:lnTo>
                                  <a:pt x="0" y="2232"/>
                                </a:lnTo>
                                <a:moveTo>
                                  <a:pt x="0" y="2266"/>
                                </a:moveTo>
                                <a:lnTo>
                                  <a:pt x="0" y="2301"/>
                                </a:lnTo>
                                <a:moveTo>
                                  <a:pt x="0" y="2335"/>
                                </a:moveTo>
                                <a:lnTo>
                                  <a:pt x="0" y="2369"/>
                                </a:lnTo>
                                <a:moveTo>
                                  <a:pt x="0" y="2404"/>
                                </a:moveTo>
                                <a:lnTo>
                                  <a:pt x="0" y="2438"/>
                                </a:lnTo>
                                <a:moveTo>
                                  <a:pt x="0" y="2472"/>
                                </a:moveTo>
                                <a:lnTo>
                                  <a:pt x="0" y="2507"/>
                                </a:lnTo>
                                <a:moveTo>
                                  <a:pt x="0" y="2541"/>
                                </a:moveTo>
                                <a:lnTo>
                                  <a:pt x="0" y="2575"/>
                                </a:lnTo>
                                <a:moveTo>
                                  <a:pt x="0" y="2610"/>
                                </a:moveTo>
                                <a:lnTo>
                                  <a:pt x="0" y="2644"/>
                                </a:lnTo>
                                <a:moveTo>
                                  <a:pt x="0" y="2678"/>
                                </a:moveTo>
                                <a:lnTo>
                                  <a:pt x="0" y="2713"/>
                                </a:lnTo>
                                <a:moveTo>
                                  <a:pt x="0" y="2747"/>
                                </a:moveTo>
                                <a:lnTo>
                                  <a:pt x="0" y="2781"/>
                                </a:lnTo>
                                <a:moveTo>
                                  <a:pt x="0" y="2815"/>
                                </a:moveTo>
                                <a:lnTo>
                                  <a:pt x="0" y="2850"/>
                                </a:lnTo>
                                <a:moveTo>
                                  <a:pt x="0" y="2884"/>
                                </a:moveTo>
                                <a:lnTo>
                                  <a:pt x="0" y="2918"/>
                                </a:lnTo>
                                <a:moveTo>
                                  <a:pt x="0" y="2953"/>
                                </a:moveTo>
                                <a:lnTo>
                                  <a:pt x="0" y="2987"/>
                                </a:lnTo>
                                <a:moveTo>
                                  <a:pt x="0" y="3021"/>
                                </a:moveTo>
                                <a:lnTo>
                                  <a:pt x="0" y="3056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直线 26"/>
                        <wps:cNvSpPr/>
                        <wps:spPr>
                          <a:xfrm>
                            <a:off x="2002" y="3570"/>
                            <a:ext cx="11" cy="0"/>
                          </a:xfrm>
                          <a:prstGeom prst="line">
                            <a:avLst/>
                          </a:prstGeom>
                          <a:ln w="108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100.05pt;margin-top:20.95pt;height:157.95pt;width:0.6pt;mso-position-horizontal-relative:page;z-index:251673600;mso-width-relative:page;mso-height-relative:page;" coordorigin="2002,420" coordsize="12,3159" o:gfxdata="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Bx2l5tkAAAAKAQAADwAAAAAAAAABACAAAAAiAAAAZHJzL2Rvd25yZXYueG1sUEsBAhQAFAAAAAgA&#10;h07iQNNkCJ4JBQAArRcAAA4AAAAAAAAAAQAgAAAAKAEAAGRycy9lMm9Eb2MueG1sUEsFBgAAAAAG&#10;AAYAWQEAAKMIAAAAAA==&#10;">
                <o:lock v:ext="edit" aspectratio="f"/>
                <v:line id="直线 24" o:spid="_x0000_s1026" o:spt="20" style="position:absolute;left:2002;top:429;height:0;width:11;" filled="f" stroked="t" coordsize="21600,21600" o:gfxdata="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cK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858188976377953pt" color="#231F20" joinstyle="round"/>
                  <v:imagedata o:title=""/>
                  <o:lock v:ext="edit" aspectratio="f"/>
                </v:line>
                <v:shape id="任意多边形 25" o:spid="_x0000_s1026" o:spt="100" style="position:absolute;left:2007;top:471;height:3056;width:2;" filled="f" stroked="t" coordsize="1,3056" o:gfxdata="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CUk7ugAAANsA&#10;AAAPAAAAAAAAAAEAIAAAACIAAABkcnMvZG93bnJldi54bWxQSwECFAAUAAAACACHTuJAMy8FnjsA&#10;AAA5AAAAEAAAAAAAAAABACAAAAAJAQAAZHJzL3NoYXBleG1sLnhtbFBLBQYAAAAABgAGAFsBAACz&#10;AwAAAAA=&#10;" path="m0,0l0,35m0,69l0,103m0,138l0,172m0,206l0,241m0,275l0,309m0,344l0,378m0,412l0,447m0,481l0,515m0,550l0,584m0,618l0,653m0,687l0,721m0,756l0,790m0,824l0,859m0,893l0,927m0,962l0,996m0,1030l0,1065m0,1099l0,1133m0,1168l0,1202m0,1236l0,1271m0,1305l0,1339m0,1374l0,1408m0,1442l0,1477m0,1511l0,1545m0,1580l0,1614m0,1648l0,1683m0,1717l0,1751m0,1786l0,1820m0,1854l0,1889m0,1923l0,1957m0,1992l0,2026m0,2060l0,2095m0,2129l0,2163m0,2198l0,2232m0,2266l0,2301m0,2335l0,2369m0,2404l0,2438m0,2472l0,2507m0,2541l0,2575m0,2610l0,2644m0,2678l0,2713m0,2747l0,2781m0,2815l0,2850m0,2884l0,2918m0,2953l0,2987m0,3021l0,3056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26" o:spid="_x0000_s1026" o:spt="20" style="position:absolute;left:2002;top:3570;height:0;width:11;" filled="f" stroked="t" coordsize="21600,21600" o:gfxdata="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987t7sAAADb&#10;AAAADwAAAAAAAAABACAAAAAiAAAAZHJzL2Rvd25yZXYueG1sUEsBAhQAFAAAAAgAh07iQDMvBZ47&#10;AAAAOQAAABAAAAAAAAAAAQAgAAAACgEAAGRycy9zaGFwZXhtbC54bWxQSwUGAAAAAAYABgBbAQAA&#10;tAMAAAAA&#10;">
                  <v:fill on="f" focussize="0,0"/>
                  <v:stroke weight="0.858188976377953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1195705</wp:posOffset>
                </wp:positionH>
                <wp:positionV relativeFrom="paragraph">
                  <wp:posOffset>111760</wp:posOffset>
                </wp:positionV>
                <wp:extent cx="156210" cy="156210"/>
                <wp:effectExtent l="0" t="0" r="0" b="0"/>
                <wp:wrapNone/>
                <wp:docPr id="48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2"/>
                              </w:rPr>
                              <w:t>封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94.15pt;margin-top:8.8pt;height:12.3pt;width:12.3pt;mso-position-horizontal-relative:page;z-index:251680768;mso-width-relative:page;mso-height-relative:page;" filled="f" stroked="f" coordsize="21600,21600" o:gfxdata="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JtOOfWAAAACQEAAA8AAAAAAAAAAQAgAAAAIgAAAGRycy9kb3ducmV2LnhtbFBL&#10;AQIUABQAAAAIAIdO4kAj7KrYvwEAAIIDAAAOAAAAAAAAAAEAIAAAACU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3"/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2"/>
                        </w:rPr>
                        <w:t>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tōng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qíng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dá</w:t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ab/>
      </w:r>
      <w:r>
        <w:rPr>
          <w:rFonts w:ascii="宋体" w:hAnsi="宋体" w:eastAsia="宋体" w:cs="宋体"/>
          <w:color w:val="231F20"/>
          <w:spacing w:val="5"/>
          <w:w w:val="105"/>
          <w:sz w:val="20"/>
          <w:szCs w:val="22"/>
          <w:lang w:val="zh-CN" w:eastAsia="zh-CN" w:bidi="zh-CN"/>
        </w:rPr>
        <w:t>lǐ</w:t>
      </w:r>
    </w:p>
    <w:p>
      <w:pPr>
        <w:pStyle w:val="3"/>
        <w:spacing w:before="6"/>
        <w:rPr>
          <w:rFonts w:ascii="Arial"/>
          <w:sz w:val="6"/>
        </w:rPr>
      </w:pPr>
    </w:p>
    <w:p>
      <w:pPr>
        <w:pStyle w:val="3"/>
        <w:ind w:left="2005"/>
        <w:rPr>
          <w:rFonts w:ascii="Arial"/>
        </w:rPr>
      </w:pPr>
      <w:r>
        <w:rPr>
          <w:rFonts w:ascii="Arial"/>
        </w:rPr>
        <mc:AlternateContent>
          <mc:Choice Requires="wps">
            <w:drawing>
              <wp:inline distT="0" distB="0" distL="114300" distR="114300">
                <wp:extent cx="417830" cy="392430"/>
                <wp:effectExtent l="0" t="0" r="0" b="0"/>
                <wp:docPr id="1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8" o:spid="_x0000_s1026" o:spt="202" type="#_x0000_t202" style="height:30.9pt;width:32.9pt;" filled="f" stroked="f" coordsize="21600,21600" o:gfxdata="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QNo+NMAAAADAQAADwAAAAAAAAABACAAAAAiAAAAZHJzL2Rvd25yZXYueG1sUEsBAhQAFAAA&#10;AAgAh07iQBTUgHi7AQAAcwMAAA4AAAAAAAAAAQAgAAAAI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pacing w:val="79"/>
        </w:rPr>
        <w:t xml:space="preserve"> </w:t>
      </w:r>
      <w:r>
        <w:rPr>
          <w:rFonts w:ascii="Arial"/>
          <w:spacing w:val="79"/>
        </w:rPr>
        <mc:AlternateContent>
          <mc:Choice Requires="wps">
            <w:drawing>
              <wp:inline distT="0" distB="0" distL="114300" distR="114300">
                <wp:extent cx="417830" cy="392430"/>
                <wp:effectExtent l="0" t="0" r="0" b="0"/>
                <wp:docPr id="18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9" o:spid="_x0000_s1026" o:spt="202" type="#_x0000_t202" style="height:30.9pt;width:32.9pt;" filled="f" stroked="f" coordsize="21600,21600" o:gfxdata="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tA2j40wAAAAMBAAAPAAAAAAAAAAEAIAAAACIAAABkcnMvZG93bnJldi54bWxQSwECFAAUAAAA&#10;CACHTuJAd1yhproBAABzAwAADgAAAAAAAAABACAAAAAi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pacing w:val="79"/>
        </w:rPr>
        <w:t xml:space="preserve"> </w:t>
      </w:r>
      <w:r>
        <w:rPr>
          <w:rFonts w:ascii="Arial"/>
          <w:spacing w:val="79"/>
        </w:rPr>
        <mc:AlternateContent>
          <mc:Choice Requires="wps">
            <w:drawing>
              <wp:inline distT="0" distB="0" distL="114300" distR="114300">
                <wp:extent cx="417830" cy="392430"/>
                <wp:effectExtent l="0" t="0" r="0" b="0"/>
                <wp:docPr id="19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30" o:spid="_x0000_s1026" o:spt="202" type="#_x0000_t202" style="height:30.9pt;width:32.9pt;" filled="f" stroked="f" coordsize="21600,21600" o:gfxdata="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tA2j40wAAAAMBAAAPAAAAAAAAAAEAIAAAACIAAABkcnMvZG93bnJldi54bWxQSwECFAAUAAAA&#10;CACHTuJASPi9wboBAABzAwAADgAAAAAAAAABACAAAAAi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pacing w:val="79"/>
        </w:rPr>
        <w:t xml:space="preserve"> </w:t>
      </w:r>
      <w:r>
        <w:rPr>
          <w:rFonts w:ascii="Arial"/>
          <w:spacing w:val="79"/>
        </w:rPr>
        <mc:AlternateContent>
          <mc:Choice Requires="wps">
            <w:drawing>
              <wp:inline distT="0" distB="0" distL="114300" distR="114300">
                <wp:extent cx="417830" cy="392430"/>
                <wp:effectExtent l="0" t="0" r="0" b="0"/>
                <wp:docPr id="20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7" w:type="dxa"/>
                              <w:tblBorders>
                                <w:top w:val="single" w:color="231F20" w:sz="6" w:space="0"/>
                                <w:left w:val="single" w:color="231F20" w:sz="6" w:space="0"/>
                                <w:bottom w:val="single" w:color="231F20" w:sz="6" w:space="0"/>
                                <w:right w:val="single" w:color="231F20" w:sz="6" w:space="0"/>
                                <w:insideH w:val="single" w:color="231F20" w:sz="6" w:space="0"/>
                                <w:insideV w:val="single" w:color="231F2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"/>
                              <w:gridCol w:w="320"/>
                            </w:tblGrid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bottom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single" w:color="231F20" w:sz="4" w:space="0"/>
                                    <w:bottom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6" w:space="0"/>
                                  <w:left w:val="single" w:color="231F20" w:sz="6" w:space="0"/>
                                  <w:bottom w:val="single" w:color="231F20" w:sz="6" w:space="0"/>
                                  <w:right w:val="single" w:color="231F20" w:sz="6" w:space="0"/>
                                  <w:insideH w:val="single" w:color="231F20" w:sz="6" w:space="0"/>
                                  <w:insideV w:val="single" w:color="231F2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righ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single" w:color="231F20" w:sz="4" w:space="0"/>
                                    <w:left w:val="single" w:color="231F20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31" o:spid="_x0000_s1026" o:spt="202" type="#_x0000_t202" style="height:30.9pt;width:32.9pt;" filled="f" stroked="f" coordsize="21600,21600" o:gfxdata="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QNo+NMAAAADAQAADwAAAAAAAAABACAAAAAiAAAAZHJzL2Rvd25yZXYueG1sUEsBAhQAFAAA&#10;AAgAh07iQAxxLLm7AQAAcwMAAA4AAAAAAAAAAQAgAAAAI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7" w:type="dxa"/>
                        <w:tblBorders>
                          <w:top w:val="single" w:color="231F20" w:sz="6" w:space="0"/>
                          <w:left w:val="single" w:color="231F20" w:sz="6" w:space="0"/>
                          <w:bottom w:val="single" w:color="231F20" w:sz="6" w:space="0"/>
                          <w:right w:val="single" w:color="231F20" w:sz="6" w:space="0"/>
                          <w:insideH w:val="single" w:color="231F20" w:sz="6" w:space="0"/>
                          <w:insideV w:val="single" w:color="231F2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"/>
                        <w:gridCol w:w="320"/>
                      </w:tblGrid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bottom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single" w:color="231F20" w:sz="4" w:space="0"/>
                              <w:bottom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231F20" w:sz="6" w:space="0"/>
                            <w:left w:val="single" w:color="231F20" w:sz="6" w:space="0"/>
                            <w:bottom w:val="single" w:color="231F20" w:sz="6" w:space="0"/>
                            <w:right w:val="single" w:color="231F20" w:sz="6" w:space="0"/>
                            <w:insideH w:val="single" w:color="231F20" w:sz="6" w:space="0"/>
                            <w:insideV w:val="single" w:color="231F2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90" w:hRule="atLeast"/>
                        </w:trPr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righ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single" w:color="231F20" w:sz="4" w:space="0"/>
                              <w:left w:val="single" w:color="231F20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7"/>
        <w:numPr>
          <w:ilvl w:val="0"/>
          <w:numId w:val="1"/>
        </w:numPr>
        <w:tabs>
          <w:tab w:val="left" w:pos="2031"/>
        </w:tabs>
        <w:spacing w:before="93" w:after="0" w:line="240" w:lineRule="auto"/>
        <w:ind w:left="2030" w:right="0" w:hanging="211"/>
        <w:jc w:val="left"/>
        <w:rPr>
          <w:sz w:val="20"/>
        </w:rPr>
      </w:pPr>
      <w:r>
        <w:rPr>
          <w:color w:val="231F20"/>
          <w:spacing w:val="4"/>
          <w:w w:val="105"/>
          <w:sz w:val="20"/>
        </w:rPr>
        <w:t>巧填同音字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4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tabs>
          <w:tab w:val="left" w:pos="2983"/>
          <w:tab w:val="left" w:pos="3649"/>
          <w:tab w:val="left" w:pos="4760"/>
          <w:tab w:val="left" w:pos="5539"/>
          <w:tab w:val="left" w:pos="6440"/>
          <w:tab w:val="left" w:pos="7219"/>
          <w:tab w:val="left" w:pos="8023"/>
          <w:tab w:val="left" w:pos="8689"/>
        </w:tabs>
        <w:spacing w:before="49"/>
        <w:ind w:left="2030"/>
      </w:pPr>
      <w:r>
        <w:rPr>
          <w:rFonts w:ascii="Arial" w:hAnsi="Arial" w:eastAsia="Arial"/>
          <w:color w:val="231F20"/>
        </w:rPr>
        <w:t>píng</w:t>
      </w:r>
      <w:r>
        <w:rPr>
          <w:rFonts w:ascii="Arial" w:hAnsi="Arial" w:eastAsia="Arial"/>
          <w:color w:val="231F20"/>
        </w:rPr>
        <w:tab/>
      </w:r>
      <w:r>
        <w:rPr>
          <w:color w:val="231F20"/>
        </w:rPr>
        <w:t>（</w:t>
      </w:r>
      <w:r>
        <w:rPr>
          <w:color w:val="231F20"/>
        </w:rPr>
        <w:tab/>
      </w:r>
      <w:r>
        <w:rPr>
          <w:color w:val="231F20"/>
          <w:spacing w:val="-93"/>
        </w:rPr>
        <w:t>）</w:t>
      </w:r>
      <w:r>
        <w:rPr>
          <w:color w:val="231F20"/>
        </w:rPr>
        <w:t>比</w:t>
      </w:r>
      <w:r>
        <w:rPr>
          <w:color w:val="231F20"/>
        </w:rPr>
        <w:tab/>
      </w:r>
      <w:r>
        <w:rPr>
          <w:color w:val="231F20"/>
          <w:spacing w:val="-93"/>
        </w:rPr>
        <w:t>花</w:t>
      </w:r>
      <w:r>
        <w:rPr>
          <w:color w:val="231F20"/>
        </w:rPr>
        <w:t>（</w:t>
      </w:r>
      <w:r>
        <w:rPr>
          <w:color w:val="231F20"/>
        </w:rPr>
        <w:tab/>
      </w:r>
      <w:r>
        <w:rPr>
          <w:color w:val="231F20"/>
        </w:rPr>
        <w:t>）</w:t>
      </w:r>
      <w:r>
        <w:rPr>
          <w:color w:val="231F20"/>
        </w:rPr>
        <w:tab/>
      </w:r>
      <w:r>
        <w:rPr>
          <w:color w:val="231F20"/>
          <w:spacing w:val="-93"/>
        </w:rPr>
        <w:t>草</w:t>
      </w:r>
      <w:r>
        <w:rPr>
          <w:color w:val="231F20"/>
        </w:rPr>
        <w:t>（</w:t>
      </w:r>
      <w:r>
        <w:rPr>
          <w:color w:val="231F20"/>
        </w:rPr>
        <w:tab/>
      </w:r>
      <w:r>
        <w:rPr>
          <w:color w:val="231F20"/>
        </w:rPr>
        <w:t>）</w:t>
      </w:r>
      <w:r>
        <w:rPr>
          <w:color w:val="231F20"/>
        </w:rPr>
        <w:tab/>
      </w:r>
      <w:r>
        <w:rPr>
          <w:color w:val="231F20"/>
        </w:rPr>
        <w:t>（</w:t>
      </w:r>
      <w:r>
        <w:rPr>
          <w:color w:val="231F20"/>
        </w:rPr>
        <w:tab/>
      </w:r>
      <w:r>
        <w:rPr>
          <w:color w:val="231F20"/>
          <w:spacing w:val="-93"/>
        </w:rPr>
        <w:t>）</w:t>
      </w:r>
      <w:r>
        <w:rPr>
          <w:color w:val="231F20"/>
        </w:rPr>
        <w:t>借</w:t>
      </w:r>
    </w:p>
    <w:p>
      <w:pPr>
        <w:pStyle w:val="3"/>
        <w:tabs>
          <w:tab w:val="left" w:pos="2983"/>
          <w:tab w:val="left" w:pos="3649"/>
          <w:tab w:val="left" w:pos="4760"/>
          <w:tab w:val="left" w:pos="5539"/>
          <w:tab w:val="left" w:pos="6343"/>
          <w:tab w:val="left" w:pos="7009"/>
          <w:tab w:val="left" w:pos="8023"/>
          <w:tab w:val="left" w:pos="8689"/>
        </w:tabs>
        <w:spacing w:before="48"/>
        <w:ind w:left="20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</w:rPr>
        <w:t>jì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93"/>
        </w:rPr>
        <w:t>）</w:t>
      </w:r>
      <w:r>
        <w:rPr>
          <w:rFonts w:hint="eastAsia" w:ascii="宋体" w:hAnsi="宋体" w:eastAsia="宋体" w:cs="宋体"/>
          <w:color w:val="231F20"/>
        </w:rPr>
        <w:t>念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93"/>
        </w:rPr>
        <w:t>日</w:t>
      </w:r>
      <w:r>
        <w:rPr>
          <w:rFonts w:hint="eastAsia" w:ascii="宋体" w:hAnsi="宋体" w:eastAsia="宋体" w:cs="宋体"/>
          <w:color w:val="231F20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93"/>
        </w:rPr>
        <w:t>）</w:t>
      </w:r>
      <w:r>
        <w:rPr>
          <w:rFonts w:hint="eastAsia" w:ascii="宋体" w:hAnsi="宋体" w:eastAsia="宋体" w:cs="宋体"/>
          <w:color w:val="231F20"/>
        </w:rPr>
        <w:t>术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93"/>
        </w:rPr>
        <w:t>）</w:t>
      </w:r>
      <w:r>
        <w:rPr>
          <w:rFonts w:hint="eastAsia" w:ascii="宋体" w:hAnsi="宋体" w:eastAsia="宋体" w:cs="宋体"/>
          <w:color w:val="231F20"/>
        </w:rPr>
        <w:t>然</w:t>
      </w:r>
    </w:p>
    <w:p>
      <w:pPr>
        <w:pStyle w:val="7"/>
        <w:numPr>
          <w:ilvl w:val="0"/>
          <w:numId w:val="1"/>
        </w:numPr>
        <w:tabs>
          <w:tab w:val="left" w:pos="2031"/>
        </w:tabs>
        <w:spacing w:before="48" w:after="0" w:line="240" w:lineRule="auto"/>
        <w:ind w:left="2030" w:right="0" w:hanging="211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选择题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（4</w:t>
      </w:r>
      <w:r>
        <w:rPr>
          <w:rFonts w:hint="eastAsia" w:ascii="宋体" w:hAnsi="宋体" w:eastAsia="宋体" w:cs="宋体"/>
          <w:color w:val="231F20"/>
          <w:spacing w:val="-25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numId w:val="0"/>
        </w:numPr>
        <w:tabs>
          <w:tab w:val="left" w:pos="2408"/>
          <w:tab w:val="left" w:pos="6400"/>
        </w:tabs>
        <w:spacing w:before="48" w:after="0" w:line="240" w:lineRule="auto"/>
        <w:ind w:left="1900" w:leftChars="0" w:right="0" w:rightChars="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-14"/>
          <w:w w:val="105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color w:val="231F20"/>
          <w:spacing w:val="-14"/>
          <w:w w:val="105"/>
          <w:sz w:val="20"/>
        </w:rPr>
        <w:t>“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他长得很结实</w:t>
      </w:r>
      <w:r>
        <w:rPr>
          <w:rFonts w:hint="eastAsia" w:ascii="宋体" w:hAnsi="宋体" w:eastAsia="宋体" w:cs="宋体"/>
          <w:color w:val="231F20"/>
          <w:spacing w:val="-11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spacing w:val="-85"/>
          <w:w w:val="105"/>
          <w:sz w:val="20"/>
        </w:rPr>
        <w:t>”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中</w:t>
      </w:r>
      <w:r>
        <w:rPr>
          <w:rFonts w:hint="eastAsia" w:ascii="宋体" w:hAnsi="宋体" w:eastAsia="宋体" w:cs="宋体"/>
          <w:color w:val="231F20"/>
          <w:spacing w:val="-84"/>
          <w:w w:val="105"/>
          <w:sz w:val="20"/>
        </w:rPr>
        <w:t>的</w:t>
      </w:r>
      <w:r>
        <w:rPr>
          <w:rFonts w:hint="eastAsia" w:ascii="宋体" w:hAnsi="宋体" w:eastAsia="宋体" w:cs="宋体"/>
          <w:color w:val="231F20"/>
          <w:spacing w:val="-14"/>
          <w:w w:val="105"/>
          <w:sz w:val="20"/>
        </w:rPr>
        <w:t>“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结</w:t>
      </w:r>
      <w:r>
        <w:rPr>
          <w:rFonts w:hint="eastAsia" w:ascii="宋体" w:hAnsi="宋体" w:eastAsia="宋体" w:cs="宋体"/>
          <w:color w:val="231F20"/>
          <w:spacing w:val="-13"/>
          <w:w w:val="105"/>
          <w:sz w:val="20"/>
        </w:rPr>
        <w:t>实</w:t>
      </w:r>
      <w:r>
        <w:rPr>
          <w:rFonts w:hint="eastAsia" w:ascii="宋体" w:hAnsi="宋体" w:eastAsia="宋体" w:cs="宋体"/>
          <w:color w:val="231F20"/>
          <w:spacing w:val="-85"/>
          <w:w w:val="105"/>
          <w:sz w:val="20"/>
        </w:rPr>
        <w:t>”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的意思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是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3"/>
        <w:tabs>
          <w:tab w:val="left" w:pos="3920"/>
          <w:tab w:val="left" w:pos="5600"/>
          <w:tab w:val="left" w:pos="7280"/>
        </w:tabs>
        <w:spacing w:before="49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5"/>
        </w:rPr>
        <w:t>A.</w:t>
      </w:r>
      <w:r>
        <w:rPr>
          <w:rFonts w:hint="eastAsia" w:ascii="宋体" w:hAnsi="宋体" w:eastAsia="宋体" w:cs="宋体"/>
          <w:color w:val="231F20"/>
          <w:spacing w:val="-28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坚</w:t>
      </w:r>
      <w:r>
        <w:rPr>
          <w:rFonts w:hint="eastAsia" w:ascii="宋体" w:hAnsi="宋体" w:eastAsia="宋体" w:cs="宋体"/>
          <w:color w:val="231F20"/>
          <w:w w:val="105"/>
        </w:rPr>
        <w:t>固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B.</w:t>
      </w:r>
      <w:r>
        <w:rPr>
          <w:rFonts w:hint="eastAsia" w:ascii="宋体" w:hAnsi="宋体" w:eastAsia="宋体" w:cs="宋体"/>
          <w:color w:val="231F20"/>
          <w:spacing w:val="-2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牢</w:t>
      </w:r>
      <w:r>
        <w:rPr>
          <w:rFonts w:hint="eastAsia" w:ascii="宋体" w:hAnsi="宋体" w:eastAsia="宋体" w:cs="宋体"/>
          <w:color w:val="231F20"/>
          <w:w w:val="105"/>
        </w:rPr>
        <w:t>固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C.</w:t>
      </w:r>
      <w:r>
        <w:rPr>
          <w:rFonts w:hint="eastAsia" w:ascii="宋体" w:hAnsi="宋体" w:eastAsia="宋体" w:cs="宋体"/>
          <w:color w:val="231F20"/>
          <w:spacing w:val="-2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老</w:t>
      </w:r>
      <w:r>
        <w:rPr>
          <w:rFonts w:hint="eastAsia" w:ascii="宋体" w:hAnsi="宋体" w:eastAsia="宋体" w:cs="宋体"/>
          <w:color w:val="231F20"/>
          <w:w w:val="105"/>
        </w:rPr>
        <w:t>实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D.</w:t>
      </w:r>
      <w:r>
        <w:rPr>
          <w:rFonts w:hint="eastAsia" w:ascii="宋体" w:hAnsi="宋体" w:eastAsia="宋体" w:cs="宋体"/>
          <w:color w:val="231F20"/>
          <w:spacing w:val="-26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健</w:t>
      </w:r>
      <w:r>
        <w:rPr>
          <w:rFonts w:hint="eastAsia" w:ascii="宋体" w:hAnsi="宋体" w:eastAsia="宋体" w:cs="宋体"/>
          <w:color w:val="231F20"/>
          <w:w w:val="105"/>
        </w:rPr>
        <w:t>壮</w:t>
      </w:r>
    </w:p>
    <w:p>
      <w:pPr>
        <w:pStyle w:val="7"/>
        <w:numPr>
          <w:numId w:val="0"/>
        </w:numPr>
        <w:tabs>
          <w:tab w:val="left" w:pos="2408"/>
          <w:tab w:val="left" w:pos="5612"/>
        </w:tabs>
        <w:spacing w:before="48" w:after="0" w:line="240" w:lineRule="auto"/>
        <w:ind w:left="1900" w:leftChars="0" w:right="0" w:rightChars="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4"/>
          <w:w w:val="105"/>
          <w:sz w:val="20"/>
          <w:lang w:val="en-US" w:eastAsia="zh-CN"/>
        </w:rPr>
        <w:t>2、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下列词语中有错别字的一项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是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ilvl w:val="0"/>
          <w:numId w:val="2"/>
        </w:numPr>
        <w:tabs>
          <w:tab w:val="left" w:pos="1694"/>
          <w:tab w:val="left" w:pos="5206"/>
          <w:tab w:val="left" w:pos="6985"/>
        </w:tabs>
        <w:spacing w:before="87" w:after="0" w:line="240" w:lineRule="auto"/>
        <w:ind w:left="1693" w:right="0" w:hanging="506"/>
        <w:jc w:val="left"/>
        <w:rPr>
          <w:rFonts w:hint="eastAsia" w:ascii="宋体" w:hAnsi="宋体" w:eastAsia="宋体" w:cs="宋体"/>
          <w:sz w:val="20"/>
          <w:u w:val="single"/>
        </w:rPr>
      </w:pPr>
      <w:r>
        <w:rPr>
          <w:rFonts w:hint="eastAsia" w:ascii="宋体" w:hAnsi="宋体" w:eastAsia="宋体" w:cs="宋体"/>
          <w:color w:val="231F20"/>
          <w:spacing w:val="4"/>
          <w:w w:val="102"/>
          <w:sz w:val="20"/>
        </w:rPr>
        <w:br w:type="column"/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坑坑洼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洼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（AABB</w:t>
      </w:r>
      <w:r>
        <w:rPr>
          <w:rFonts w:hint="eastAsia" w:ascii="宋体" w:hAnsi="宋体" w:eastAsia="宋体" w:cs="宋体"/>
          <w:color w:val="231F20"/>
          <w:spacing w:val="-30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式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  <w:r>
        <w:rPr>
          <w:rFonts w:hint="eastAsia" w:ascii="宋体" w:hAnsi="宋体" w:eastAsia="宋体" w:cs="宋体"/>
          <w:color w:val="231F20"/>
          <w:w w:val="105"/>
          <w:sz w:val="20"/>
          <w:u w:val="single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、</w:t>
      </w:r>
      <w:r>
        <w:rPr>
          <w:rFonts w:hint="eastAsia" w:ascii="宋体" w:hAnsi="宋体" w:eastAsia="宋体" w:cs="宋体"/>
          <w:color w:val="231F20"/>
          <w:sz w:val="20"/>
          <w:u w:val="single"/>
        </w:rPr>
        <w:tab/>
      </w:r>
    </w:p>
    <w:p>
      <w:pPr>
        <w:pStyle w:val="7"/>
        <w:numPr>
          <w:ilvl w:val="0"/>
          <w:numId w:val="2"/>
        </w:numPr>
        <w:tabs>
          <w:tab w:val="left" w:pos="1694"/>
          <w:tab w:val="left" w:pos="5646"/>
          <w:tab w:val="left" w:pos="7425"/>
        </w:tabs>
        <w:spacing w:before="37" w:after="0" w:line="240" w:lineRule="auto"/>
        <w:ind w:left="1693" w:right="0" w:hanging="506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手舞足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蹈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描写人物动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作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  <w:r>
        <w:rPr>
          <w:rFonts w:hint="eastAsia" w:ascii="宋体" w:hAnsi="宋体" w:eastAsia="宋体" w:cs="宋体"/>
          <w:color w:val="231F20"/>
          <w:w w:val="105"/>
          <w:sz w:val="20"/>
          <w:u w:val="single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、</w:t>
      </w:r>
      <w:r>
        <w:rPr>
          <w:rFonts w:hint="eastAsia" w:ascii="宋体" w:hAnsi="宋体" w:eastAsia="宋体" w:cs="宋体"/>
          <w:color w:val="231F20"/>
          <w:sz w:val="20"/>
          <w:u w:val="single"/>
        </w:rPr>
        <w:tab/>
      </w:r>
    </w:p>
    <w:p>
      <w:pPr>
        <w:pStyle w:val="7"/>
        <w:numPr>
          <w:ilvl w:val="0"/>
          <w:numId w:val="2"/>
        </w:numPr>
        <w:tabs>
          <w:tab w:val="left" w:pos="1694"/>
          <w:tab w:val="left" w:pos="5646"/>
          <w:tab w:val="left" w:pos="7425"/>
        </w:tabs>
        <w:spacing w:before="38" w:after="0" w:line="240" w:lineRule="auto"/>
        <w:ind w:left="1693" w:right="0" w:hanging="506"/>
        <w:jc w:val="left"/>
        <w:rPr>
          <w:rFonts w:hint="eastAsia" w:ascii="宋体" w:hAnsi="宋体" w:eastAsia="宋体" w:cs="宋体"/>
          <w:sz w:val="20"/>
          <w:u w:val="single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提心吊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胆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描写人物心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情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  <w:r>
        <w:rPr>
          <w:rFonts w:hint="eastAsia" w:ascii="宋体" w:hAnsi="宋体" w:eastAsia="宋体" w:cs="宋体"/>
          <w:color w:val="231F20"/>
          <w:w w:val="105"/>
          <w:sz w:val="20"/>
          <w:u w:val="single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、</w:t>
      </w:r>
      <w:r>
        <w:rPr>
          <w:rFonts w:hint="eastAsia" w:ascii="宋体" w:hAnsi="宋体" w:eastAsia="宋体" w:cs="宋体"/>
          <w:color w:val="231F20"/>
          <w:sz w:val="20"/>
          <w:u w:val="single"/>
        </w:rPr>
        <w:tab/>
      </w:r>
    </w:p>
    <w:p>
      <w:pPr>
        <w:pStyle w:val="7"/>
        <w:numPr>
          <w:ilvl w:val="0"/>
          <w:numId w:val="3"/>
        </w:numPr>
        <w:tabs>
          <w:tab w:val="left" w:pos="1317"/>
        </w:tabs>
        <w:spacing w:before="38" w:after="0" w:line="240" w:lineRule="auto"/>
        <w:ind w:left="1316" w:right="0" w:hanging="211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按要求写句子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（8</w:t>
      </w:r>
      <w:r>
        <w:rPr>
          <w:rFonts w:hint="eastAsia" w:ascii="宋体" w:hAnsi="宋体" w:eastAsia="宋体" w:cs="宋体"/>
          <w:color w:val="231F20"/>
          <w:spacing w:val="-25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ilvl w:val="1"/>
          <w:numId w:val="3"/>
        </w:numPr>
        <w:tabs>
          <w:tab w:val="left" w:pos="1726"/>
          <w:tab w:val="left" w:pos="4201"/>
          <w:tab w:val="left" w:pos="6196"/>
        </w:tabs>
        <w:spacing w:before="38" w:after="0" w:line="276" w:lineRule="auto"/>
        <w:ind w:left="1684" w:right="3332" w:hanging="465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如果你是一棵大</w:t>
      </w:r>
      <w:r>
        <w:rPr>
          <w:rFonts w:hint="eastAsia" w:ascii="宋体" w:hAnsi="宋体" w:eastAsia="宋体" w:cs="宋体"/>
          <w:color w:val="231F20"/>
          <w:spacing w:val="14"/>
          <w:w w:val="105"/>
          <w:sz w:val="20"/>
        </w:rPr>
        <w:t>树</w:t>
      </w:r>
      <w:r>
        <w:rPr>
          <w:rFonts w:hint="eastAsia" w:ascii="宋体" w:hAnsi="宋体" w:eastAsia="宋体" w:cs="宋体"/>
          <w:color w:val="231F20"/>
          <w:spacing w:val="-112"/>
          <w:w w:val="105"/>
          <w:sz w:val="20"/>
        </w:rPr>
        <w:t>，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就撒下一片绿荫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仿写句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子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如果你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是</w:t>
      </w:r>
      <w:r>
        <w:rPr>
          <w:rFonts w:hint="eastAsia" w:ascii="宋体" w:hAnsi="宋体" w:eastAsia="宋体" w:cs="宋体"/>
          <w:color w:val="231F20"/>
          <w:w w:val="105"/>
          <w:sz w:val="20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w w:val="105"/>
          <w:sz w:val="20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spacing w:val="-112"/>
          <w:sz w:val="20"/>
        </w:rPr>
        <w:t>，</w:t>
      </w:r>
      <w:r>
        <w:rPr>
          <w:rFonts w:hint="eastAsia" w:ascii="宋体" w:hAnsi="宋体" w:eastAsia="宋体" w:cs="宋体"/>
          <w:color w:val="231F20"/>
          <w:sz w:val="20"/>
        </w:rPr>
        <w:t>就</w:t>
      </w:r>
      <w:r>
        <w:rPr>
          <w:rFonts w:hint="eastAsia" w:ascii="宋体" w:hAnsi="宋体" w:eastAsia="宋体" w:cs="宋体"/>
          <w:color w:val="231F20"/>
          <w:sz w:val="20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sz w:val="20"/>
          <w:u w:val="single" w:color="231F20"/>
        </w:rPr>
        <w:tab/>
      </w:r>
    </w:p>
    <w:p>
      <w:pPr>
        <w:pStyle w:val="7"/>
        <w:numPr>
          <w:ilvl w:val="1"/>
          <w:numId w:val="3"/>
        </w:numPr>
        <w:tabs>
          <w:tab w:val="left" w:pos="1726"/>
        </w:tabs>
        <w:spacing w:before="0" w:after="0" w:line="255" w:lineRule="exact"/>
        <w:ind w:left="1725" w:right="0" w:hanging="507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老麻雀不可能不救小麻雀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spacing w:val="2"/>
          <w:w w:val="105"/>
          <w:sz w:val="20"/>
        </w:rPr>
        <w:t>改为反问句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3"/>
        <w:spacing w:before="7"/>
        <w:rPr>
          <w:rFonts w:hint="eastAsia" w:ascii="宋体" w:hAnsi="宋体" w:eastAsia="宋体" w:cs="宋体"/>
          <w:sz w:val="17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8340090</wp:posOffset>
                </wp:positionH>
                <wp:positionV relativeFrom="paragraph">
                  <wp:posOffset>170815</wp:posOffset>
                </wp:positionV>
                <wp:extent cx="4799330" cy="0"/>
                <wp:effectExtent l="0" t="0" r="0" b="0"/>
                <wp:wrapTopAndBottom/>
                <wp:docPr id="21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933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656.7pt;margin-top:13.45pt;height:0pt;width:377.9pt;mso-position-horizontal-relative:page;mso-wrap-distance-bottom:0pt;mso-wrap-distance-top:0pt;z-index:-251648000;mso-width-relative:page;mso-height-relative:page;" filled="f" stroked="t" coordsize="21600,21600" o:gfxdata="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MK&#10;7PrYAAAACwEAAA8AAAAAAAAAAQAgAAAAIgAAAGRycy9kb3ducmV2LnhtbFBLAQIUABQAAAAIAIdO&#10;4kCiF1uj6gEAAN0DAAAOAAAAAAAAAAEAIAAAACcBAABkcnMvZTJvRG9jLnhtbFBLBQYAAAAABgAG&#10;AFkBAACDBQAAAAA=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7"/>
        <w:numPr>
          <w:ilvl w:val="1"/>
          <w:numId w:val="3"/>
        </w:numPr>
        <w:tabs>
          <w:tab w:val="left" w:pos="1726"/>
        </w:tabs>
        <w:spacing w:before="28" w:after="0" w:line="276" w:lineRule="auto"/>
        <w:ind w:left="1684" w:right="217" w:hanging="465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6"/>
          <w:w w:val="105"/>
          <w:sz w:val="20"/>
        </w:rPr>
        <w:t>蟋蟀并不是挖掘技术的专家</w:t>
      </w:r>
      <w:r>
        <w:rPr>
          <w:rFonts w:hint="eastAsia" w:ascii="宋体" w:hAnsi="宋体" w:eastAsia="宋体" w:cs="宋体"/>
          <w:color w:val="231F20"/>
          <w:spacing w:val="-9"/>
          <w:w w:val="105"/>
          <w:sz w:val="20"/>
        </w:rPr>
        <w:t>，它的工具很柔弱。 人们对它的劳动成果感到惊奇</w:t>
      </w:r>
      <w:r>
        <w:rPr>
          <w:rFonts w:hint="eastAsia" w:ascii="宋体" w:hAnsi="宋体" w:eastAsia="宋体" w:cs="宋体"/>
          <w:color w:val="231F20"/>
          <w:spacing w:val="-197"/>
          <w:w w:val="105"/>
          <w:sz w:val="20"/>
        </w:rPr>
        <w:t>。</w:t>
      </w:r>
    </w:p>
    <w:p>
      <w:pPr>
        <w:pStyle w:val="7"/>
        <w:numPr>
          <w:numId w:val="0"/>
        </w:numPr>
        <w:tabs>
          <w:tab w:val="left" w:pos="1726"/>
        </w:tabs>
        <w:spacing w:before="28" w:after="0" w:line="276" w:lineRule="auto"/>
        <w:ind w:left="1219" w:leftChars="0" w:right="217" w:rightChars="0" w:firstLine="420" w:firstLineChars="20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spacing w:val="-2"/>
          <w:w w:val="105"/>
          <w:sz w:val="20"/>
        </w:rPr>
        <w:t>用关联词连成一句话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3"/>
        <w:spacing w:before="7"/>
        <w:rPr>
          <w:rFonts w:hint="eastAsia" w:ascii="宋体" w:hAnsi="宋体" w:eastAsia="宋体" w:cs="宋体"/>
          <w:sz w:val="14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8340090</wp:posOffset>
                </wp:positionH>
                <wp:positionV relativeFrom="paragraph">
                  <wp:posOffset>146050</wp:posOffset>
                </wp:positionV>
                <wp:extent cx="4799330" cy="0"/>
                <wp:effectExtent l="0" t="0" r="0" b="0"/>
                <wp:wrapTopAndBottom/>
                <wp:docPr id="2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933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656.7pt;margin-top:11.5pt;height:0pt;width:377.9pt;mso-position-horizontal-relative:page;mso-wrap-distance-bottom:0pt;mso-wrap-distance-top:0pt;z-index:-251646976;mso-width-relative:page;mso-height-relative:page;" filled="f" stroked="t" coordsize="21600,21600" o:gfxdata="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f1L&#10;hdcAAAALAQAADwAAAAAAAAABACAAAAAiAAAAZHJzL2Rvd25yZXYueG1sUEsBAhQAFAAAAAgAh07i&#10;QJStPzfqAQAA3QMAAA4AAAAAAAAAAQAgAAAAJgEAAGRycy9lMm9Eb2MueG1sUEsFBgAAAAAGAAYA&#10;WQEAAIIFAAAAAA==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7"/>
        <w:numPr>
          <w:ilvl w:val="1"/>
          <w:numId w:val="3"/>
        </w:numPr>
        <w:tabs>
          <w:tab w:val="left" w:pos="1726"/>
          <w:tab w:val="left" w:pos="2524"/>
          <w:tab w:val="left" w:pos="3416"/>
          <w:tab w:val="left" w:pos="4256"/>
          <w:tab w:val="left" w:pos="5149"/>
          <w:tab w:val="left" w:pos="6146"/>
        </w:tabs>
        <w:spacing w:before="28" w:after="0" w:line="374" w:lineRule="auto"/>
        <w:ind w:left="1684" w:right="2704" w:hanging="465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选一个下面的词</w:t>
      </w:r>
      <w:r>
        <w:rPr>
          <w:rFonts w:hint="eastAsia" w:ascii="宋体" w:hAnsi="宋体" w:eastAsia="宋体" w:cs="宋体"/>
          <w:color w:val="231F20"/>
          <w:spacing w:val="14"/>
          <w:w w:val="105"/>
          <w:sz w:val="20"/>
        </w:rPr>
        <w:t>语</w:t>
      </w:r>
      <w:r>
        <w:rPr>
          <w:rFonts w:hint="eastAsia" w:ascii="宋体" w:hAnsi="宋体" w:eastAsia="宋体" w:cs="宋体"/>
          <w:color w:val="231F20"/>
          <w:spacing w:val="-112"/>
          <w:w w:val="105"/>
          <w:sz w:val="20"/>
        </w:rPr>
        <w:t>，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用具体的动作描写来表现人物心情</w:t>
      </w:r>
      <w:r>
        <w:rPr>
          <w:rFonts w:hint="eastAsia" w:ascii="宋体" w:hAnsi="宋体" w:eastAsia="宋体" w:cs="宋体"/>
          <w:color w:val="231F20"/>
          <w:spacing w:val="-21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兴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奋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难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过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愤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怒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高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兴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害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怕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骄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傲</w:t>
      </w:r>
    </w:p>
    <w:p>
      <w:pPr>
        <w:pStyle w:val="3"/>
        <w:spacing w:line="276" w:lineRule="auto"/>
        <w:ind w:left="1684" w:right="217" w:hanging="36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spacing w:val="13"/>
          <w:w w:val="102"/>
        </w:rPr>
        <w:t>例</w:t>
      </w:r>
      <w:r>
        <w:rPr>
          <w:rFonts w:hint="eastAsia" w:ascii="宋体" w:hAnsi="宋体" w:eastAsia="宋体" w:cs="宋体"/>
          <w:color w:val="231F20"/>
          <w:spacing w:val="-204"/>
          <w:w w:val="102"/>
        </w:rPr>
        <w:t>（</w:t>
      </w:r>
      <w:r>
        <w:rPr>
          <w:rFonts w:hint="eastAsia" w:ascii="宋体" w:hAnsi="宋体" w:eastAsia="宋体" w:cs="宋体"/>
          <w:color w:val="231F20"/>
          <w:spacing w:val="-2"/>
          <w:w w:val="102"/>
        </w:rPr>
        <w:t>：难过</w:t>
      </w:r>
      <w:r>
        <w:rPr>
          <w:rFonts w:hint="eastAsia" w:ascii="宋体" w:hAnsi="宋体" w:eastAsia="宋体" w:cs="宋体"/>
          <w:color w:val="231F20"/>
          <w:spacing w:val="-92"/>
          <w:w w:val="102"/>
        </w:rPr>
        <w:t>）</w:t>
      </w:r>
      <w:r>
        <w:rPr>
          <w:rFonts w:hint="eastAsia" w:ascii="宋体" w:hAnsi="宋体" w:eastAsia="宋体" w:cs="宋体"/>
          <w:color w:val="231F20"/>
          <w:spacing w:val="-37"/>
          <w:w w:val="119"/>
        </w:rPr>
        <w:t>—</w:t>
      </w:r>
      <w:r>
        <w:rPr>
          <w:rFonts w:hint="eastAsia" w:ascii="宋体" w:hAnsi="宋体" w:eastAsia="宋体" w:cs="宋体"/>
          <w:color w:val="231F20"/>
          <w:spacing w:val="4"/>
          <w:w w:val="106"/>
        </w:rPr>
        <w:t>—</w:t>
      </w:r>
      <w:r>
        <w:rPr>
          <w:rFonts w:hint="eastAsia" w:ascii="宋体" w:hAnsi="宋体" w:eastAsia="宋体" w:cs="宋体"/>
          <w:color w:val="231F20"/>
          <w:spacing w:val="-16"/>
          <w:w w:val="102"/>
          <w:u w:val="single" w:color="231F20"/>
        </w:rPr>
        <w:t>奶奶去世了，小天一句话不说，在房间里走来走去，手里不停地抚摸着奶奶</w:t>
      </w:r>
      <w:r>
        <w:rPr>
          <w:rFonts w:hint="eastAsia" w:ascii="宋体" w:hAnsi="宋体" w:eastAsia="宋体" w:cs="宋体"/>
          <w:color w:val="231F20"/>
          <w:spacing w:val="-200"/>
          <w:w w:val="102"/>
          <w:u w:val="single" w:color="231F20"/>
        </w:rPr>
        <w:t>给</w:t>
      </w:r>
      <w:r>
        <w:rPr>
          <w:rFonts w:hint="eastAsia" w:ascii="宋体" w:hAnsi="宋体" w:eastAsia="宋体" w:cs="宋体"/>
          <w:color w:val="231F20"/>
          <w:spacing w:val="3"/>
          <w:w w:val="105"/>
          <w:u w:val="single" w:color="231F20"/>
        </w:rPr>
        <w:t>她买的玩具。</w:t>
      </w:r>
    </w:p>
    <w:p>
      <w:pPr>
        <w:pStyle w:val="3"/>
        <w:tabs>
          <w:tab w:val="left" w:pos="2463"/>
          <w:tab w:val="left" w:pos="9294"/>
        </w:tabs>
        <w:spacing w:before="103"/>
        <w:ind w:left="153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2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-93"/>
          <w:w w:val="102"/>
        </w:rPr>
        <w:t>）</w:t>
      </w:r>
      <w:r>
        <w:rPr>
          <w:rFonts w:hint="eastAsia" w:ascii="宋体" w:hAnsi="宋体" w:eastAsia="宋体" w:cs="宋体"/>
          <w:color w:val="231F20"/>
          <w:spacing w:val="-37"/>
          <w:w w:val="119"/>
        </w:rPr>
        <w:t>—</w:t>
      </w:r>
      <w:r>
        <w:rPr>
          <w:rFonts w:hint="eastAsia" w:ascii="宋体" w:hAnsi="宋体" w:eastAsia="宋体" w:cs="宋体"/>
          <w:color w:val="231F20"/>
          <w:spacing w:val="2"/>
          <w:w w:val="106"/>
        </w:rPr>
        <w:t>—</w:t>
      </w:r>
      <w:r>
        <w:rPr>
          <w:rFonts w:hint="eastAsia" w:ascii="宋体" w:hAnsi="宋体" w:eastAsia="宋体" w:cs="宋体"/>
          <w:color w:val="231F20"/>
          <w:w w:val="106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u w:val="single" w:color="231F20"/>
        </w:rPr>
        <w:tab/>
      </w:r>
    </w:p>
    <w:p>
      <w:pPr>
        <w:pStyle w:val="7"/>
        <w:numPr>
          <w:ilvl w:val="0"/>
          <w:numId w:val="3"/>
        </w:numPr>
        <w:tabs>
          <w:tab w:val="left" w:pos="1317"/>
        </w:tabs>
        <w:spacing w:before="142" w:after="0" w:line="240" w:lineRule="auto"/>
        <w:ind w:left="1316" w:right="0" w:hanging="211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把能够连接的句子的番号填在一起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（2</w:t>
      </w:r>
      <w:r>
        <w:rPr>
          <w:rFonts w:hint="eastAsia" w:ascii="宋体" w:hAnsi="宋体" w:eastAsia="宋体" w:cs="宋体"/>
          <w:color w:val="231F20"/>
          <w:spacing w:val="-26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ilvl w:val="0"/>
          <w:numId w:val="4"/>
        </w:numPr>
        <w:tabs>
          <w:tab w:val="left" w:pos="1600"/>
          <w:tab w:val="left" w:pos="4046"/>
        </w:tabs>
        <w:spacing w:before="38" w:after="0" w:line="240" w:lineRule="auto"/>
        <w:ind w:left="1599" w:right="0" w:hanging="231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贳酒邻里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睦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i/>
          <w:color w:val="231F20"/>
          <w:w w:val="105"/>
          <w:sz w:val="20"/>
        </w:rPr>
        <w:t>a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.</w:t>
      </w:r>
      <w:r>
        <w:rPr>
          <w:rFonts w:hint="eastAsia" w:ascii="宋体" w:hAnsi="宋体" w:eastAsia="宋体" w:cs="宋体"/>
          <w:color w:val="231F20"/>
          <w:spacing w:val="-26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小人喻于利</w:t>
      </w:r>
      <w:r>
        <w:rPr>
          <w:rFonts w:hint="eastAsia" w:ascii="宋体" w:hAnsi="宋体" w:eastAsia="宋体" w:cs="宋体"/>
          <w:color w:val="231F20"/>
          <w:spacing w:val="-66"/>
          <w:w w:val="105"/>
          <w:sz w:val="20"/>
        </w:rPr>
        <w:t>——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《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论</w:t>
      </w:r>
      <w:r>
        <w:rPr>
          <w:rFonts w:hint="eastAsia" w:ascii="宋体" w:hAnsi="宋体" w:eastAsia="宋体" w:cs="宋体"/>
          <w:color w:val="231F20"/>
          <w:spacing w:val="-48"/>
          <w:w w:val="105"/>
          <w:sz w:val="20"/>
        </w:rPr>
        <w:t>语</w:t>
      </w:r>
      <w:r>
        <w:rPr>
          <w:rFonts w:hint="eastAsia" w:ascii="宋体" w:hAnsi="宋体" w:eastAsia="宋体" w:cs="宋体"/>
          <w:color w:val="231F20"/>
          <w:spacing w:val="-49"/>
          <w:w w:val="105"/>
          <w:sz w:val="20"/>
        </w:rPr>
        <w:t>·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怀</w:t>
      </w:r>
      <w:r>
        <w:rPr>
          <w:rFonts w:hint="eastAsia" w:ascii="宋体" w:hAnsi="宋体" w:eastAsia="宋体" w:cs="宋体"/>
          <w:color w:val="231F20"/>
          <w:spacing w:val="-3"/>
          <w:w w:val="105"/>
          <w:sz w:val="20"/>
        </w:rPr>
        <w:t>仁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》</w:t>
      </w:r>
    </w:p>
    <w:p>
      <w:pPr>
        <w:pStyle w:val="7"/>
        <w:numPr>
          <w:ilvl w:val="0"/>
          <w:numId w:val="4"/>
        </w:numPr>
        <w:tabs>
          <w:tab w:val="left" w:pos="1588"/>
          <w:tab w:val="left" w:pos="4046"/>
        </w:tabs>
        <w:spacing w:before="38" w:after="0" w:line="240" w:lineRule="auto"/>
        <w:ind w:left="1587" w:right="0" w:hanging="219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见贤思齐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焉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i/>
          <w:color w:val="231F20"/>
          <w:w w:val="105"/>
          <w:sz w:val="20"/>
        </w:rPr>
        <w:t>b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.</w:t>
      </w:r>
      <w:r>
        <w:rPr>
          <w:rFonts w:hint="eastAsia" w:ascii="宋体" w:hAnsi="宋体" w:eastAsia="宋体" w:cs="宋体"/>
          <w:color w:val="231F20"/>
          <w:spacing w:val="-28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曝衣场圃喧</w:t>
      </w:r>
      <w:r>
        <w:rPr>
          <w:rFonts w:hint="eastAsia" w:ascii="宋体" w:hAnsi="宋体" w:eastAsia="宋体" w:cs="宋体"/>
          <w:color w:val="231F20"/>
          <w:spacing w:val="-17"/>
          <w:w w:val="105"/>
          <w:sz w:val="20"/>
        </w:rPr>
        <w:t>——</w:t>
      </w:r>
      <w:r>
        <w:rPr>
          <w:rFonts w:hint="eastAsia" w:ascii="宋体" w:hAnsi="宋体" w:eastAsia="宋体" w:cs="宋体"/>
          <w:color w:val="231F20"/>
          <w:spacing w:val="-48"/>
          <w:w w:val="105"/>
          <w:sz w:val="20"/>
        </w:rPr>
        <w:t>唐</w:t>
      </w:r>
      <w:r>
        <w:rPr>
          <w:rFonts w:hint="eastAsia" w:ascii="宋体" w:hAnsi="宋体" w:eastAsia="宋体" w:cs="宋体"/>
          <w:color w:val="231F20"/>
          <w:spacing w:val="-49"/>
          <w:w w:val="105"/>
          <w:sz w:val="20"/>
        </w:rPr>
        <w:t>·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卢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纶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《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送夏侯校书归华阴别</w:t>
      </w:r>
      <w:r>
        <w:rPr>
          <w:rFonts w:hint="eastAsia" w:ascii="宋体" w:hAnsi="宋体" w:eastAsia="宋体" w:cs="宋体"/>
          <w:color w:val="231F20"/>
          <w:spacing w:val="-3"/>
          <w:w w:val="105"/>
          <w:sz w:val="20"/>
        </w:rPr>
        <w:t>墅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》</w:t>
      </w:r>
    </w:p>
    <w:p>
      <w:pPr>
        <w:pStyle w:val="7"/>
        <w:numPr>
          <w:ilvl w:val="0"/>
          <w:numId w:val="4"/>
        </w:numPr>
        <w:tabs>
          <w:tab w:val="left" w:pos="1588"/>
          <w:tab w:val="left" w:pos="4046"/>
        </w:tabs>
        <w:spacing w:before="38" w:after="0" w:line="240" w:lineRule="auto"/>
        <w:ind w:left="1587" w:right="0" w:hanging="219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莫愁前路无知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己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i/>
          <w:color w:val="231F20"/>
          <w:w w:val="105"/>
          <w:sz w:val="20"/>
        </w:rPr>
        <w:t>c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.</w:t>
      </w:r>
      <w:r>
        <w:rPr>
          <w:rFonts w:hint="eastAsia" w:ascii="宋体" w:hAnsi="宋体" w:eastAsia="宋体" w:cs="宋体"/>
          <w:color w:val="231F20"/>
          <w:spacing w:val="-26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见不贤而内自省也</w:t>
      </w:r>
      <w:r>
        <w:rPr>
          <w:rFonts w:hint="eastAsia" w:ascii="宋体" w:hAnsi="宋体" w:eastAsia="宋体" w:cs="宋体"/>
          <w:color w:val="231F20"/>
          <w:spacing w:val="-66"/>
          <w:w w:val="105"/>
          <w:sz w:val="20"/>
        </w:rPr>
        <w:t>——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《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论</w:t>
      </w:r>
      <w:r>
        <w:rPr>
          <w:rFonts w:hint="eastAsia" w:ascii="宋体" w:hAnsi="宋体" w:eastAsia="宋体" w:cs="宋体"/>
          <w:color w:val="231F20"/>
          <w:spacing w:val="-48"/>
          <w:w w:val="105"/>
          <w:sz w:val="20"/>
        </w:rPr>
        <w:t>语</w:t>
      </w:r>
      <w:r>
        <w:rPr>
          <w:rFonts w:hint="eastAsia" w:ascii="宋体" w:hAnsi="宋体" w:eastAsia="宋体" w:cs="宋体"/>
          <w:color w:val="231F20"/>
          <w:spacing w:val="-49"/>
          <w:w w:val="105"/>
          <w:sz w:val="20"/>
        </w:rPr>
        <w:t>·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怀</w:t>
      </w:r>
      <w:r>
        <w:rPr>
          <w:rFonts w:hint="eastAsia" w:ascii="宋体" w:hAnsi="宋体" w:eastAsia="宋体" w:cs="宋体"/>
          <w:color w:val="231F20"/>
          <w:spacing w:val="-3"/>
          <w:w w:val="105"/>
          <w:sz w:val="20"/>
        </w:rPr>
        <w:t>仁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》</w:t>
      </w:r>
    </w:p>
    <w:p>
      <w:pPr>
        <w:pStyle w:val="7"/>
        <w:numPr>
          <w:ilvl w:val="0"/>
          <w:numId w:val="4"/>
        </w:numPr>
        <w:tabs>
          <w:tab w:val="left" w:pos="1600"/>
          <w:tab w:val="left" w:pos="4046"/>
        </w:tabs>
        <w:spacing w:before="37" w:after="0" w:line="240" w:lineRule="auto"/>
        <w:ind w:left="1599" w:right="0" w:hanging="231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君子喻于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义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i/>
          <w:color w:val="231F20"/>
          <w:w w:val="105"/>
          <w:sz w:val="20"/>
        </w:rPr>
        <w:t>d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.</w:t>
      </w:r>
      <w:r>
        <w:rPr>
          <w:rFonts w:hint="eastAsia" w:ascii="宋体" w:hAnsi="宋体" w:eastAsia="宋体" w:cs="宋体"/>
          <w:color w:val="231F20"/>
          <w:spacing w:val="-27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天下谁人不识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君</w:t>
      </w:r>
      <w:r>
        <w:rPr>
          <w:rFonts w:hint="eastAsia" w:ascii="宋体" w:hAnsi="宋体" w:eastAsia="宋体" w:cs="宋体"/>
          <w:color w:val="231F20"/>
          <w:spacing w:val="-50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17"/>
          <w:w w:val="105"/>
          <w:sz w:val="20"/>
        </w:rPr>
        <w:t>——</w:t>
      </w:r>
      <w:r>
        <w:rPr>
          <w:rFonts w:hint="eastAsia" w:ascii="宋体" w:hAnsi="宋体" w:eastAsia="宋体" w:cs="宋体"/>
          <w:color w:val="231F20"/>
          <w:spacing w:val="-48"/>
          <w:w w:val="105"/>
          <w:sz w:val="20"/>
        </w:rPr>
        <w:t>唐</w:t>
      </w:r>
      <w:r>
        <w:rPr>
          <w:rFonts w:hint="eastAsia" w:ascii="宋体" w:hAnsi="宋体" w:eastAsia="宋体" w:cs="宋体"/>
          <w:color w:val="231F20"/>
          <w:spacing w:val="-49"/>
          <w:w w:val="105"/>
          <w:sz w:val="20"/>
        </w:rPr>
        <w:t>·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高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适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《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别董</w:t>
      </w:r>
      <w:r>
        <w:rPr>
          <w:rFonts w:hint="eastAsia" w:ascii="宋体" w:hAnsi="宋体" w:eastAsia="宋体" w:cs="宋体"/>
          <w:color w:val="231F20"/>
          <w:spacing w:val="-3"/>
          <w:w w:val="105"/>
          <w:sz w:val="20"/>
        </w:rPr>
        <w:t>大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》</w:t>
      </w:r>
    </w:p>
    <w:p>
      <w:pPr>
        <w:pStyle w:val="3"/>
        <w:tabs>
          <w:tab w:val="left" w:pos="2352"/>
          <w:tab w:val="left" w:pos="2786"/>
          <w:tab w:val="left" w:pos="3758"/>
          <w:tab w:val="left" w:pos="4466"/>
          <w:tab w:val="left" w:pos="5438"/>
          <w:tab w:val="left" w:pos="6146"/>
          <w:tab w:val="left" w:pos="7129"/>
        </w:tabs>
        <w:spacing w:before="38"/>
        <w:ind w:left="136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spacing w:val="3"/>
          <w:w w:val="102"/>
        </w:rPr>
        <w:t>A</w:t>
      </w:r>
      <w:r>
        <w:rPr>
          <w:rFonts w:hint="eastAsia" w:ascii="宋体" w:hAnsi="宋体" w:eastAsia="宋体" w:cs="宋体"/>
          <w:color w:val="231F20"/>
          <w:spacing w:val="-93"/>
          <w:w w:val="102"/>
        </w:rPr>
        <w:t>—</w:t>
      </w:r>
      <w:r>
        <w:rPr>
          <w:rFonts w:hint="eastAsia" w:ascii="宋体" w:hAnsi="宋体" w:eastAsia="宋体" w:cs="宋体"/>
          <w:color w:val="231F20"/>
          <w:w w:val="102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w w:val="102"/>
        </w:rPr>
        <w:t>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2"/>
          <w:w w:val="102"/>
        </w:rPr>
        <w:t>B</w:t>
      </w:r>
      <w:r>
        <w:rPr>
          <w:rFonts w:hint="eastAsia" w:ascii="宋体" w:hAnsi="宋体" w:eastAsia="宋体" w:cs="宋体"/>
          <w:color w:val="231F20"/>
          <w:spacing w:val="-93"/>
          <w:w w:val="102"/>
        </w:rPr>
        <w:t>—</w:t>
      </w:r>
      <w:r>
        <w:rPr>
          <w:rFonts w:hint="eastAsia" w:ascii="宋体" w:hAnsi="宋体" w:eastAsia="宋体" w:cs="宋体"/>
          <w:color w:val="231F20"/>
          <w:w w:val="102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w w:val="102"/>
        </w:rPr>
        <w:t>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2"/>
          <w:w w:val="102"/>
        </w:rPr>
        <w:t>C</w:t>
      </w:r>
      <w:r>
        <w:rPr>
          <w:rFonts w:hint="eastAsia" w:ascii="宋体" w:hAnsi="宋体" w:eastAsia="宋体" w:cs="宋体"/>
          <w:color w:val="231F20"/>
          <w:spacing w:val="-93"/>
          <w:w w:val="102"/>
        </w:rPr>
        <w:t>—</w:t>
      </w:r>
      <w:r>
        <w:rPr>
          <w:rFonts w:hint="eastAsia" w:ascii="宋体" w:hAnsi="宋体" w:eastAsia="宋体" w:cs="宋体"/>
          <w:color w:val="231F20"/>
          <w:w w:val="102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w w:val="102"/>
        </w:rPr>
        <w:t>）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spacing w:val="3"/>
          <w:w w:val="102"/>
        </w:rPr>
        <w:t>D</w:t>
      </w:r>
      <w:r>
        <w:rPr>
          <w:rFonts w:hint="eastAsia" w:ascii="宋体" w:hAnsi="宋体" w:eastAsia="宋体" w:cs="宋体"/>
          <w:color w:val="231F20"/>
          <w:spacing w:val="-93"/>
          <w:w w:val="102"/>
        </w:rPr>
        <w:t>—</w:t>
      </w:r>
      <w:r>
        <w:rPr>
          <w:rFonts w:hint="eastAsia" w:ascii="宋体" w:hAnsi="宋体" w:eastAsia="宋体" w:cs="宋体"/>
          <w:color w:val="231F20"/>
          <w:w w:val="102"/>
        </w:rPr>
        <w:t>（</w:t>
      </w:r>
      <w:r>
        <w:rPr>
          <w:rFonts w:hint="eastAsia" w:ascii="宋体" w:hAnsi="宋体" w:eastAsia="宋体" w:cs="宋体"/>
          <w:color w:val="231F20"/>
        </w:rPr>
        <w:tab/>
      </w:r>
      <w:r>
        <w:rPr>
          <w:rFonts w:hint="eastAsia" w:ascii="宋体" w:hAnsi="宋体" w:eastAsia="宋体" w:cs="宋体"/>
          <w:color w:val="231F20"/>
          <w:w w:val="102"/>
        </w:rPr>
        <w:t>）</w:t>
      </w:r>
    </w:p>
    <w:p>
      <w:pPr>
        <w:pStyle w:val="7"/>
        <w:numPr>
          <w:ilvl w:val="0"/>
          <w:numId w:val="3"/>
        </w:numPr>
        <w:tabs>
          <w:tab w:val="left" w:pos="1317"/>
        </w:tabs>
        <w:spacing w:before="38" w:after="0" w:line="240" w:lineRule="auto"/>
        <w:ind w:left="1316" w:right="0" w:hanging="211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根据积累的知识填空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（8</w:t>
      </w:r>
      <w:r>
        <w:rPr>
          <w:rFonts w:hint="eastAsia" w:ascii="宋体" w:hAnsi="宋体" w:eastAsia="宋体" w:cs="宋体"/>
          <w:color w:val="231F20"/>
          <w:spacing w:val="-25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numId w:val="0"/>
        </w:numPr>
        <w:tabs>
          <w:tab w:val="left" w:pos="1726"/>
          <w:tab w:val="left" w:pos="4939"/>
          <w:tab w:val="left" w:pos="8188"/>
        </w:tabs>
        <w:spacing w:before="38" w:after="0" w:line="240" w:lineRule="auto"/>
        <w:ind w:left="1218" w:leftChars="0" w:right="0" w:rightChars="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-14"/>
          <w:w w:val="105"/>
          <w:sz w:val="20"/>
          <w:lang w:eastAsia="zh-CN"/>
        </w:rPr>
        <w:t>（</w:t>
      </w:r>
      <w:r>
        <w:rPr>
          <w:rFonts w:hint="eastAsia" w:cs="宋体"/>
          <w:color w:val="231F20"/>
          <w:spacing w:val="-14"/>
          <w:w w:val="105"/>
          <w:sz w:val="20"/>
          <w:lang w:val="en-US" w:eastAsia="zh-CN"/>
        </w:rPr>
        <w:t>1</w:t>
      </w:r>
      <w:r>
        <w:rPr>
          <w:rFonts w:hint="eastAsia" w:cs="宋体"/>
          <w:color w:val="231F20"/>
          <w:spacing w:val="-14"/>
          <w:w w:val="105"/>
          <w:sz w:val="20"/>
          <w:lang w:eastAsia="zh-CN"/>
        </w:rPr>
        <w:t>）</w:t>
      </w:r>
      <w:r>
        <w:rPr>
          <w:rFonts w:hint="eastAsia" w:ascii="宋体" w:hAnsi="宋体" w:eastAsia="宋体" w:cs="宋体"/>
          <w:color w:val="231F20"/>
          <w:spacing w:val="-14"/>
          <w:w w:val="105"/>
          <w:sz w:val="20"/>
        </w:rPr>
        <w:t>“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但使龙城飞将</w:t>
      </w:r>
      <w:r>
        <w:rPr>
          <w:rFonts w:hint="eastAsia" w:ascii="宋体" w:hAnsi="宋体" w:eastAsia="宋体" w:cs="宋体"/>
          <w:color w:val="231F20"/>
          <w:spacing w:val="14"/>
          <w:w w:val="105"/>
          <w:sz w:val="20"/>
        </w:rPr>
        <w:t>在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，</w:t>
      </w:r>
      <w:r>
        <w:rPr>
          <w:rFonts w:hint="eastAsia" w:ascii="宋体" w:hAnsi="宋体" w:eastAsia="宋体" w:cs="宋体"/>
          <w:color w:val="231F20"/>
          <w:w w:val="105"/>
          <w:sz w:val="20"/>
          <w:u w:val="single"/>
        </w:rPr>
        <w:tab/>
      </w:r>
      <w:r>
        <w:rPr>
          <w:rFonts w:hint="eastAsia" w:ascii="宋体" w:hAnsi="宋体" w:eastAsia="宋体" w:cs="宋体"/>
          <w:color w:val="231F20"/>
          <w:spacing w:val="-11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spacing w:val="-85"/>
          <w:w w:val="105"/>
          <w:sz w:val="20"/>
        </w:rPr>
        <w:t>”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选自唐代诗人王昌龄</w:t>
      </w:r>
      <w:r>
        <w:rPr>
          <w:rFonts w:hint="eastAsia" w:ascii="宋体" w:hAnsi="宋体" w:eastAsia="宋体" w:cs="宋体"/>
          <w:color w:val="231F20"/>
          <w:spacing w:val="-96"/>
          <w:w w:val="105"/>
          <w:sz w:val="20"/>
        </w:rPr>
        <w:t>的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《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spacing w:val="-95"/>
          <w:w w:val="105"/>
          <w:sz w:val="20"/>
          <w:u w:val="single" w:color="231F20"/>
        </w:rPr>
        <w:t>》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（1.5</w:t>
      </w:r>
      <w:r>
        <w:rPr>
          <w:rFonts w:hint="eastAsia" w:ascii="宋体" w:hAnsi="宋体" w:eastAsia="宋体" w:cs="宋体"/>
          <w:color w:val="231F20"/>
          <w:spacing w:val="-27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numId w:val="0"/>
        </w:numPr>
        <w:tabs>
          <w:tab w:val="left" w:pos="1726"/>
          <w:tab w:val="left" w:pos="4546"/>
          <w:tab w:val="left" w:pos="6930"/>
          <w:tab w:val="left" w:pos="8552"/>
        </w:tabs>
        <w:spacing w:before="37" w:after="0" w:line="276" w:lineRule="auto"/>
        <w:ind w:left="1219" w:leftChars="0" w:right="217" w:rightChars="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2"/>
          <w:w w:val="102"/>
          <w:sz w:val="20"/>
          <w:lang w:eastAsia="zh-CN"/>
        </w:rPr>
        <w:t>（</w:t>
      </w:r>
      <w:r>
        <w:rPr>
          <w:rFonts w:hint="eastAsia" w:cs="宋体"/>
          <w:color w:val="231F20"/>
          <w:spacing w:val="2"/>
          <w:w w:val="102"/>
          <w:sz w:val="20"/>
          <w:lang w:val="en-US" w:eastAsia="zh-CN"/>
        </w:rPr>
        <w:t>2</w:t>
      </w:r>
      <w:r>
        <w:rPr>
          <w:rFonts w:hint="eastAsia" w:cs="宋体"/>
          <w:color w:val="231F20"/>
          <w:spacing w:val="2"/>
          <w:w w:val="102"/>
          <w:sz w:val="20"/>
          <w:lang w:eastAsia="zh-CN"/>
        </w:rPr>
        <w:t>）</w:t>
      </w:r>
      <w:r>
        <w:rPr>
          <w:rFonts w:hint="eastAsia" w:ascii="宋体" w:hAnsi="宋体" w:eastAsia="宋体" w:cs="宋体"/>
          <w:color w:val="231F20"/>
          <w:spacing w:val="2"/>
          <w:w w:val="102"/>
          <w:sz w:val="20"/>
        </w:rPr>
        <w:t>《</w:t>
      </w:r>
      <w:r>
        <w:rPr>
          <w:rFonts w:hint="eastAsia" w:ascii="宋体" w:hAnsi="宋体" w:eastAsia="宋体" w:cs="宋体"/>
          <w:color w:val="231F20"/>
          <w:spacing w:val="8"/>
          <w:w w:val="102"/>
          <w:sz w:val="20"/>
        </w:rPr>
        <w:t>夏日绝</w:t>
      </w:r>
      <w:r>
        <w:rPr>
          <w:rFonts w:hint="eastAsia" w:ascii="宋体" w:hAnsi="宋体" w:eastAsia="宋体" w:cs="宋体"/>
          <w:color w:val="231F20"/>
          <w:spacing w:val="2"/>
          <w:w w:val="102"/>
          <w:sz w:val="20"/>
        </w:rPr>
        <w:t>句</w:t>
      </w:r>
      <w:r>
        <w:rPr>
          <w:rFonts w:hint="eastAsia" w:ascii="宋体" w:hAnsi="宋体" w:eastAsia="宋体" w:cs="宋体"/>
          <w:color w:val="231F20"/>
          <w:spacing w:val="-91"/>
          <w:w w:val="102"/>
          <w:sz w:val="20"/>
        </w:rPr>
        <w:t>》</w:t>
      </w:r>
      <w:r>
        <w:rPr>
          <w:rFonts w:hint="eastAsia" w:ascii="宋体" w:hAnsi="宋体" w:eastAsia="宋体" w:cs="宋体"/>
          <w:color w:val="231F20"/>
          <w:spacing w:val="2"/>
          <w:w w:val="102"/>
          <w:sz w:val="20"/>
        </w:rPr>
        <w:t>是</w:t>
      </w:r>
      <w:r>
        <w:rPr>
          <w:rFonts w:hint="eastAsia" w:ascii="宋体" w:hAnsi="宋体" w:eastAsia="宋体" w:cs="宋体"/>
          <w:color w:val="231F20"/>
          <w:w w:val="102"/>
          <w:sz w:val="20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sz w:val="20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spacing w:val="8"/>
          <w:w w:val="102"/>
          <w:sz w:val="20"/>
        </w:rPr>
        <w:t>创作</w:t>
      </w:r>
      <w:r>
        <w:rPr>
          <w:rFonts w:hint="eastAsia" w:ascii="宋体" w:hAnsi="宋体" w:eastAsia="宋体" w:cs="宋体"/>
          <w:color w:val="231F20"/>
          <w:spacing w:val="18"/>
          <w:w w:val="102"/>
          <w:sz w:val="20"/>
        </w:rPr>
        <w:t>的</w:t>
      </w:r>
      <w:r>
        <w:rPr>
          <w:rFonts w:hint="eastAsia" w:ascii="宋体" w:hAnsi="宋体" w:eastAsia="宋体" w:cs="宋体"/>
          <w:color w:val="231F20"/>
          <w:spacing w:val="-195"/>
          <w:w w:val="102"/>
          <w:sz w:val="20"/>
        </w:rPr>
        <w:t>，</w:t>
      </w:r>
      <w:r>
        <w:rPr>
          <w:rFonts w:hint="eastAsia" w:ascii="宋体" w:hAnsi="宋体" w:eastAsia="宋体" w:cs="宋体"/>
          <w:color w:val="231F20"/>
          <w:spacing w:val="-16"/>
          <w:w w:val="102"/>
          <w:sz w:val="20"/>
        </w:rPr>
        <w:t>“</w:t>
      </w:r>
      <w:r>
        <w:rPr>
          <w:rFonts w:hint="eastAsia" w:ascii="宋体" w:hAnsi="宋体" w:eastAsia="宋体" w:cs="宋体"/>
          <w:color w:val="231F20"/>
          <w:w w:val="102"/>
          <w:sz w:val="20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sz w:val="20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w w:val="102"/>
          <w:sz w:val="20"/>
        </w:rPr>
        <w:t>，</w:t>
      </w:r>
      <w:r>
        <w:rPr>
          <w:rFonts w:hint="eastAsia" w:ascii="宋体" w:hAnsi="宋体" w:eastAsia="宋体" w:cs="宋体"/>
          <w:color w:val="231F20"/>
          <w:sz w:val="20"/>
          <w:u w:val="single"/>
        </w:rPr>
        <w:tab/>
      </w:r>
      <w:r>
        <w:rPr>
          <w:rFonts w:hint="eastAsia" w:ascii="宋体" w:hAnsi="宋体" w:eastAsia="宋体" w:cs="宋体"/>
          <w:color w:val="231F20"/>
          <w:spacing w:val="-81"/>
          <w:w w:val="102"/>
          <w:sz w:val="20"/>
        </w:rPr>
        <w:t>”</w:t>
      </w:r>
      <w:r>
        <w:rPr>
          <w:rFonts w:hint="eastAsia" w:ascii="宋体" w:hAnsi="宋体" w:eastAsia="宋体" w:cs="宋体"/>
          <w:color w:val="231F20"/>
          <w:spacing w:val="8"/>
          <w:w w:val="102"/>
          <w:sz w:val="20"/>
        </w:rPr>
        <w:t>这两</w:t>
      </w:r>
      <w:r>
        <w:rPr>
          <w:rFonts w:hint="eastAsia" w:ascii="宋体" w:hAnsi="宋体" w:eastAsia="宋体" w:cs="宋体"/>
          <w:color w:val="231F20"/>
          <w:spacing w:val="-16"/>
          <w:w w:val="102"/>
          <w:sz w:val="20"/>
        </w:rPr>
        <w:t>句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透出借古讽今的深刻用意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（2.5</w:t>
      </w:r>
      <w:r>
        <w:rPr>
          <w:rFonts w:hint="eastAsia" w:ascii="宋体" w:hAnsi="宋体" w:eastAsia="宋体" w:cs="宋体"/>
          <w:color w:val="231F20"/>
          <w:spacing w:val="-25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numId w:val="0"/>
        </w:numPr>
        <w:tabs>
          <w:tab w:val="left" w:pos="1726"/>
          <w:tab w:val="left" w:pos="6235"/>
        </w:tabs>
        <w:spacing w:before="0" w:after="0" w:line="255" w:lineRule="exact"/>
        <w:ind w:right="0" w:rightChars="0" w:firstLine="1308" w:firstLineChars="60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4"/>
          <w:w w:val="105"/>
          <w:sz w:val="20"/>
          <w:lang w:eastAsia="zh-CN"/>
        </w:rPr>
        <w:t>（</w:t>
      </w:r>
      <w:r>
        <w:rPr>
          <w:rFonts w:hint="eastAsia" w:cs="宋体"/>
          <w:color w:val="231F20"/>
          <w:spacing w:val="4"/>
          <w:w w:val="105"/>
          <w:sz w:val="20"/>
          <w:lang w:val="en-US" w:eastAsia="zh-CN"/>
        </w:rPr>
        <w:t>3</w:t>
      </w:r>
      <w:r>
        <w:rPr>
          <w:rFonts w:hint="eastAsia" w:cs="宋体"/>
          <w:color w:val="231F20"/>
          <w:spacing w:val="4"/>
          <w:w w:val="105"/>
          <w:sz w:val="20"/>
          <w:lang w:eastAsia="zh-CN"/>
        </w:rPr>
        <w:t>）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周恩来从小就立下</w:t>
      </w:r>
      <w:r>
        <w:rPr>
          <w:rFonts w:hint="eastAsia" w:ascii="宋体" w:hAnsi="宋体" w:eastAsia="宋体" w:cs="宋体"/>
          <w:color w:val="231F20"/>
          <w:spacing w:val="-84"/>
          <w:w w:val="105"/>
          <w:sz w:val="20"/>
        </w:rPr>
        <w:t>了</w:t>
      </w:r>
      <w:r>
        <w:rPr>
          <w:rFonts w:hint="eastAsia" w:ascii="宋体" w:hAnsi="宋体" w:eastAsia="宋体" w:cs="宋体"/>
          <w:color w:val="231F20"/>
          <w:spacing w:val="-16"/>
          <w:w w:val="105"/>
          <w:sz w:val="20"/>
        </w:rPr>
        <w:t>“</w:t>
      </w:r>
      <w:r>
        <w:rPr>
          <w:rFonts w:hint="eastAsia" w:ascii="宋体" w:hAnsi="宋体" w:eastAsia="宋体" w:cs="宋体"/>
          <w:color w:val="231F20"/>
          <w:spacing w:val="-16"/>
          <w:w w:val="105"/>
          <w:sz w:val="20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spacing w:val="-16"/>
          <w:w w:val="105"/>
          <w:sz w:val="20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spacing w:val="-85"/>
          <w:w w:val="105"/>
          <w:sz w:val="20"/>
        </w:rPr>
        <w:t>”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的志向</w:t>
      </w:r>
      <w:r>
        <w:rPr>
          <w:rFonts w:hint="eastAsia" w:ascii="宋体" w:hAnsi="宋体" w:eastAsia="宋体" w:cs="宋体"/>
          <w:color w:val="231F20"/>
          <w:spacing w:val="-199"/>
          <w:w w:val="105"/>
          <w:sz w:val="20"/>
        </w:rPr>
        <w:t>。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（1</w:t>
      </w:r>
      <w:r>
        <w:rPr>
          <w:rFonts w:hint="eastAsia" w:ascii="宋体" w:hAnsi="宋体" w:eastAsia="宋体" w:cs="宋体"/>
          <w:color w:val="231F20"/>
          <w:spacing w:val="-26"/>
          <w:w w:val="105"/>
          <w:sz w:val="20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sz w:val="20"/>
        </w:rPr>
        <w:t>分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7"/>
        <w:numPr>
          <w:numId w:val="0"/>
        </w:numPr>
        <w:tabs>
          <w:tab w:val="left" w:pos="1726"/>
          <w:tab w:val="left" w:pos="7864"/>
        </w:tabs>
        <w:spacing w:before="38" w:after="0" w:line="240" w:lineRule="auto"/>
        <w:ind w:right="237" w:rightChars="0" w:firstLine="1248" w:firstLineChars="600"/>
        <w:jc w:val="both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4"/>
          <w:sz w:val="20"/>
          <w:lang w:eastAsia="zh-CN"/>
        </w:rPr>
        <w:t>（</w:t>
      </w:r>
      <w:r>
        <w:rPr>
          <w:rFonts w:hint="eastAsia" w:cs="宋体"/>
          <w:color w:val="231F20"/>
          <w:spacing w:val="4"/>
          <w:sz w:val="20"/>
          <w:lang w:val="en-US" w:eastAsia="zh-CN"/>
        </w:rPr>
        <w:t>4</w:t>
      </w:r>
      <w:r>
        <w:rPr>
          <w:rFonts w:hint="eastAsia" w:cs="宋体"/>
          <w:color w:val="231F20"/>
          <w:spacing w:val="4"/>
          <w:sz w:val="20"/>
          <w:lang w:eastAsia="zh-CN"/>
        </w:rPr>
        <w:t>）</w:t>
      </w:r>
      <w:r>
        <w:rPr>
          <w:rFonts w:hint="eastAsia" w:ascii="宋体" w:hAnsi="宋体" w:eastAsia="宋体" w:cs="宋体"/>
          <w:color w:val="231F20"/>
          <w:spacing w:val="4"/>
          <w:sz w:val="20"/>
        </w:rPr>
        <w:t>在本期的教材</w:t>
      </w:r>
      <w:r>
        <w:rPr>
          <w:rFonts w:hint="eastAsia" w:ascii="宋体" w:hAnsi="宋体" w:eastAsia="宋体" w:cs="宋体"/>
          <w:color w:val="231F20"/>
          <w:spacing w:val="14"/>
          <w:sz w:val="20"/>
        </w:rPr>
        <w:t>中</w:t>
      </w:r>
      <w:r>
        <w:rPr>
          <w:rFonts w:hint="eastAsia" w:ascii="宋体" w:hAnsi="宋体" w:eastAsia="宋体" w:cs="宋体"/>
          <w:color w:val="231F20"/>
          <w:spacing w:val="-112"/>
          <w:sz w:val="20"/>
        </w:rPr>
        <w:t>，</w:t>
      </w:r>
      <w:r>
        <w:rPr>
          <w:rFonts w:hint="eastAsia" w:ascii="宋体" w:hAnsi="宋体" w:eastAsia="宋体" w:cs="宋体"/>
          <w:color w:val="231F20"/>
          <w:spacing w:val="4"/>
          <w:sz w:val="20"/>
        </w:rPr>
        <w:t>你认识了一些历史人</w:t>
      </w:r>
      <w:r>
        <w:rPr>
          <w:rFonts w:hint="eastAsia" w:ascii="宋体" w:hAnsi="宋体" w:eastAsia="宋体" w:cs="宋体"/>
          <w:color w:val="231F20"/>
          <w:spacing w:val="14"/>
          <w:sz w:val="20"/>
        </w:rPr>
        <w:t>物</w:t>
      </w:r>
      <w:r>
        <w:rPr>
          <w:rFonts w:hint="eastAsia" w:ascii="宋体" w:hAnsi="宋体" w:eastAsia="宋体" w:cs="宋体"/>
          <w:color w:val="231F20"/>
          <w:spacing w:val="-112"/>
          <w:sz w:val="20"/>
        </w:rPr>
        <w:t>，</w:t>
      </w:r>
      <w:r>
        <w:rPr>
          <w:rFonts w:hint="eastAsia" w:ascii="宋体" w:hAnsi="宋体" w:eastAsia="宋体" w:cs="宋体"/>
          <w:color w:val="231F20"/>
          <w:spacing w:val="4"/>
          <w:sz w:val="20"/>
        </w:rPr>
        <w:t>有</w:t>
      </w:r>
      <w:r>
        <w:rPr>
          <w:rFonts w:hint="eastAsia" w:ascii="宋体" w:hAnsi="宋体" w:eastAsia="宋体" w:cs="宋体"/>
          <w:color w:val="231F20"/>
          <w:spacing w:val="4"/>
          <w:sz w:val="20"/>
          <w:u w:val="single" w:color="231F20"/>
        </w:rPr>
        <w:t>不取道旁李</w:t>
      </w:r>
      <w:r>
        <w:rPr>
          <w:rFonts w:hint="eastAsia" w:ascii="宋体" w:hAnsi="宋体" w:eastAsia="宋体" w:cs="宋体"/>
          <w:color w:val="231F20"/>
          <w:spacing w:val="4"/>
          <w:sz w:val="20"/>
        </w:rPr>
        <w:t>的</w:t>
      </w:r>
      <w:r>
        <w:rPr>
          <w:rFonts w:hint="eastAsia" w:ascii="宋体" w:hAnsi="宋体" w:eastAsia="宋体" w:cs="宋体"/>
          <w:color w:val="231F20"/>
          <w:spacing w:val="4"/>
          <w:sz w:val="20"/>
          <w:u w:val="single" w:color="231F20"/>
        </w:rPr>
        <w:t>王</w:t>
      </w:r>
      <w:r>
        <w:rPr>
          <w:rFonts w:hint="eastAsia" w:ascii="宋体" w:hAnsi="宋体" w:eastAsia="宋体" w:cs="宋体"/>
          <w:color w:val="231F20"/>
          <w:spacing w:val="14"/>
          <w:sz w:val="20"/>
          <w:u w:val="single" w:color="231F20"/>
        </w:rPr>
        <w:t>戎</w:t>
      </w:r>
      <w:r>
        <w:rPr>
          <w:rFonts w:hint="eastAsia" w:ascii="宋体" w:hAnsi="宋体" w:eastAsia="宋体" w:cs="宋体"/>
          <w:color w:val="231F20"/>
          <w:spacing w:val="-112"/>
          <w:sz w:val="20"/>
        </w:rPr>
        <w:t>，</w:t>
      </w:r>
      <w:r>
        <w:rPr>
          <w:rFonts w:hint="eastAsia" w:ascii="宋体" w:hAnsi="宋体" w:eastAsia="宋体" w:cs="宋体"/>
          <w:color w:val="231F20"/>
          <w:spacing w:val="4"/>
          <w:sz w:val="20"/>
        </w:rPr>
        <w:t>还</w:t>
      </w:r>
      <w:r>
        <w:rPr>
          <w:rFonts w:hint="eastAsia" w:ascii="宋体" w:hAnsi="宋体" w:eastAsia="宋体" w:cs="宋体"/>
          <w:color w:val="231F20"/>
          <w:sz w:val="20"/>
        </w:rPr>
        <w:t>有</w:t>
      </w:r>
      <w:r>
        <w:rPr>
          <w:rFonts w:hint="eastAsia" w:cs="宋体"/>
          <w:color w:val="231F20"/>
          <w:sz w:val="2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231F20"/>
          <w:sz w:val="20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sz w:val="20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的</w:t>
      </w:r>
    </w:p>
    <w:p>
      <w:pPr>
        <w:pStyle w:val="3"/>
        <w:tabs>
          <w:tab w:val="left" w:pos="1049"/>
          <w:tab w:val="left" w:pos="2275"/>
          <w:tab w:val="left" w:pos="3585"/>
          <w:tab w:val="left" w:pos="7414"/>
        </w:tabs>
        <w:spacing w:before="38"/>
        <w:ind w:right="217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2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，</w:t>
      </w:r>
      <w:r>
        <w:rPr>
          <w:rFonts w:hint="eastAsia" w:ascii="宋体" w:hAnsi="宋体" w:eastAsia="宋体" w:cs="宋体"/>
          <w:color w:val="231F20"/>
          <w:w w:val="105"/>
          <w:u w:val="single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的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spacing w:val="12"/>
          <w:w w:val="105"/>
        </w:rPr>
        <w:t>。通过课外阅</w:t>
      </w:r>
      <w:r>
        <w:rPr>
          <w:rFonts w:hint="eastAsia" w:ascii="宋体" w:hAnsi="宋体" w:eastAsia="宋体" w:cs="宋体"/>
          <w:color w:val="231F20"/>
          <w:spacing w:val="22"/>
          <w:w w:val="105"/>
        </w:rPr>
        <w:t>读</w:t>
      </w:r>
      <w:r>
        <w:rPr>
          <w:rFonts w:hint="eastAsia" w:ascii="宋体" w:hAnsi="宋体" w:eastAsia="宋体" w:cs="宋体"/>
          <w:color w:val="231F20"/>
          <w:spacing w:val="-104"/>
          <w:w w:val="105"/>
        </w:rPr>
        <w:t>，</w:t>
      </w:r>
      <w:r>
        <w:rPr>
          <w:rFonts w:hint="eastAsia" w:ascii="宋体" w:hAnsi="宋体" w:eastAsia="宋体" w:cs="宋体"/>
          <w:color w:val="231F20"/>
          <w:spacing w:val="12"/>
          <w:w w:val="105"/>
        </w:rPr>
        <w:t>你还认识</w:t>
      </w:r>
      <w:r>
        <w:rPr>
          <w:rFonts w:hint="eastAsia" w:ascii="宋体" w:hAnsi="宋体" w:eastAsia="宋体" w:cs="宋体"/>
          <w:color w:val="231F20"/>
          <w:w w:val="105"/>
        </w:rPr>
        <w:t>了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</w:rPr>
        <w:t>的</w:t>
      </w:r>
    </w:p>
    <w:p>
      <w:pPr>
        <w:spacing w:after="0"/>
        <w:jc w:val="right"/>
        <w:rPr>
          <w:rFonts w:hint="eastAsia" w:ascii="宋体" w:hAnsi="宋体" w:eastAsia="宋体" w:cs="宋体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equalWidth="0" w:num="2">
            <w:col w:w="10039" w:space="40"/>
            <w:col w:w="9541"/>
          </w:cols>
        </w:sectPr>
      </w:pPr>
    </w:p>
    <w:p>
      <w:pPr>
        <w:pStyle w:val="3"/>
        <w:tabs>
          <w:tab w:val="left" w:pos="5600"/>
          <w:tab w:val="left" w:pos="11760"/>
          <w:tab w:val="left" w:pos="12757"/>
        </w:tabs>
        <w:spacing w:line="220" w:lineRule="auto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1195705</wp:posOffset>
                </wp:positionH>
                <wp:positionV relativeFrom="paragraph">
                  <wp:posOffset>158115</wp:posOffset>
                </wp:positionV>
                <wp:extent cx="156210" cy="156210"/>
                <wp:effectExtent l="0" t="0" r="0" b="0"/>
                <wp:wrapNone/>
                <wp:docPr id="47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2"/>
                              </w:rPr>
                              <w:t>密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94.15pt;margin-top:12.45pt;height:12.3pt;width:12.3pt;mso-position-horizontal-relative:page;z-index:251679744;mso-width-relative:page;mso-height-relative:page;" filled="f" stroked="f" coordsize="21600,21600" o:gfxdata="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FHQ7aTWAAAACQEAAA8AAAAAAAAAAQAgAAAAIgAAAGRycy9kb3ducmV2LnhtbFBL&#10;AQIUABQAAAAIAIdO4kB/tpkpvwEAAIIDAAAOAAAAAAAAAAEAIAAAACU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pStyle w:val="3"/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2"/>
                        </w:rPr>
                        <w:t>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231F20"/>
          <w:w w:val="105"/>
        </w:rPr>
        <w:t>A.</w:t>
      </w:r>
      <w:r>
        <w:rPr>
          <w:rFonts w:hint="eastAsia" w:ascii="宋体" w:hAnsi="宋体" w:eastAsia="宋体" w:cs="宋体"/>
          <w:color w:val="231F20"/>
          <w:spacing w:val="-2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猛</w:t>
      </w:r>
      <w:r>
        <w:rPr>
          <w:rFonts w:hint="eastAsia" w:ascii="宋体" w:hAnsi="宋体" w:eastAsia="宋体" w:cs="宋体"/>
          <w:color w:val="231F20"/>
          <w:w w:val="105"/>
        </w:rPr>
        <w:t>兽</w:t>
      </w:r>
      <w:r>
        <w:rPr>
          <w:rFonts w:hint="eastAsia" w:ascii="宋体" w:hAnsi="宋体" w:eastAsia="宋体" w:cs="宋体"/>
          <w:color w:val="231F20"/>
          <w:spacing w:val="4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血</w:t>
      </w:r>
      <w:r>
        <w:rPr>
          <w:rFonts w:hint="eastAsia" w:ascii="宋体" w:hAnsi="宋体" w:eastAsia="宋体" w:cs="宋体"/>
          <w:color w:val="231F20"/>
          <w:w w:val="105"/>
        </w:rPr>
        <w:t>液</w:t>
      </w:r>
      <w:r>
        <w:rPr>
          <w:rFonts w:hint="eastAsia" w:ascii="宋体" w:hAnsi="宋体" w:eastAsia="宋体" w:cs="宋体"/>
          <w:color w:val="231F20"/>
          <w:spacing w:val="48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敬</w:t>
      </w:r>
      <w:r>
        <w:rPr>
          <w:rFonts w:hint="eastAsia" w:ascii="宋体" w:hAnsi="宋体" w:eastAsia="宋体" w:cs="宋体"/>
          <w:color w:val="231F20"/>
          <w:w w:val="105"/>
        </w:rPr>
        <w:t>佩</w:t>
      </w:r>
      <w:r>
        <w:rPr>
          <w:rFonts w:hint="eastAsia" w:ascii="宋体" w:hAnsi="宋体" w:eastAsia="宋体" w:cs="宋体"/>
          <w:color w:val="231F20"/>
          <w:spacing w:val="48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立</w:t>
      </w:r>
      <w:r>
        <w:rPr>
          <w:rFonts w:hint="eastAsia" w:ascii="宋体" w:hAnsi="宋体" w:eastAsia="宋体" w:cs="宋体"/>
          <w:color w:val="231F20"/>
          <w:w w:val="105"/>
        </w:rPr>
        <w:t>即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B.</w:t>
      </w:r>
      <w:r>
        <w:rPr>
          <w:rFonts w:hint="eastAsia" w:ascii="宋体" w:hAnsi="宋体" w:eastAsia="宋体" w:cs="宋体"/>
          <w:color w:val="231F20"/>
          <w:spacing w:val="-2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情</w:t>
      </w:r>
      <w:r>
        <w:rPr>
          <w:rFonts w:hint="eastAsia" w:ascii="宋体" w:hAnsi="宋体" w:eastAsia="宋体" w:cs="宋体"/>
          <w:color w:val="231F20"/>
          <w:w w:val="105"/>
        </w:rPr>
        <w:t>景</w:t>
      </w:r>
      <w:r>
        <w:rPr>
          <w:rFonts w:hint="eastAsia" w:ascii="宋体" w:hAnsi="宋体" w:eastAsia="宋体" w:cs="宋体"/>
          <w:color w:val="231F20"/>
          <w:spacing w:val="4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茂</w:t>
      </w:r>
      <w:r>
        <w:rPr>
          <w:rFonts w:hint="eastAsia" w:ascii="宋体" w:hAnsi="宋体" w:eastAsia="宋体" w:cs="宋体"/>
          <w:color w:val="231F20"/>
          <w:w w:val="105"/>
        </w:rPr>
        <w:t>盛</w:t>
      </w:r>
      <w:r>
        <w:rPr>
          <w:rFonts w:hint="eastAsia" w:ascii="宋体" w:hAnsi="宋体" w:eastAsia="宋体" w:cs="宋体"/>
          <w:color w:val="231F20"/>
          <w:spacing w:val="48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坚</w:t>
      </w:r>
      <w:r>
        <w:rPr>
          <w:rFonts w:hint="eastAsia" w:ascii="宋体" w:hAnsi="宋体" w:eastAsia="宋体" w:cs="宋体"/>
          <w:color w:val="231F20"/>
          <w:w w:val="105"/>
        </w:rPr>
        <w:t>定</w:t>
      </w:r>
      <w:r>
        <w:rPr>
          <w:rFonts w:hint="eastAsia" w:ascii="宋体" w:hAnsi="宋体" w:eastAsia="宋体" w:cs="宋体"/>
          <w:color w:val="231F20"/>
          <w:spacing w:val="4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获</w:t>
      </w:r>
      <w:r>
        <w:rPr>
          <w:rFonts w:hint="eastAsia" w:ascii="宋体" w:hAnsi="宋体" w:eastAsia="宋体" w:cs="宋体"/>
          <w:color w:val="231F20"/>
          <w:w w:val="105"/>
        </w:rPr>
        <w:t>得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spacing w:val="-112"/>
          <w:w w:val="105"/>
          <w:position w:val="-4"/>
        </w:rPr>
        <w:t>，</w:t>
      </w:r>
      <w:r>
        <w:rPr>
          <w:rFonts w:hint="eastAsia" w:ascii="宋体" w:hAnsi="宋体" w:eastAsia="宋体" w:cs="宋体"/>
          <w:color w:val="231F20"/>
          <w:spacing w:val="4"/>
          <w:w w:val="105"/>
          <w:position w:val="-4"/>
        </w:rPr>
        <w:t>这些历史人物值得学习和铭记</w:t>
      </w:r>
      <w:r>
        <w:rPr>
          <w:rFonts w:hint="eastAsia" w:ascii="宋体" w:hAnsi="宋体" w:eastAsia="宋体" w:cs="宋体"/>
          <w:color w:val="231F20"/>
          <w:spacing w:val="-199"/>
          <w:w w:val="105"/>
          <w:position w:val="-4"/>
        </w:rPr>
        <w:t>。</w:t>
      </w:r>
      <w:r>
        <w:rPr>
          <w:rFonts w:hint="eastAsia" w:ascii="宋体" w:hAnsi="宋体" w:eastAsia="宋体" w:cs="宋体"/>
          <w:color w:val="231F20"/>
          <w:w w:val="105"/>
          <w:position w:val="-4"/>
        </w:rPr>
        <w:t>（3</w:t>
      </w:r>
      <w:r>
        <w:rPr>
          <w:rFonts w:hint="eastAsia" w:ascii="宋体" w:hAnsi="宋体" w:eastAsia="宋体" w:cs="宋体"/>
          <w:color w:val="231F20"/>
          <w:spacing w:val="-25"/>
          <w:w w:val="105"/>
          <w:position w:val="-4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  <w:position w:val="-4"/>
        </w:rPr>
        <w:t>分</w:t>
      </w:r>
      <w:r>
        <w:rPr>
          <w:rFonts w:hint="eastAsia" w:ascii="宋体" w:hAnsi="宋体" w:eastAsia="宋体" w:cs="宋体"/>
          <w:color w:val="231F20"/>
          <w:w w:val="105"/>
          <w:position w:val="-4"/>
        </w:rPr>
        <w:t>）</w:t>
      </w:r>
    </w:p>
    <w:p>
      <w:pPr>
        <w:pStyle w:val="3"/>
        <w:tabs>
          <w:tab w:val="left" w:pos="5600"/>
        </w:tabs>
        <w:spacing w:before="3" w:line="216" w:lineRule="exact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1270635</wp:posOffset>
                </wp:positionH>
                <wp:positionV relativeFrom="paragraph">
                  <wp:posOffset>130810</wp:posOffset>
                </wp:positionV>
                <wp:extent cx="7620" cy="1995805"/>
                <wp:effectExtent l="1270" t="0" r="3810" b="10795"/>
                <wp:wrapNone/>
                <wp:docPr id="36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1995805"/>
                          <a:chOff x="2002" y="206"/>
                          <a:chExt cx="12" cy="3143"/>
                        </a:xfrm>
                      </wpg:grpSpPr>
                      <wps:wsp>
                        <wps:cNvPr id="33" name="直线 36"/>
                        <wps:cNvSpPr/>
                        <wps:spPr>
                          <a:xfrm>
                            <a:off x="2002" y="215"/>
                            <a:ext cx="11" cy="0"/>
                          </a:xfrm>
                          <a:prstGeom prst="line">
                            <a:avLst/>
                          </a:prstGeom>
                          <a:ln w="1084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任意多边形 37"/>
                        <wps:cNvSpPr/>
                        <wps:spPr>
                          <a:xfrm>
                            <a:off x="2007" y="257"/>
                            <a:ext cx="2" cy="304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041">
                                <a:moveTo>
                                  <a:pt x="0" y="0"/>
                                </a:moveTo>
                                <a:lnTo>
                                  <a:pt x="0" y="34"/>
                                </a:lnTo>
                                <a:moveTo>
                                  <a:pt x="0" y="68"/>
                                </a:moveTo>
                                <a:lnTo>
                                  <a:pt x="0" y="102"/>
                                </a:lnTo>
                                <a:moveTo>
                                  <a:pt x="0" y="136"/>
                                </a:moveTo>
                                <a:lnTo>
                                  <a:pt x="0" y="171"/>
                                </a:lnTo>
                                <a:moveTo>
                                  <a:pt x="0" y="205"/>
                                </a:moveTo>
                                <a:lnTo>
                                  <a:pt x="0" y="239"/>
                                </a:lnTo>
                                <a:moveTo>
                                  <a:pt x="0" y="273"/>
                                </a:moveTo>
                                <a:lnTo>
                                  <a:pt x="0" y="307"/>
                                </a:lnTo>
                                <a:moveTo>
                                  <a:pt x="0" y="341"/>
                                </a:moveTo>
                                <a:lnTo>
                                  <a:pt x="0" y="375"/>
                                </a:lnTo>
                                <a:moveTo>
                                  <a:pt x="0" y="410"/>
                                </a:moveTo>
                                <a:lnTo>
                                  <a:pt x="0" y="444"/>
                                </a:lnTo>
                                <a:moveTo>
                                  <a:pt x="0" y="478"/>
                                </a:moveTo>
                                <a:lnTo>
                                  <a:pt x="0" y="512"/>
                                </a:lnTo>
                                <a:moveTo>
                                  <a:pt x="0" y="546"/>
                                </a:moveTo>
                                <a:lnTo>
                                  <a:pt x="0" y="580"/>
                                </a:lnTo>
                                <a:moveTo>
                                  <a:pt x="0" y="615"/>
                                </a:moveTo>
                                <a:lnTo>
                                  <a:pt x="0" y="649"/>
                                </a:lnTo>
                                <a:moveTo>
                                  <a:pt x="0" y="683"/>
                                </a:moveTo>
                                <a:lnTo>
                                  <a:pt x="0" y="717"/>
                                </a:lnTo>
                                <a:moveTo>
                                  <a:pt x="0" y="751"/>
                                </a:moveTo>
                                <a:lnTo>
                                  <a:pt x="0" y="785"/>
                                </a:lnTo>
                                <a:moveTo>
                                  <a:pt x="0" y="820"/>
                                </a:moveTo>
                                <a:lnTo>
                                  <a:pt x="0" y="854"/>
                                </a:lnTo>
                                <a:moveTo>
                                  <a:pt x="0" y="888"/>
                                </a:moveTo>
                                <a:lnTo>
                                  <a:pt x="0" y="922"/>
                                </a:lnTo>
                                <a:moveTo>
                                  <a:pt x="0" y="956"/>
                                </a:moveTo>
                                <a:lnTo>
                                  <a:pt x="0" y="990"/>
                                </a:lnTo>
                                <a:moveTo>
                                  <a:pt x="0" y="1024"/>
                                </a:moveTo>
                                <a:lnTo>
                                  <a:pt x="0" y="1059"/>
                                </a:lnTo>
                                <a:moveTo>
                                  <a:pt x="0" y="1093"/>
                                </a:moveTo>
                                <a:lnTo>
                                  <a:pt x="0" y="1127"/>
                                </a:lnTo>
                                <a:moveTo>
                                  <a:pt x="0" y="1161"/>
                                </a:moveTo>
                                <a:lnTo>
                                  <a:pt x="0" y="1195"/>
                                </a:lnTo>
                                <a:moveTo>
                                  <a:pt x="0" y="1229"/>
                                </a:moveTo>
                                <a:lnTo>
                                  <a:pt x="0" y="1264"/>
                                </a:lnTo>
                                <a:moveTo>
                                  <a:pt x="0" y="1298"/>
                                </a:moveTo>
                                <a:lnTo>
                                  <a:pt x="0" y="1332"/>
                                </a:lnTo>
                                <a:moveTo>
                                  <a:pt x="0" y="1366"/>
                                </a:moveTo>
                                <a:lnTo>
                                  <a:pt x="0" y="1400"/>
                                </a:lnTo>
                                <a:moveTo>
                                  <a:pt x="0" y="1434"/>
                                </a:moveTo>
                                <a:lnTo>
                                  <a:pt x="0" y="1469"/>
                                </a:lnTo>
                                <a:moveTo>
                                  <a:pt x="0" y="1503"/>
                                </a:moveTo>
                                <a:lnTo>
                                  <a:pt x="0" y="1537"/>
                                </a:lnTo>
                                <a:moveTo>
                                  <a:pt x="0" y="1571"/>
                                </a:moveTo>
                                <a:lnTo>
                                  <a:pt x="0" y="1605"/>
                                </a:lnTo>
                                <a:moveTo>
                                  <a:pt x="0" y="1639"/>
                                </a:moveTo>
                                <a:lnTo>
                                  <a:pt x="0" y="1673"/>
                                </a:lnTo>
                                <a:moveTo>
                                  <a:pt x="0" y="1708"/>
                                </a:moveTo>
                                <a:lnTo>
                                  <a:pt x="0" y="1742"/>
                                </a:lnTo>
                                <a:moveTo>
                                  <a:pt x="0" y="1776"/>
                                </a:moveTo>
                                <a:lnTo>
                                  <a:pt x="0" y="1810"/>
                                </a:lnTo>
                                <a:moveTo>
                                  <a:pt x="0" y="1844"/>
                                </a:moveTo>
                                <a:lnTo>
                                  <a:pt x="0" y="1878"/>
                                </a:lnTo>
                                <a:moveTo>
                                  <a:pt x="0" y="1913"/>
                                </a:moveTo>
                                <a:lnTo>
                                  <a:pt x="0" y="1947"/>
                                </a:lnTo>
                                <a:moveTo>
                                  <a:pt x="0" y="1981"/>
                                </a:moveTo>
                                <a:lnTo>
                                  <a:pt x="0" y="2015"/>
                                </a:lnTo>
                                <a:moveTo>
                                  <a:pt x="0" y="2049"/>
                                </a:moveTo>
                                <a:lnTo>
                                  <a:pt x="0" y="2083"/>
                                </a:lnTo>
                                <a:moveTo>
                                  <a:pt x="0" y="2118"/>
                                </a:moveTo>
                                <a:lnTo>
                                  <a:pt x="0" y="2152"/>
                                </a:lnTo>
                                <a:moveTo>
                                  <a:pt x="0" y="2186"/>
                                </a:moveTo>
                                <a:lnTo>
                                  <a:pt x="0" y="2220"/>
                                </a:lnTo>
                                <a:moveTo>
                                  <a:pt x="0" y="2254"/>
                                </a:moveTo>
                                <a:lnTo>
                                  <a:pt x="0" y="2288"/>
                                </a:lnTo>
                                <a:moveTo>
                                  <a:pt x="0" y="2322"/>
                                </a:moveTo>
                                <a:lnTo>
                                  <a:pt x="0" y="2357"/>
                                </a:lnTo>
                                <a:moveTo>
                                  <a:pt x="0" y="2391"/>
                                </a:moveTo>
                                <a:lnTo>
                                  <a:pt x="0" y="2425"/>
                                </a:lnTo>
                                <a:moveTo>
                                  <a:pt x="0" y="2459"/>
                                </a:moveTo>
                                <a:lnTo>
                                  <a:pt x="0" y="2493"/>
                                </a:lnTo>
                                <a:moveTo>
                                  <a:pt x="0" y="2527"/>
                                </a:moveTo>
                                <a:lnTo>
                                  <a:pt x="0" y="2562"/>
                                </a:lnTo>
                                <a:moveTo>
                                  <a:pt x="0" y="2596"/>
                                </a:moveTo>
                                <a:lnTo>
                                  <a:pt x="0" y="2630"/>
                                </a:lnTo>
                                <a:moveTo>
                                  <a:pt x="0" y="2664"/>
                                </a:moveTo>
                                <a:lnTo>
                                  <a:pt x="0" y="2698"/>
                                </a:lnTo>
                                <a:moveTo>
                                  <a:pt x="0" y="2732"/>
                                </a:moveTo>
                                <a:lnTo>
                                  <a:pt x="0" y="2767"/>
                                </a:lnTo>
                                <a:moveTo>
                                  <a:pt x="0" y="2801"/>
                                </a:moveTo>
                                <a:lnTo>
                                  <a:pt x="0" y="2835"/>
                                </a:lnTo>
                                <a:moveTo>
                                  <a:pt x="0" y="2869"/>
                                </a:moveTo>
                                <a:lnTo>
                                  <a:pt x="0" y="2903"/>
                                </a:lnTo>
                                <a:moveTo>
                                  <a:pt x="0" y="2937"/>
                                </a:moveTo>
                                <a:lnTo>
                                  <a:pt x="0" y="2972"/>
                                </a:lnTo>
                                <a:moveTo>
                                  <a:pt x="0" y="3006"/>
                                </a:moveTo>
                                <a:lnTo>
                                  <a:pt x="0" y="3040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38"/>
                        <wps:cNvSpPr/>
                        <wps:spPr>
                          <a:xfrm>
                            <a:off x="2002" y="3341"/>
                            <a:ext cx="11" cy="0"/>
                          </a:xfrm>
                          <a:prstGeom prst="line">
                            <a:avLst/>
                          </a:prstGeom>
                          <a:ln w="1084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" o:spid="_x0000_s1026" o:spt="203" style="position:absolute;left:0pt;margin-left:100.05pt;margin-top:10.3pt;height:157.15pt;width:0.6pt;mso-position-horizontal-relative:page;z-index:251674624;mso-width-relative:page;mso-height-relative:page;" coordorigin="2002,206" coordsize="12,3143" o:gfxdata="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">
                <o:lock v:ext="edit" aspectratio="f"/>
                <v:line id="直线 36" o:spid="_x0000_s1026" o:spt="20" style="position:absolute;left:2002;top:215;height:0;width:11;" filled="f" stroked="t" coordsize="21600,21600" o:gfxdata="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C9yY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854015748031496pt" color="#231F20" joinstyle="round"/>
                  <v:imagedata o:title=""/>
                  <o:lock v:ext="edit" aspectratio="f"/>
                </v:line>
                <v:shape id="任意多边形 37" o:spid="_x0000_s1026" o:spt="100" style="position:absolute;left:2007;top:257;height:3041;width:2;" filled="f" stroked="t" coordsize="1,3041" o:gfxdata="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QFtS8AAAA&#10;2wAAAA8AAAAAAAAAAQAgAAAAIgAAAGRycy9kb3ducmV2LnhtbFBLAQIUABQAAAAIAIdO4kAzLwWe&#10;OwAAADkAAAAQAAAAAAAAAAEAIAAAAAsBAABkcnMvc2hhcGV4bWwueG1sUEsFBgAAAAAGAAYAWwEA&#10;ALUDAAAAAA==&#10;" path="m0,0l0,34m0,68l0,102m0,136l0,171m0,205l0,239m0,273l0,307m0,341l0,375m0,410l0,444m0,478l0,512m0,546l0,580m0,615l0,649m0,683l0,717m0,751l0,785m0,820l0,854m0,888l0,922m0,956l0,990m0,1024l0,1059m0,1093l0,1127m0,1161l0,1195m0,1229l0,1264m0,1298l0,1332m0,1366l0,1400m0,1434l0,1469m0,1503l0,1537m0,1571l0,1605m0,1639l0,1673m0,1708l0,1742m0,1776l0,1810m0,1844l0,1878m0,1913l0,1947m0,1981l0,2015m0,2049l0,2083m0,2118l0,2152m0,2186l0,2220m0,2254l0,2288m0,2322l0,2357m0,2391l0,2425m0,2459l0,2493m0,2527l0,2562m0,2596l0,2630m0,2664l0,2698m0,2732l0,2767m0,2801l0,2835m0,2869l0,2903m0,2937l0,2972m0,3006l0,3040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38" o:spid="_x0000_s1026" o:spt="20" style="position:absolute;left:2002;top:3341;height:0;width:11;" filled="f" stroked="t" coordsize="21600,21600" o:gfxdata="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ru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854015748031496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231F20"/>
          <w:w w:val="105"/>
        </w:rPr>
        <w:t>C.</w:t>
      </w:r>
      <w:r>
        <w:rPr>
          <w:rFonts w:hint="eastAsia" w:ascii="宋体" w:hAnsi="宋体" w:eastAsia="宋体" w:cs="宋体"/>
          <w:color w:val="231F20"/>
          <w:spacing w:val="-2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严</w:t>
      </w:r>
      <w:r>
        <w:rPr>
          <w:rFonts w:hint="eastAsia" w:ascii="宋体" w:hAnsi="宋体" w:eastAsia="宋体" w:cs="宋体"/>
          <w:color w:val="231F20"/>
          <w:w w:val="105"/>
        </w:rPr>
        <w:t>厉</w:t>
      </w:r>
      <w:r>
        <w:rPr>
          <w:rFonts w:hint="eastAsia" w:ascii="宋体" w:hAnsi="宋体" w:eastAsia="宋体" w:cs="宋体"/>
          <w:color w:val="231F20"/>
          <w:spacing w:val="4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尖</w:t>
      </w:r>
      <w:r>
        <w:rPr>
          <w:rFonts w:hint="eastAsia" w:ascii="宋体" w:hAnsi="宋体" w:eastAsia="宋体" w:cs="宋体"/>
          <w:color w:val="231F20"/>
          <w:w w:val="105"/>
        </w:rPr>
        <w:t>利</w:t>
      </w:r>
      <w:r>
        <w:rPr>
          <w:rFonts w:hint="eastAsia" w:ascii="宋体" w:hAnsi="宋体" w:eastAsia="宋体" w:cs="宋体"/>
          <w:color w:val="231F20"/>
          <w:spacing w:val="4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危</w:t>
      </w:r>
      <w:r>
        <w:rPr>
          <w:rFonts w:hint="eastAsia" w:ascii="宋体" w:hAnsi="宋体" w:eastAsia="宋体" w:cs="宋体"/>
          <w:color w:val="231F20"/>
          <w:w w:val="105"/>
        </w:rPr>
        <w:t>害</w:t>
      </w:r>
      <w:r>
        <w:rPr>
          <w:rFonts w:hint="eastAsia" w:ascii="宋体" w:hAnsi="宋体" w:eastAsia="宋体" w:cs="宋体"/>
          <w:color w:val="231F20"/>
          <w:spacing w:val="47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番</w:t>
      </w:r>
      <w:r>
        <w:rPr>
          <w:rFonts w:hint="eastAsia" w:ascii="宋体" w:hAnsi="宋体" w:eastAsia="宋体" w:cs="宋体"/>
          <w:color w:val="231F20"/>
          <w:w w:val="105"/>
        </w:rPr>
        <w:t>身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D.</w:t>
      </w:r>
      <w:r>
        <w:rPr>
          <w:rFonts w:hint="eastAsia" w:ascii="宋体" w:hAnsi="宋体" w:eastAsia="宋体" w:cs="宋体"/>
          <w:color w:val="231F20"/>
          <w:spacing w:val="-26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狠</w:t>
      </w:r>
      <w:r>
        <w:rPr>
          <w:rFonts w:hint="eastAsia" w:ascii="宋体" w:hAnsi="宋体" w:eastAsia="宋体" w:cs="宋体"/>
          <w:color w:val="231F20"/>
          <w:w w:val="105"/>
        </w:rPr>
        <w:t>心</w:t>
      </w:r>
      <w:r>
        <w:rPr>
          <w:rFonts w:hint="eastAsia" w:ascii="宋体" w:hAnsi="宋体" w:eastAsia="宋体" w:cs="宋体"/>
          <w:color w:val="231F20"/>
          <w:spacing w:val="56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著</w:t>
      </w:r>
      <w:r>
        <w:rPr>
          <w:rFonts w:hint="eastAsia" w:ascii="宋体" w:hAnsi="宋体" w:eastAsia="宋体" w:cs="宋体"/>
          <w:color w:val="231F20"/>
          <w:w w:val="105"/>
        </w:rPr>
        <w:t>名</w:t>
      </w:r>
      <w:r>
        <w:rPr>
          <w:rFonts w:hint="eastAsia" w:ascii="宋体" w:hAnsi="宋体" w:eastAsia="宋体" w:cs="宋体"/>
          <w:color w:val="231F20"/>
          <w:spacing w:val="55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滋</w:t>
      </w:r>
      <w:r>
        <w:rPr>
          <w:rFonts w:hint="eastAsia" w:ascii="宋体" w:hAnsi="宋体" w:eastAsia="宋体" w:cs="宋体"/>
          <w:color w:val="231F20"/>
          <w:w w:val="105"/>
        </w:rPr>
        <w:t>润</w:t>
      </w:r>
      <w:r>
        <w:rPr>
          <w:rFonts w:hint="eastAsia" w:ascii="宋体" w:hAnsi="宋体" w:eastAsia="宋体" w:cs="宋体"/>
          <w:color w:val="231F20"/>
          <w:spacing w:val="56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支</w:t>
      </w:r>
      <w:r>
        <w:rPr>
          <w:rFonts w:hint="eastAsia" w:ascii="宋体" w:hAnsi="宋体" w:eastAsia="宋体" w:cs="宋体"/>
          <w:color w:val="231F20"/>
          <w:w w:val="105"/>
        </w:rPr>
        <w:t>撑</w:t>
      </w:r>
    </w:p>
    <w:p>
      <w:pPr>
        <w:spacing w:after="0" w:line="216" w:lineRule="exact"/>
        <w:rPr>
          <w:rFonts w:hint="eastAsia" w:ascii="宋体" w:hAnsi="宋体" w:eastAsia="宋体" w:cs="宋体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space="720" w:num="1"/>
        </w:sectPr>
      </w:pPr>
    </w:p>
    <w:p>
      <w:pPr>
        <w:pStyle w:val="7"/>
        <w:numPr>
          <w:numId w:val="0"/>
        </w:numPr>
        <w:tabs>
          <w:tab w:val="left" w:pos="2408"/>
          <w:tab w:val="left" w:pos="6820"/>
        </w:tabs>
        <w:spacing w:before="88" w:after="0" w:line="240" w:lineRule="auto"/>
        <w:ind w:left="1900" w:leftChars="0" w:right="0" w:rightChars="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4"/>
          <w:w w:val="105"/>
          <w:sz w:val="20"/>
          <w:lang w:val="en-US" w:eastAsia="zh-CN"/>
        </w:rPr>
        <w:t>3、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下列词语和相关神话人物搭配错误的一项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是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3"/>
        <w:tabs>
          <w:tab w:val="left" w:pos="5600"/>
        </w:tabs>
        <w:spacing w:before="48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1550670</wp:posOffset>
                </wp:positionV>
                <wp:extent cx="0" cy="0"/>
                <wp:effectExtent l="4445" t="1533525" r="8255" b="1536700"/>
                <wp:wrapNone/>
                <wp:docPr id="2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 w="468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84.8pt;margin-top:122.1pt;height:9.22337203685478e+17pt;width:0pt;mso-position-horizontal-relative:page;z-index:251670528;mso-width-relative:page;mso-height-relative:page;" filled="f" stroked="t" coordsize="21600,21600" o:gfxdata="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dEHeh0wAAAAkBAAAP&#10;AAAAAAAAAAEAIAAAACIAAABkcnMvZG93bnJldi54bWxQSwECFAAUAAAACACHTuJAX1frg+QBAADX&#10;AwAADgAAAAAAAAABACAAAAAiAQAAZHJzL2Uyb0RvYy54bWxQSwUGAAAAAAYABgBZAQAAeAUAAAAA&#10;">
                <v:fill on="f" focussize="0,0"/>
                <v:stroke weight="0.368503937007874pt" color="#231F2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231F20"/>
          <w:w w:val="105"/>
        </w:rPr>
        <w:t>A.</w:t>
      </w:r>
      <w:r>
        <w:rPr>
          <w:rFonts w:hint="eastAsia" w:ascii="宋体" w:hAnsi="宋体" w:eastAsia="宋体" w:cs="宋体"/>
          <w:color w:val="231F20"/>
          <w:spacing w:val="-26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火眼金睛</w:t>
      </w:r>
      <w:r>
        <w:rPr>
          <w:rFonts w:hint="eastAsia" w:ascii="宋体" w:hAnsi="宋体" w:eastAsia="宋体" w:cs="宋体"/>
          <w:color w:val="231F20"/>
          <w:spacing w:val="-17"/>
          <w:w w:val="105"/>
        </w:rPr>
        <w:t>——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孙悟</w:t>
      </w:r>
      <w:r>
        <w:rPr>
          <w:rFonts w:hint="eastAsia" w:ascii="宋体" w:hAnsi="宋体" w:eastAsia="宋体" w:cs="宋体"/>
          <w:color w:val="231F20"/>
          <w:w w:val="105"/>
        </w:rPr>
        <w:t>空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B.</w:t>
      </w:r>
      <w:r>
        <w:rPr>
          <w:rFonts w:hint="eastAsia" w:ascii="宋体" w:hAnsi="宋体" w:eastAsia="宋体" w:cs="宋体"/>
          <w:color w:val="231F20"/>
          <w:spacing w:val="-25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开天辟地</w:t>
      </w:r>
      <w:r>
        <w:rPr>
          <w:rFonts w:hint="eastAsia" w:ascii="宋体" w:hAnsi="宋体" w:eastAsia="宋体" w:cs="宋体"/>
          <w:color w:val="231F20"/>
          <w:spacing w:val="-17"/>
          <w:w w:val="105"/>
        </w:rPr>
        <w:t>——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盘</w:t>
      </w:r>
      <w:r>
        <w:rPr>
          <w:rFonts w:hint="eastAsia" w:ascii="宋体" w:hAnsi="宋体" w:eastAsia="宋体" w:cs="宋体"/>
          <w:color w:val="231F20"/>
          <w:w w:val="105"/>
        </w:rPr>
        <w:t>古</w:t>
      </w:r>
    </w:p>
    <w:p>
      <w:pPr>
        <w:pStyle w:val="3"/>
        <w:tabs>
          <w:tab w:val="left" w:pos="5600"/>
        </w:tabs>
        <w:spacing w:before="49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5"/>
        </w:rPr>
        <w:t>C.</w:t>
      </w:r>
      <w:r>
        <w:rPr>
          <w:rFonts w:hint="eastAsia" w:ascii="宋体" w:hAnsi="宋体" w:eastAsia="宋体" w:cs="宋体"/>
          <w:color w:val="231F20"/>
          <w:spacing w:val="-25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修补天地</w:t>
      </w:r>
      <w:r>
        <w:rPr>
          <w:rFonts w:hint="eastAsia" w:ascii="宋体" w:hAnsi="宋体" w:eastAsia="宋体" w:cs="宋体"/>
          <w:color w:val="231F20"/>
          <w:spacing w:val="-17"/>
          <w:w w:val="105"/>
        </w:rPr>
        <w:t>——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织</w:t>
      </w:r>
      <w:r>
        <w:rPr>
          <w:rFonts w:hint="eastAsia" w:ascii="宋体" w:hAnsi="宋体" w:eastAsia="宋体" w:cs="宋体"/>
          <w:color w:val="231F20"/>
          <w:w w:val="105"/>
        </w:rPr>
        <w:t>女</w:t>
      </w:r>
      <w:r>
        <w:rPr>
          <w:rFonts w:hint="eastAsia" w:cs="宋体"/>
          <w:color w:val="231F20"/>
          <w:w w:val="105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231F20"/>
          <w:w w:val="105"/>
        </w:rPr>
        <w:t>D.</w:t>
      </w:r>
      <w:r>
        <w:rPr>
          <w:rFonts w:hint="eastAsia" w:ascii="宋体" w:hAnsi="宋体" w:eastAsia="宋体" w:cs="宋体"/>
          <w:color w:val="231F20"/>
          <w:spacing w:val="-28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盗取火种</w:t>
      </w:r>
      <w:r>
        <w:rPr>
          <w:rFonts w:hint="eastAsia" w:ascii="宋体" w:hAnsi="宋体" w:eastAsia="宋体" w:cs="宋体"/>
          <w:color w:val="231F20"/>
          <w:spacing w:val="-17"/>
          <w:w w:val="105"/>
        </w:rPr>
        <w:t>——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普罗米修</w:t>
      </w:r>
      <w:r>
        <w:rPr>
          <w:rFonts w:hint="eastAsia" w:ascii="宋体" w:hAnsi="宋体" w:eastAsia="宋体" w:cs="宋体"/>
          <w:color w:val="231F20"/>
          <w:w w:val="105"/>
        </w:rPr>
        <w:t>斯</w:t>
      </w:r>
    </w:p>
    <w:p>
      <w:pPr>
        <w:pStyle w:val="2"/>
        <w:spacing w:line="274" w:lineRule="exact"/>
        <w:ind w:left="190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column"/>
      </w:r>
      <w:r>
        <w:rPr>
          <w:rFonts w:hint="eastAsia" w:ascii="宋体" w:hAnsi="宋体" w:eastAsia="宋体" w:cs="宋体"/>
          <w:color w:val="231F20"/>
          <w:spacing w:val="-35"/>
        </w:rPr>
        <w:t>二、阅读理解</w:t>
      </w:r>
      <w:r>
        <w:rPr>
          <w:rFonts w:hint="eastAsia" w:ascii="宋体" w:hAnsi="宋体" w:eastAsia="宋体" w:cs="宋体"/>
          <w:color w:val="231F20"/>
        </w:rPr>
        <w:t xml:space="preserve">（27 </w:t>
      </w:r>
      <w:r>
        <w:rPr>
          <w:rFonts w:hint="eastAsia" w:ascii="宋体" w:hAnsi="宋体" w:eastAsia="宋体" w:cs="宋体"/>
          <w:color w:val="231F20"/>
          <w:spacing w:val="-5"/>
        </w:rPr>
        <w:t>分</w:t>
      </w:r>
      <w:r>
        <w:rPr>
          <w:rFonts w:hint="eastAsia" w:ascii="宋体" w:hAnsi="宋体" w:eastAsia="宋体" w:cs="宋体"/>
          <w:color w:val="231F20"/>
          <w:spacing w:val="-39"/>
        </w:rPr>
        <w:t>）</w:t>
      </w:r>
    </w:p>
    <w:p>
      <w:pPr>
        <w:pStyle w:val="3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</w:rPr>
        <w:br w:type="column"/>
      </w:r>
    </w:p>
    <w:p>
      <w:pPr>
        <w:pStyle w:val="3"/>
        <w:ind w:left="596" w:right="3031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spacing w:val="4"/>
          <w:w w:val="102"/>
        </w:rPr>
        <w:t>（</w:t>
      </w:r>
      <w:r>
        <w:rPr>
          <w:rFonts w:hint="eastAsia" w:ascii="宋体" w:hAnsi="宋体" w:eastAsia="宋体" w:cs="宋体"/>
          <w:color w:val="231F20"/>
          <w:spacing w:val="3"/>
          <w:w w:val="102"/>
        </w:rPr>
        <w:t>一</w:t>
      </w:r>
      <w:r>
        <w:rPr>
          <w:rFonts w:hint="eastAsia" w:ascii="宋体" w:hAnsi="宋体" w:eastAsia="宋体" w:cs="宋体"/>
          <w:color w:val="231F20"/>
          <w:spacing w:val="-101"/>
          <w:w w:val="102"/>
        </w:rPr>
        <w:t>）</w:t>
      </w:r>
      <w:r>
        <w:rPr>
          <w:rFonts w:hint="eastAsia" w:ascii="宋体" w:hAnsi="宋体" w:eastAsia="宋体" w:cs="宋体"/>
          <w:color w:val="231F20"/>
          <w:spacing w:val="-29"/>
          <w:w w:val="102"/>
        </w:rPr>
        <w:t>牛和鹅</w:t>
      </w:r>
      <w:r>
        <w:rPr>
          <w:rFonts w:hint="eastAsia" w:ascii="宋体" w:hAnsi="宋体" w:eastAsia="宋体" w:cs="宋体"/>
          <w:color w:val="231F20"/>
          <w:spacing w:val="-4"/>
          <w:w w:val="102"/>
        </w:rPr>
        <w:t>（</w:t>
      </w:r>
      <w:r>
        <w:rPr>
          <w:rFonts w:hint="eastAsia" w:ascii="宋体" w:hAnsi="宋体" w:eastAsia="宋体" w:cs="宋体"/>
          <w:color w:val="231F20"/>
          <w:w w:val="102"/>
        </w:rPr>
        <w:t>节选</w:t>
      </w:r>
      <w:r>
        <w:rPr>
          <w:rFonts w:hint="eastAsia" w:ascii="宋体" w:hAnsi="宋体" w:eastAsia="宋体" w:cs="宋体"/>
          <w:color w:val="231F20"/>
          <w:spacing w:val="-190"/>
          <w:w w:val="102"/>
        </w:rPr>
        <w:t>）</w:t>
      </w:r>
      <w:r>
        <w:rPr>
          <w:rFonts w:hint="eastAsia" w:ascii="宋体" w:hAnsi="宋体" w:eastAsia="宋体" w:cs="宋体"/>
          <w:color w:val="231F20"/>
          <w:spacing w:val="-4"/>
          <w:w w:val="102"/>
        </w:rPr>
        <w:t>（</w:t>
      </w:r>
      <w:r>
        <w:rPr>
          <w:rFonts w:hint="eastAsia" w:ascii="宋体" w:hAnsi="宋体" w:eastAsia="宋体" w:cs="宋体"/>
          <w:color w:val="231F20"/>
          <w:spacing w:val="2"/>
          <w:w w:val="102"/>
        </w:rPr>
        <w:t>1</w:t>
      </w:r>
      <w:r>
        <w:rPr>
          <w:rFonts w:hint="eastAsia" w:ascii="宋体" w:hAnsi="宋体" w:eastAsia="宋体" w:cs="宋体"/>
          <w:color w:val="231F20"/>
          <w:w w:val="102"/>
        </w:rPr>
        <w:t>3</w:t>
      </w:r>
      <w:r>
        <w:rPr>
          <w:rFonts w:hint="eastAsia" w:ascii="宋体" w:hAnsi="宋体" w:eastAsia="宋体" w:cs="宋体"/>
          <w:color w:val="231F20"/>
          <w:spacing w:val="-22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2"/>
        </w:rPr>
        <w:t>分</w:t>
      </w:r>
      <w:r>
        <w:rPr>
          <w:rFonts w:hint="eastAsia" w:ascii="宋体" w:hAnsi="宋体" w:eastAsia="宋体" w:cs="宋体"/>
          <w:color w:val="231F20"/>
          <w:w w:val="102"/>
        </w:rPr>
        <w:t>）</w:t>
      </w:r>
    </w:p>
    <w:p>
      <w:pPr>
        <w:pStyle w:val="3"/>
        <w:spacing w:before="143"/>
        <w:ind w:left="596" w:right="297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5"/>
        </w:rPr>
        <w:t>【选段一】</w:t>
      </w:r>
    </w:p>
    <w:p>
      <w:pPr>
        <w:spacing w:after="0"/>
        <w:jc w:val="center"/>
        <w:rPr>
          <w:rFonts w:hint="eastAsia" w:ascii="宋体" w:hAnsi="宋体" w:eastAsia="宋体" w:cs="宋体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equalWidth="0" w:num="3">
            <w:col w:w="8177" w:space="1107"/>
            <w:col w:w="4078" w:space="39"/>
            <w:col w:w="6219"/>
          </w:cols>
        </w:sectPr>
      </w:pPr>
    </w:p>
    <w:p>
      <w:pPr>
        <w:pStyle w:val="7"/>
        <w:numPr>
          <w:numId w:val="0"/>
        </w:numPr>
        <w:tabs>
          <w:tab w:val="left" w:pos="2408"/>
          <w:tab w:val="left" w:pos="5402"/>
        </w:tabs>
        <w:spacing w:before="39" w:after="0" w:line="240" w:lineRule="auto"/>
        <w:ind w:left="1900" w:leftChars="0" w:right="0" w:rightChars="0"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cs="宋体"/>
          <w:color w:val="231F20"/>
          <w:spacing w:val="4"/>
          <w:w w:val="105"/>
          <w:sz w:val="20"/>
          <w:lang w:val="en-US" w:eastAsia="zh-CN"/>
        </w:rPr>
        <w:t>4、</w:t>
      </w:r>
      <w:r>
        <w:rPr>
          <w:rFonts w:hint="eastAsia" w:ascii="宋体" w:hAnsi="宋体" w:eastAsia="宋体" w:cs="宋体"/>
          <w:color w:val="231F20"/>
          <w:spacing w:val="4"/>
          <w:w w:val="105"/>
          <w:sz w:val="20"/>
        </w:rPr>
        <w:t>下面句子前后搭配不当的</w:t>
      </w:r>
      <w:r>
        <w:rPr>
          <w:rFonts w:hint="eastAsia" w:ascii="宋体" w:hAnsi="宋体" w:eastAsia="宋体" w:cs="宋体"/>
          <w:color w:val="231F20"/>
          <w:spacing w:val="-93"/>
          <w:w w:val="105"/>
          <w:sz w:val="20"/>
        </w:rPr>
        <w:t>是</w:t>
      </w:r>
      <w:r>
        <w:rPr>
          <w:rFonts w:hint="eastAsia" w:ascii="宋体" w:hAnsi="宋体" w:eastAsia="宋体" w:cs="宋体"/>
          <w:color w:val="231F20"/>
          <w:w w:val="105"/>
          <w:sz w:val="20"/>
        </w:rPr>
        <w:t>（</w:t>
      </w:r>
      <w:r>
        <w:rPr>
          <w:rFonts w:hint="eastAsia" w:ascii="宋体" w:hAnsi="宋体" w:eastAsia="宋体" w:cs="宋体"/>
          <w:color w:val="231F20"/>
          <w:w w:val="105"/>
          <w:sz w:val="20"/>
        </w:rPr>
        <w:tab/>
      </w:r>
      <w:r>
        <w:rPr>
          <w:rFonts w:hint="eastAsia" w:ascii="宋体" w:hAnsi="宋体" w:eastAsia="宋体" w:cs="宋体"/>
          <w:color w:val="231F20"/>
          <w:w w:val="105"/>
          <w:sz w:val="20"/>
        </w:rPr>
        <w:t>）</w:t>
      </w:r>
    </w:p>
    <w:p>
      <w:pPr>
        <w:pStyle w:val="3"/>
        <w:tabs>
          <w:tab w:val="left" w:pos="5600"/>
        </w:tabs>
        <w:spacing w:before="48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5"/>
        </w:rPr>
        <w:t>A.</w:t>
      </w:r>
      <w:r>
        <w:rPr>
          <w:rFonts w:hint="eastAsia" w:ascii="宋体" w:hAnsi="宋体" w:eastAsia="宋体" w:cs="宋体"/>
          <w:color w:val="231F20"/>
          <w:spacing w:val="-11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机不可</w:t>
      </w:r>
      <w:r>
        <w:rPr>
          <w:rFonts w:hint="eastAsia" w:ascii="宋体" w:hAnsi="宋体" w:eastAsia="宋体" w:cs="宋体"/>
          <w:color w:val="231F20"/>
          <w:spacing w:val="14"/>
          <w:w w:val="105"/>
        </w:rPr>
        <w:t>失</w:t>
      </w:r>
      <w:r>
        <w:rPr>
          <w:rFonts w:hint="eastAsia" w:ascii="宋体" w:hAnsi="宋体" w:eastAsia="宋体" w:cs="宋体"/>
          <w:color w:val="231F20"/>
          <w:spacing w:val="-112"/>
          <w:w w:val="105"/>
        </w:rPr>
        <w:t>，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失不再</w:t>
      </w:r>
      <w:r>
        <w:rPr>
          <w:rFonts w:hint="eastAsia" w:ascii="宋体" w:hAnsi="宋体" w:eastAsia="宋体" w:cs="宋体"/>
          <w:color w:val="231F20"/>
          <w:w w:val="105"/>
        </w:rPr>
        <w:t>来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</w:rPr>
        <w:t>B.</w:t>
      </w:r>
      <w:r>
        <w:rPr>
          <w:rFonts w:hint="eastAsia" w:ascii="宋体" w:hAnsi="宋体" w:eastAsia="宋体" w:cs="宋体"/>
          <w:color w:val="231F20"/>
          <w:spacing w:val="37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</w:rPr>
        <w:t>病从口</w:t>
      </w:r>
      <w:r>
        <w:rPr>
          <w:rFonts w:hint="eastAsia" w:ascii="宋体" w:hAnsi="宋体" w:eastAsia="宋体" w:cs="宋体"/>
          <w:color w:val="231F20"/>
          <w:spacing w:val="14"/>
        </w:rPr>
        <w:t>入</w:t>
      </w:r>
      <w:r>
        <w:rPr>
          <w:rFonts w:hint="eastAsia" w:ascii="宋体" w:hAnsi="宋体" w:eastAsia="宋体" w:cs="宋体"/>
          <w:color w:val="231F20"/>
          <w:spacing w:val="-112"/>
        </w:rPr>
        <w:t>，</w:t>
      </w:r>
      <w:r>
        <w:rPr>
          <w:rFonts w:hint="eastAsia" w:ascii="宋体" w:hAnsi="宋体" w:eastAsia="宋体" w:cs="宋体"/>
          <w:color w:val="231F20"/>
          <w:spacing w:val="4"/>
        </w:rPr>
        <w:t>寸有所</w:t>
      </w:r>
      <w:r>
        <w:rPr>
          <w:rFonts w:hint="eastAsia" w:ascii="宋体" w:hAnsi="宋体" w:eastAsia="宋体" w:cs="宋体"/>
          <w:color w:val="231F20"/>
        </w:rPr>
        <w:t>长</w:t>
      </w:r>
    </w:p>
    <w:p>
      <w:pPr>
        <w:pStyle w:val="3"/>
        <w:tabs>
          <w:tab w:val="left" w:pos="5600"/>
        </w:tabs>
        <w:spacing w:before="48"/>
        <w:ind w:left="23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w w:val="105"/>
        </w:rPr>
        <w:t>C.</w:t>
      </w:r>
      <w:r>
        <w:rPr>
          <w:rFonts w:hint="eastAsia" w:ascii="宋体" w:hAnsi="宋体" w:eastAsia="宋体" w:cs="宋体"/>
          <w:color w:val="231F20"/>
          <w:spacing w:val="-11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一言既</w:t>
      </w:r>
      <w:r>
        <w:rPr>
          <w:rFonts w:hint="eastAsia" w:ascii="宋体" w:hAnsi="宋体" w:eastAsia="宋体" w:cs="宋体"/>
          <w:color w:val="231F20"/>
          <w:spacing w:val="14"/>
          <w:w w:val="105"/>
        </w:rPr>
        <w:t>出</w:t>
      </w:r>
      <w:r>
        <w:rPr>
          <w:rFonts w:hint="eastAsia" w:ascii="宋体" w:hAnsi="宋体" w:eastAsia="宋体" w:cs="宋体"/>
          <w:color w:val="231F20"/>
          <w:spacing w:val="-112"/>
          <w:w w:val="105"/>
        </w:rPr>
        <w:t>，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驷马难</w:t>
      </w:r>
      <w:r>
        <w:rPr>
          <w:rFonts w:hint="eastAsia" w:ascii="宋体" w:hAnsi="宋体" w:eastAsia="宋体" w:cs="宋体"/>
          <w:color w:val="231F20"/>
          <w:w w:val="105"/>
        </w:rPr>
        <w:t>追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</w:rPr>
        <w:t>D.</w:t>
      </w:r>
      <w:r>
        <w:rPr>
          <w:rFonts w:hint="eastAsia" w:ascii="宋体" w:hAnsi="宋体" w:eastAsia="宋体" w:cs="宋体"/>
          <w:color w:val="231F20"/>
          <w:spacing w:val="38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</w:rPr>
        <w:t>比上不</w:t>
      </w:r>
      <w:r>
        <w:rPr>
          <w:rFonts w:hint="eastAsia" w:ascii="宋体" w:hAnsi="宋体" w:eastAsia="宋体" w:cs="宋体"/>
          <w:color w:val="231F20"/>
          <w:spacing w:val="14"/>
        </w:rPr>
        <w:t>足</w:t>
      </w:r>
      <w:r>
        <w:rPr>
          <w:rFonts w:hint="eastAsia" w:ascii="宋体" w:hAnsi="宋体" w:eastAsia="宋体" w:cs="宋体"/>
          <w:color w:val="231F20"/>
          <w:spacing w:val="-112"/>
        </w:rPr>
        <w:t>，</w:t>
      </w:r>
      <w:r>
        <w:rPr>
          <w:rFonts w:hint="eastAsia" w:ascii="宋体" w:hAnsi="宋体" w:eastAsia="宋体" w:cs="宋体"/>
          <w:color w:val="231F20"/>
          <w:spacing w:val="4"/>
        </w:rPr>
        <w:t>比下有</w:t>
      </w:r>
      <w:r>
        <w:rPr>
          <w:rFonts w:hint="eastAsia" w:ascii="宋体" w:hAnsi="宋体" w:eastAsia="宋体" w:cs="宋体"/>
          <w:color w:val="231F20"/>
        </w:rPr>
        <w:t>余</w:t>
      </w:r>
    </w:p>
    <w:p>
      <w:pPr>
        <w:pStyle w:val="3"/>
        <w:spacing w:before="48"/>
        <w:ind w:left="1820"/>
        <w:rPr>
          <w:rFonts w:hint="eastAsia" w:ascii="宋体" w:hAnsi="宋体" w:eastAsia="宋体" w:cs="宋体"/>
        </w:rPr>
      </w:pPr>
      <w:r>
        <w:rPr>
          <w:rFonts w:hint="eastAsia" w:cs="宋体"/>
          <w:color w:val="231F20"/>
          <w:spacing w:val="-1"/>
          <w:w w:val="105"/>
          <w:lang w:val="en-US" w:eastAsia="zh-CN"/>
        </w:rPr>
        <w:t>5、</w:t>
      </w:r>
      <w:r>
        <w:rPr>
          <w:rFonts w:hint="eastAsia" w:ascii="宋体" w:hAnsi="宋体" w:eastAsia="宋体" w:cs="宋体"/>
          <w:color w:val="231F20"/>
          <w:spacing w:val="-13"/>
          <w:w w:val="105"/>
        </w:rPr>
        <w:t>照样子，写词语</w:t>
      </w:r>
      <w:r>
        <w:rPr>
          <w:rFonts w:hint="eastAsia" w:ascii="宋体" w:hAnsi="宋体" w:eastAsia="宋体" w:cs="宋体"/>
          <w:color w:val="231F20"/>
          <w:spacing w:val="-199"/>
          <w:w w:val="105"/>
        </w:rPr>
        <w:t>。</w:t>
      </w:r>
      <w:r>
        <w:rPr>
          <w:rFonts w:hint="eastAsia" w:ascii="宋体" w:hAnsi="宋体" w:eastAsia="宋体" w:cs="宋体"/>
          <w:color w:val="231F20"/>
          <w:w w:val="105"/>
        </w:rPr>
        <w:t xml:space="preserve">（4 </w:t>
      </w:r>
      <w:r>
        <w:rPr>
          <w:rFonts w:hint="eastAsia" w:ascii="宋体" w:hAnsi="宋体" w:eastAsia="宋体" w:cs="宋体"/>
          <w:color w:val="231F20"/>
          <w:spacing w:val="-4"/>
          <w:w w:val="105"/>
        </w:rPr>
        <w:t>分</w:t>
      </w:r>
      <w:r>
        <w:rPr>
          <w:rFonts w:hint="eastAsia" w:ascii="宋体" w:hAnsi="宋体" w:eastAsia="宋体" w:cs="宋体"/>
          <w:color w:val="231F20"/>
          <w:w w:val="105"/>
        </w:rPr>
        <w:t>）</w:t>
      </w:r>
    </w:p>
    <w:p>
      <w:pPr>
        <w:pStyle w:val="3"/>
        <w:tabs>
          <w:tab w:val="left" w:pos="5768"/>
          <w:tab w:val="left" w:pos="7757"/>
        </w:tabs>
        <w:spacing w:before="49"/>
        <w:ind w:left="190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231F20"/>
          <w:spacing w:val="-18"/>
          <w:w w:val="105"/>
        </w:rPr>
        <w:t>（1）</w:t>
      </w:r>
      <w:r>
        <w:rPr>
          <w:rFonts w:hint="eastAsia" w:ascii="宋体" w:hAnsi="宋体" w:eastAsia="宋体" w:cs="宋体"/>
          <w:color w:val="231F20"/>
          <w:spacing w:val="4"/>
          <w:w w:val="105"/>
        </w:rPr>
        <w:t>眼睁</w:t>
      </w:r>
      <w:r>
        <w:rPr>
          <w:rFonts w:hint="eastAsia" w:ascii="宋体" w:hAnsi="宋体" w:eastAsia="宋体" w:cs="宋体"/>
          <w:color w:val="231F20"/>
          <w:spacing w:val="-93"/>
          <w:w w:val="105"/>
        </w:rPr>
        <w:t>睁</w:t>
      </w:r>
      <w:r>
        <w:rPr>
          <w:rFonts w:hint="eastAsia" w:ascii="宋体" w:hAnsi="宋体" w:eastAsia="宋体" w:cs="宋体"/>
          <w:color w:val="231F20"/>
          <w:w w:val="105"/>
        </w:rPr>
        <w:t>（ABB</w:t>
      </w:r>
      <w:r>
        <w:rPr>
          <w:rFonts w:hint="eastAsia" w:ascii="宋体" w:hAnsi="宋体" w:eastAsia="宋体" w:cs="宋体"/>
          <w:color w:val="231F20"/>
          <w:spacing w:val="-31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spacing w:val="-4"/>
          <w:w w:val="105"/>
        </w:rPr>
        <w:t>式</w:t>
      </w:r>
      <w:r>
        <w:rPr>
          <w:rFonts w:hint="eastAsia" w:ascii="宋体" w:hAnsi="宋体" w:eastAsia="宋体" w:cs="宋体"/>
          <w:color w:val="231F20"/>
          <w:w w:val="105"/>
        </w:rPr>
        <w:t>）</w:t>
      </w:r>
      <w:r>
        <w:rPr>
          <w:rFonts w:hint="eastAsia" w:ascii="宋体" w:hAnsi="宋体" w:eastAsia="宋体" w:cs="宋体"/>
          <w:color w:val="231F20"/>
          <w:w w:val="105"/>
        </w:rPr>
        <w:tab/>
      </w:r>
      <w:r>
        <w:rPr>
          <w:rFonts w:hint="eastAsia" w:ascii="宋体" w:hAnsi="宋体" w:eastAsia="宋体" w:cs="宋体"/>
          <w:color w:val="231F20"/>
          <w:w w:val="105"/>
        </w:rPr>
        <w:t>、</w:t>
      </w:r>
      <w:r>
        <w:rPr>
          <w:rFonts w:hint="eastAsia" w:ascii="宋体" w:hAnsi="宋体" w:eastAsia="宋体" w:cs="宋体"/>
          <w:color w:val="231F20"/>
        </w:rPr>
        <w:tab/>
      </w:r>
    </w:p>
    <w:p>
      <w:pPr>
        <w:pStyle w:val="3"/>
        <w:tabs>
          <w:tab w:val="left" w:pos="8183"/>
        </w:tabs>
        <w:spacing w:before="38" w:line="276" w:lineRule="auto"/>
        <w:ind w:left="1820" w:right="111" w:firstLine="42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column"/>
      </w:r>
      <w:r>
        <w:rPr>
          <w:rFonts w:hint="eastAsia" w:ascii="宋体" w:hAnsi="宋体" w:eastAsia="宋体" w:cs="宋体"/>
          <w:color w:val="231F20"/>
          <w:spacing w:val="7"/>
        </w:rPr>
        <w:t>有一</w:t>
      </w:r>
      <w:r>
        <w:rPr>
          <w:rFonts w:hint="eastAsia" w:ascii="宋体" w:hAnsi="宋体" w:eastAsia="宋体" w:cs="宋体"/>
          <w:color w:val="231F20"/>
          <w:spacing w:val="17"/>
        </w:rPr>
        <w:t>次</w:t>
      </w:r>
      <w:r>
        <w:rPr>
          <w:rFonts w:hint="eastAsia" w:ascii="宋体" w:hAnsi="宋体" w:eastAsia="宋体" w:cs="宋体"/>
          <w:color w:val="231F20"/>
          <w:spacing w:val="-108"/>
        </w:rPr>
        <w:t>，</w:t>
      </w:r>
      <w:r>
        <w:rPr>
          <w:rFonts w:hint="eastAsia" w:ascii="宋体" w:hAnsi="宋体" w:eastAsia="宋体" w:cs="宋体"/>
          <w:color w:val="231F20"/>
          <w:spacing w:val="7"/>
        </w:rPr>
        <w:t>我们放学回</w:t>
      </w:r>
      <w:r>
        <w:rPr>
          <w:rFonts w:hint="eastAsia" w:ascii="宋体" w:hAnsi="宋体" w:eastAsia="宋体" w:cs="宋体"/>
          <w:color w:val="231F20"/>
          <w:spacing w:val="17"/>
        </w:rPr>
        <w:t>家</w:t>
      </w:r>
      <w:r>
        <w:rPr>
          <w:rFonts w:hint="eastAsia" w:ascii="宋体" w:hAnsi="宋体" w:eastAsia="宋体" w:cs="宋体"/>
          <w:color w:val="231F20"/>
          <w:spacing w:val="-108"/>
        </w:rPr>
        <w:t>，</w:t>
      </w:r>
      <w:r>
        <w:rPr>
          <w:rFonts w:hint="eastAsia" w:ascii="宋体" w:hAnsi="宋体" w:eastAsia="宋体" w:cs="宋体"/>
          <w:color w:val="231F20"/>
          <w:spacing w:val="7"/>
        </w:rPr>
        <w:t>走过池塘</w:t>
      </w:r>
      <w:r>
        <w:rPr>
          <w:rFonts w:hint="eastAsia" w:ascii="宋体" w:hAnsi="宋体" w:eastAsia="宋体" w:cs="宋体"/>
          <w:color w:val="231F20"/>
          <w:spacing w:val="17"/>
        </w:rPr>
        <w:t>边</w:t>
      </w:r>
      <w:r>
        <w:rPr>
          <w:rFonts w:hint="eastAsia" w:ascii="宋体" w:hAnsi="宋体" w:eastAsia="宋体" w:cs="宋体"/>
          <w:color w:val="231F20"/>
          <w:spacing w:val="-108"/>
        </w:rPr>
        <w:t>，</w:t>
      </w:r>
      <w:r>
        <w:rPr>
          <w:rFonts w:hint="eastAsia" w:ascii="宋体" w:hAnsi="宋体" w:eastAsia="宋体" w:cs="宋体"/>
          <w:color w:val="231F20"/>
          <w:spacing w:val="7"/>
        </w:rPr>
        <w:t>看见有四只大白鹅在靠近岸边的水里游。我们</w:t>
      </w:r>
      <w:r>
        <w:rPr>
          <w:rFonts w:hint="eastAsia" w:ascii="宋体" w:hAnsi="宋体" w:eastAsia="宋体" w:cs="宋体"/>
          <w:color w:val="231F20"/>
        </w:rPr>
        <w:t xml:space="preserve">马  </w:t>
      </w:r>
      <w:r>
        <w:rPr>
          <w:rFonts w:hint="eastAsia" w:ascii="宋体" w:hAnsi="宋体" w:eastAsia="宋体" w:cs="宋体"/>
          <w:color w:val="231F20"/>
          <w:spacing w:val="10"/>
          <w:w w:val="105"/>
        </w:rPr>
        <w:t>上都不说话</w:t>
      </w:r>
      <w:r>
        <w:rPr>
          <w:rFonts w:hint="eastAsia" w:ascii="宋体" w:hAnsi="宋体" w:eastAsia="宋体" w:cs="宋体"/>
          <w:color w:val="231F20"/>
          <w:spacing w:val="21"/>
          <w:w w:val="105"/>
        </w:rPr>
        <w:t>了</w:t>
      </w:r>
      <w:r>
        <w:rPr>
          <w:rFonts w:hint="eastAsia" w:ascii="宋体" w:hAnsi="宋体" w:eastAsia="宋体" w:cs="宋体"/>
          <w:color w:val="231F20"/>
          <w:spacing w:val="-105"/>
          <w:w w:val="105"/>
        </w:rPr>
        <w:t>，</w:t>
      </w:r>
      <w:r>
        <w:rPr>
          <w:rFonts w:hint="eastAsia" w:ascii="宋体" w:hAnsi="宋体" w:eastAsia="宋体" w:cs="宋体"/>
          <w:color w:val="231F20"/>
          <w:spacing w:val="10"/>
          <w:w w:val="105"/>
        </w:rPr>
        <w:t>贴着墙</w:t>
      </w:r>
      <w:r>
        <w:rPr>
          <w:rFonts w:hint="eastAsia" w:ascii="宋体" w:hAnsi="宋体" w:eastAsia="宋体" w:cs="宋体"/>
          <w:color w:val="231F20"/>
          <w:spacing w:val="21"/>
          <w:w w:val="105"/>
        </w:rPr>
        <w:t>壁</w:t>
      </w:r>
      <w:r>
        <w:rPr>
          <w:rFonts w:hint="eastAsia" w:ascii="宋体" w:hAnsi="宋体" w:eastAsia="宋体" w:cs="宋体"/>
          <w:color w:val="231F20"/>
          <w:spacing w:val="-105"/>
          <w:w w:val="105"/>
        </w:rPr>
        <w:t>，</w:t>
      </w:r>
      <w:r>
        <w:rPr>
          <w:rFonts w:hint="eastAsia" w:ascii="宋体" w:hAnsi="宋体" w:eastAsia="宋体" w:cs="宋体"/>
          <w:color w:val="231F20"/>
          <w:spacing w:val="10"/>
          <w:w w:val="105"/>
        </w:rPr>
        <w:t>悄悄地走过去</w:t>
      </w:r>
      <w:r>
        <w:rPr>
          <w:rFonts w:hint="eastAsia" w:ascii="宋体" w:hAnsi="宋体" w:eastAsia="宋体" w:cs="宋体"/>
          <w:color w:val="231F20"/>
          <w:w w:val="105"/>
        </w:rPr>
        <w:t>。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 xml:space="preserve"> 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ab/>
      </w:r>
      <w:r>
        <w:rPr>
          <w:rFonts w:hint="eastAsia" w:ascii="宋体" w:hAnsi="宋体" w:eastAsia="宋体" w:cs="宋体"/>
          <w:color w:val="231F20"/>
          <w:spacing w:val="10"/>
          <w:w w:val="105"/>
        </w:rPr>
        <w:t>我的心里很害</w:t>
      </w:r>
      <w:r>
        <w:rPr>
          <w:rFonts w:hint="eastAsia" w:ascii="宋体" w:hAnsi="宋体" w:eastAsia="宋体" w:cs="宋体"/>
          <w:color w:val="231F20"/>
          <w:spacing w:val="21"/>
          <w:w w:val="105"/>
        </w:rPr>
        <w:t>怕</w:t>
      </w:r>
      <w:r>
        <w:rPr>
          <w:rFonts w:hint="eastAsia" w:ascii="宋体" w:hAnsi="宋体" w:eastAsia="宋体" w:cs="宋体"/>
          <w:color w:val="231F20"/>
          <w:spacing w:val="-105"/>
          <w:w w:val="105"/>
        </w:rPr>
        <w:t>，</w:t>
      </w:r>
      <w:r>
        <w:rPr>
          <w:rFonts w:hint="eastAsia" w:ascii="宋体" w:hAnsi="宋体" w:eastAsia="宋体" w:cs="宋体"/>
          <w:color w:val="231F20"/>
          <w:w w:val="105"/>
        </w:rPr>
        <w:t>怕</w:t>
      </w:r>
      <w:r>
        <w:rPr>
          <w:rFonts w:hint="eastAsia" w:ascii="宋体" w:hAnsi="宋体" w:eastAsia="宋体" w:cs="宋体"/>
          <w:color w:val="231F20"/>
          <w:spacing w:val="7"/>
        </w:rPr>
        <w:t>它们看见了会追过来。这</w:t>
      </w:r>
      <w:r>
        <w:rPr>
          <w:rFonts w:hint="eastAsia" w:ascii="宋体" w:hAnsi="宋体" w:eastAsia="宋体" w:cs="宋体"/>
          <w:color w:val="231F20"/>
          <w:spacing w:val="17"/>
        </w:rPr>
        <w:t>时</w:t>
      </w:r>
      <w:r>
        <w:rPr>
          <w:rFonts w:hint="eastAsia" w:ascii="宋体" w:hAnsi="宋体" w:eastAsia="宋体" w:cs="宋体"/>
          <w:color w:val="231F20"/>
          <w:spacing w:val="-108"/>
        </w:rPr>
        <w:t>，</w:t>
      </w:r>
      <w:r>
        <w:rPr>
          <w:rFonts w:hint="eastAsia" w:ascii="宋体" w:hAnsi="宋体" w:eastAsia="宋体" w:cs="宋体"/>
          <w:color w:val="231F20"/>
          <w:spacing w:val="7"/>
        </w:rPr>
        <w:t>有一个顽皮的孩子故意要引它们</w:t>
      </w:r>
      <w:r>
        <w:rPr>
          <w:rFonts w:hint="eastAsia" w:ascii="宋体" w:hAnsi="宋体" w:eastAsia="宋体" w:cs="宋体"/>
          <w:color w:val="231F20"/>
          <w:spacing w:val="17"/>
        </w:rPr>
        <w:t>来</w:t>
      </w:r>
      <w:r>
        <w:rPr>
          <w:rFonts w:hint="eastAsia" w:ascii="宋体" w:hAnsi="宋体" w:eastAsia="宋体" w:cs="宋体"/>
          <w:color w:val="231F20"/>
          <w:spacing w:val="-108"/>
        </w:rPr>
        <w:t>，</w:t>
      </w:r>
      <w:r>
        <w:rPr>
          <w:rFonts w:hint="eastAsia" w:ascii="宋体" w:hAnsi="宋体" w:eastAsia="宋体" w:cs="宋体"/>
          <w:color w:val="231F20"/>
          <w:spacing w:val="7"/>
        </w:rPr>
        <w:t>就吁哩哩哩地叫了一</w:t>
      </w:r>
      <w:r>
        <w:rPr>
          <w:rFonts w:hint="eastAsia" w:ascii="宋体" w:hAnsi="宋体" w:eastAsia="宋体" w:cs="宋体"/>
          <w:color w:val="231F20"/>
          <w:spacing w:val="8"/>
        </w:rPr>
        <w:t>声</w:t>
      </w:r>
      <w:r>
        <w:rPr>
          <w:rFonts w:hint="eastAsia" w:ascii="宋体" w:hAnsi="宋体" w:eastAsia="宋体" w:cs="宋体"/>
          <w:color w:val="231F20"/>
        </w:rPr>
        <w:t>。</w:t>
      </w:r>
    </w:p>
    <w:p>
      <w:pPr>
        <w:pStyle w:val="3"/>
        <w:spacing w:line="276" w:lineRule="auto"/>
        <w:ind w:left="1820" w:right="111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/>
          <w:color w:val="231F20"/>
        </w:rPr>
        <w:t>a</w:t>
      </w:r>
      <w:r>
        <w:rPr>
          <w:rFonts w:hint="eastAsia" w:ascii="宋体" w:hAnsi="宋体" w:eastAsia="宋体" w:cs="宋体"/>
          <w:color w:val="231F20"/>
          <w:spacing w:val="9"/>
        </w:rPr>
        <w:t xml:space="preserve">. </w:t>
      </w:r>
      <w:r>
        <w:rPr>
          <w:rFonts w:hint="eastAsia" w:ascii="宋体" w:hAnsi="宋体" w:eastAsia="宋体" w:cs="宋体"/>
          <w:color w:val="231F20"/>
          <w:spacing w:val="-21"/>
          <w:u w:val="single" w:color="231F20"/>
        </w:rPr>
        <w:t xml:space="preserve">鹅听见了，就竖起头来，侧着眼睛看了看，竟爬到岸上，一摇一摆地、神气地朝我们走过来； </w:t>
      </w:r>
      <w:r>
        <w:rPr>
          <w:rFonts w:hint="eastAsia" w:ascii="宋体" w:hAnsi="宋体" w:eastAsia="宋体" w:cs="宋体"/>
          <w:color w:val="231F20"/>
          <w:spacing w:val="4"/>
          <w:w w:val="105"/>
          <w:u w:val="single" w:color="231F20"/>
        </w:rPr>
        <w:t>还伸长脖子</w:t>
      </w:r>
      <w:r>
        <w:rPr>
          <w:rFonts w:hint="eastAsia" w:ascii="宋体" w:hAnsi="宋体" w:eastAsia="宋体" w:cs="宋体"/>
          <w:color w:val="231F20"/>
          <w:w w:val="105"/>
          <w:u w:val="single" w:color="231F20"/>
        </w:rPr>
        <w:t>,</w:t>
      </w:r>
      <w:r>
        <w:rPr>
          <w:rFonts w:hint="eastAsia" w:ascii="宋体" w:hAnsi="宋体" w:eastAsia="宋体" w:cs="宋体"/>
          <w:color w:val="231F20"/>
          <w:spacing w:val="-12"/>
          <w:w w:val="105"/>
          <w:u w:val="single" w:color="231F20"/>
        </w:rPr>
        <w:t>吭吭地叫着，扑打着大翅膀，好像在它们眼里根本没有我们这些人似的。</w:t>
      </w:r>
    </w:p>
    <w:p>
      <w:pPr>
        <w:spacing w:after="0" w:line="276" w:lineRule="auto"/>
        <w:jc w:val="both"/>
        <w:rPr>
          <w:rFonts w:hint="eastAsia" w:ascii="宋体" w:hAnsi="宋体" w:eastAsia="宋体" w:cs="宋体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equalWidth="0" w:num="2">
            <w:col w:w="7798" w:space="1567"/>
            <w:col w:w="10255"/>
          </w:cols>
        </w:sectPr>
      </w:pPr>
    </w:p>
    <w:p>
      <w:pPr>
        <w:pStyle w:val="3"/>
        <w:spacing w:before="7"/>
        <w:rPr>
          <w:rFonts w:hint="eastAsia" w:ascii="宋体" w:hAnsi="宋体" w:eastAsia="宋体" w:cs="宋体"/>
          <w:sz w:val="8"/>
        </w:rPr>
      </w:pPr>
    </w:p>
    <w:p>
      <w:pPr>
        <w:pStyle w:val="3"/>
        <w:tabs>
          <w:tab w:val="left" w:pos="14362"/>
        </w:tabs>
        <w:spacing w:before="84"/>
        <w:ind w:left="5015"/>
      </w:pPr>
      <w:r>
        <w:rPr>
          <w:rFonts w:hint="eastAsia" w:ascii="宋体" w:hAnsi="宋体" w:eastAsia="宋体" w:cs="宋体"/>
          <w:color w:val="231F20"/>
          <w:spacing w:val="4"/>
          <w:w w:val="105"/>
        </w:rPr>
        <w:t>四年级语文卷</w:t>
      </w:r>
      <w:r>
        <w:rPr>
          <w:rFonts w:hint="eastAsia" w:ascii="宋体" w:hAnsi="宋体" w:eastAsia="宋体" w:cs="宋体"/>
          <w:color w:val="231F20"/>
          <w:spacing w:val="30"/>
          <w:w w:val="105"/>
        </w:rPr>
        <w:t>第</w:t>
      </w:r>
      <w:r>
        <w:rPr>
          <w:rFonts w:hint="eastAsia" w:ascii="宋体" w:hAnsi="宋体" w:eastAsia="宋体" w:cs="宋体"/>
          <w:color w:val="231F20"/>
          <w:w w:val="105"/>
        </w:rPr>
        <w:t>1</w:t>
      </w:r>
      <w:r>
        <w:rPr>
          <w:rFonts w:hint="eastAsia" w:ascii="宋体" w:hAnsi="宋体" w:eastAsia="宋体" w:cs="宋体"/>
          <w:color w:val="231F20"/>
          <w:spacing w:val="-31"/>
          <w:w w:val="105"/>
        </w:rPr>
        <w:t xml:space="preserve"> </w:t>
      </w:r>
      <w:r>
        <w:rPr>
          <w:rFonts w:hint="eastAsia" w:ascii="宋体" w:hAnsi="宋体" w:eastAsia="宋体" w:cs="宋体"/>
          <w:color w:val="231F20"/>
          <w:w w:val="105"/>
        </w:rPr>
        <w:t>页</w:t>
      </w:r>
      <w:r>
        <w:rPr>
          <w:color w:val="231F20"/>
          <w:w w:val="105"/>
        </w:rPr>
        <w:tab/>
      </w:r>
      <w:r>
        <w:rPr>
          <w:color w:val="231F20"/>
          <w:spacing w:val="4"/>
          <w:w w:val="105"/>
        </w:rPr>
        <w:t>四年级语文卷</w:t>
      </w:r>
      <w:r>
        <w:rPr>
          <w:color w:val="231F20"/>
          <w:spacing w:val="30"/>
          <w:w w:val="105"/>
        </w:rPr>
        <w:t>第</w:t>
      </w:r>
      <w:r>
        <w:rPr>
          <w:rFonts w:ascii="Times New Roman" w:eastAsia="Times New Roman"/>
          <w:color w:val="231F20"/>
          <w:w w:val="105"/>
        </w:rPr>
        <w:t>2</w:t>
      </w:r>
      <w:r>
        <w:rPr>
          <w:rFonts w:ascii="Times New Roman" w:eastAsia="Times New Roman"/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页</w:t>
      </w:r>
    </w:p>
    <w:p>
      <w:pPr>
        <w:spacing w:after="0"/>
        <w:sectPr>
          <w:type w:val="continuous"/>
          <w:pgSz w:w="22120" w:h="15310" w:orient="landscape"/>
          <w:pgMar w:top="0" w:right="1200" w:bottom="280" w:left="1300" w:header="720" w:footer="720" w:gutter="0"/>
          <w:cols w:space="720" w:num="1"/>
        </w:sectPr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  <w:rPr>
          <w:sz w:val="24"/>
        </w:rPr>
      </w:pPr>
    </w:p>
    <w:p>
      <w:pPr>
        <w:spacing w:after="0"/>
        <w:rPr>
          <w:sz w:val="24"/>
        </w:rPr>
        <w:sectPr>
          <w:pgSz w:w="22120" w:h="15310" w:orient="landscape"/>
          <w:pgMar w:top="0" w:right="1200" w:bottom="280" w:left="1300" w:header="720" w:footer="720" w:gutter="0"/>
          <w:cols w:space="720" w:num="1"/>
        </w:sectPr>
      </w:pPr>
    </w:p>
    <w:p>
      <w:pPr>
        <w:pStyle w:val="3"/>
        <w:spacing w:before="83"/>
        <w:ind w:left="2722" w:right="2753"/>
        <w:jc w:val="center"/>
      </w:pPr>
      <w:r>
        <w:rPr>
          <w:color w:val="231F20"/>
          <w:w w:val="105"/>
        </w:rPr>
        <w:t>【选段二】</w:t>
      </w:r>
    </w:p>
    <w:p>
      <w:pPr>
        <w:pStyle w:val="3"/>
        <w:spacing w:before="38" w:line="276" w:lineRule="auto"/>
        <w:ind w:left="119" w:right="47" w:firstLine="420"/>
        <w:rPr>
          <w:rFonts w:hint="eastAsia" w:ascii="楷体" w:eastAsia="楷体"/>
        </w:rPr>
      </w:pPr>
      <w:r>
        <w:rPr>
          <w:rFonts w:hint="eastAsia" w:ascii="楷体" w:eastAsia="楷体"/>
          <w:color w:val="231F20"/>
          <w:spacing w:val="8"/>
        </w:rPr>
        <w:t>金奎叔是个结实的汉子</w:t>
      </w:r>
      <w:r>
        <w:rPr>
          <w:color w:val="231F20"/>
          <w:spacing w:val="-108"/>
        </w:rPr>
        <w:t>，</w:t>
      </w:r>
      <w:r>
        <w:rPr>
          <w:rFonts w:hint="eastAsia" w:ascii="楷体" w:eastAsia="楷体"/>
          <w:color w:val="231F20"/>
          <w:spacing w:val="6"/>
        </w:rPr>
        <w:t xml:space="preserve">他的胳膊比我的腿还粗。他一把握住了鹅的长脖子。鹅用脚  </w:t>
      </w:r>
      <w:r>
        <w:rPr>
          <w:rFonts w:hint="eastAsia" w:ascii="楷体" w:eastAsia="楷体"/>
          <w:color w:val="231F20"/>
          <w:spacing w:val="7"/>
        </w:rPr>
        <w:t>爪划他</w:t>
      </w:r>
      <w:r>
        <w:rPr>
          <w:color w:val="231F20"/>
          <w:spacing w:val="-111"/>
        </w:rPr>
        <w:t>，</w:t>
      </w:r>
      <w:r>
        <w:rPr>
          <w:rFonts w:hint="eastAsia" w:ascii="楷体" w:eastAsia="楷体"/>
          <w:color w:val="231F20"/>
          <w:spacing w:val="4"/>
        </w:rPr>
        <w:t>用嘴啄他。可是金奎叔的力气是那么大</w:t>
      </w:r>
      <w:r>
        <w:rPr>
          <w:rFonts w:ascii="Times New Roman" w:eastAsia="Times New Roman"/>
          <w:color w:val="231F20"/>
        </w:rPr>
        <w:t>,</w:t>
      </w:r>
      <w:r>
        <w:rPr>
          <w:rFonts w:hint="eastAsia" w:ascii="楷体" w:eastAsia="楷体"/>
          <w:color w:val="231F20"/>
          <w:spacing w:val="4"/>
        </w:rPr>
        <w:t>他轻轻地把鹅提了起来</w:t>
      </w:r>
      <w:r>
        <w:rPr>
          <w:rFonts w:ascii="Times New Roman" w:eastAsia="Times New Roman"/>
          <w:color w:val="231F20"/>
        </w:rPr>
        <w:t>,</w:t>
      </w:r>
      <w:r>
        <w:rPr>
          <w:rFonts w:hint="eastAsia" w:ascii="楷体" w:eastAsia="楷体"/>
          <w:color w:val="231F20"/>
          <w:spacing w:val="3"/>
        </w:rPr>
        <w:t xml:space="preserve">然后就像摔一个酒  </w:t>
      </w:r>
      <w:r>
        <w:rPr>
          <w:rFonts w:hint="eastAsia" w:ascii="楷体" w:eastAsia="楷体"/>
          <w:color w:val="231F20"/>
          <w:spacing w:val="13"/>
        </w:rPr>
        <w:t>瓶似的</w:t>
      </w:r>
      <w:r>
        <w:rPr>
          <w:color w:val="231F20"/>
          <w:spacing w:val="-105"/>
        </w:rPr>
        <w:t>，</w:t>
      </w:r>
      <w:r>
        <w:rPr>
          <w:rFonts w:hint="eastAsia" w:ascii="楷体" w:eastAsia="楷体"/>
          <w:color w:val="231F20"/>
          <w:spacing w:val="12"/>
        </w:rPr>
        <w:t>呼的一下</w:t>
      </w:r>
      <w:r>
        <w:rPr>
          <w:color w:val="231F20"/>
          <w:spacing w:val="-105"/>
        </w:rPr>
        <w:t>，</w:t>
      </w:r>
      <w:r>
        <w:rPr>
          <w:rFonts w:hint="eastAsia" w:ascii="楷体" w:eastAsia="楷体"/>
          <w:color w:val="231F20"/>
          <w:spacing w:val="10"/>
        </w:rPr>
        <w:t>把这只老公鹅摔到了半空中。</w:t>
      </w:r>
      <w:r>
        <w:rPr>
          <w:rFonts w:ascii="Times New Roman" w:eastAsia="Times New Roman"/>
          <w:i/>
          <w:color w:val="231F20"/>
        </w:rPr>
        <w:t>b</w:t>
      </w:r>
      <w:r>
        <w:rPr>
          <w:rFonts w:ascii="Times New Roman" w:eastAsia="Times New Roman"/>
          <w:color w:val="231F20"/>
          <w:spacing w:val="9"/>
        </w:rPr>
        <w:t xml:space="preserve">.  </w:t>
      </w:r>
      <w:r>
        <w:rPr>
          <w:rFonts w:hint="eastAsia" w:ascii="楷体" w:eastAsia="楷体"/>
          <w:color w:val="231F20"/>
          <w:spacing w:val="12"/>
          <w:u w:val="single" w:color="231F20"/>
        </w:rPr>
        <w:t>它张开翅膀</w:t>
      </w:r>
      <w:r>
        <w:rPr>
          <w:color w:val="231F20"/>
          <w:spacing w:val="-105"/>
          <w:u w:val="single" w:color="231F20"/>
        </w:rPr>
        <w:t>，</w:t>
      </w:r>
      <w:r>
        <w:rPr>
          <w:rFonts w:hint="eastAsia" w:ascii="楷体" w:eastAsia="楷体"/>
          <w:color w:val="231F20"/>
          <w:spacing w:val="9"/>
          <w:u w:val="single" w:color="231F20"/>
        </w:rPr>
        <w:t>啪啪啪地落到了池塘中。</w:t>
      </w:r>
      <w:r>
        <w:rPr>
          <w:rFonts w:hint="eastAsia" w:ascii="楷体" w:eastAsia="楷体"/>
          <w:color w:val="231F20"/>
          <w:spacing w:val="-202"/>
          <w:u w:val="single" w:color="231F20"/>
        </w:rPr>
        <w:t>这</w:t>
      </w:r>
      <w:r>
        <w:rPr>
          <w:rFonts w:hint="eastAsia" w:ascii="楷体" w:eastAsia="楷体"/>
          <w:color w:val="231F20"/>
          <w:spacing w:val="8"/>
          <w:w w:val="105"/>
          <w:u w:val="single" w:color="231F20"/>
        </w:rPr>
        <w:t>一下</w:t>
      </w:r>
      <w:r>
        <w:rPr>
          <w:color w:val="231F20"/>
          <w:spacing w:val="-112"/>
          <w:w w:val="105"/>
          <w:u w:val="single" w:color="231F20"/>
        </w:rPr>
        <w:t>，</w:t>
      </w:r>
      <w:r>
        <w:rPr>
          <w:rFonts w:hint="eastAsia" w:ascii="楷体" w:eastAsia="楷体"/>
          <w:color w:val="231F20"/>
          <w:spacing w:val="5"/>
          <w:w w:val="105"/>
          <w:u w:val="single" w:color="231F20"/>
        </w:rPr>
        <w:t>其余三只鹅也怕了</w:t>
      </w:r>
      <w:r>
        <w:rPr>
          <w:color w:val="231F20"/>
          <w:spacing w:val="-112"/>
          <w:w w:val="105"/>
          <w:u w:val="single" w:color="231F20"/>
        </w:rPr>
        <w:t>，</w:t>
      </w:r>
      <w:r>
        <w:rPr>
          <w:rFonts w:hint="eastAsia" w:ascii="楷体" w:eastAsia="楷体"/>
          <w:color w:val="231F20"/>
          <w:spacing w:val="5"/>
          <w:w w:val="105"/>
          <w:u w:val="single" w:color="231F20"/>
        </w:rPr>
        <w:t>纷纷张开翅膀</w:t>
      </w:r>
      <w:r>
        <w:rPr>
          <w:color w:val="231F20"/>
          <w:spacing w:val="-112"/>
          <w:w w:val="105"/>
          <w:u w:val="single" w:color="231F20"/>
        </w:rPr>
        <w:t>，</w:t>
      </w:r>
      <w:r>
        <w:rPr>
          <w:rFonts w:hint="eastAsia" w:ascii="楷体" w:eastAsia="楷体"/>
          <w:color w:val="231F20"/>
          <w:spacing w:val="6"/>
          <w:w w:val="105"/>
          <w:u w:val="single" w:color="231F20"/>
        </w:rPr>
        <w:t>跳进池塘里</w:t>
      </w:r>
      <w:r>
        <w:rPr>
          <w:color w:val="231F20"/>
          <w:spacing w:val="-112"/>
          <w:w w:val="105"/>
          <w:u w:val="single" w:color="231F20"/>
        </w:rPr>
        <w:t>，</w:t>
      </w:r>
      <w:r>
        <w:rPr>
          <w:rFonts w:hint="eastAsia" w:ascii="楷体" w:eastAsia="楷体"/>
          <w:color w:val="231F20"/>
          <w:spacing w:val="3"/>
          <w:w w:val="105"/>
          <w:u w:val="single" w:color="231F20"/>
        </w:rPr>
        <w:t>向远处游去。</w:t>
      </w:r>
    </w:p>
    <w:p>
      <w:pPr>
        <w:pStyle w:val="7"/>
        <w:numPr>
          <w:ilvl w:val="0"/>
          <w:numId w:val="3"/>
        </w:numPr>
        <w:tabs>
          <w:tab w:val="left" w:pos="330"/>
          <w:tab w:val="left" w:pos="2374"/>
          <w:tab w:val="left" w:pos="3531"/>
        </w:tabs>
        <w:spacing w:before="155" w:after="0" w:line="240" w:lineRule="auto"/>
        <w:ind w:left="329" w:right="0" w:hanging="211"/>
        <w:jc w:val="left"/>
        <w:rPr>
          <w:sz w:val="20"/>
        </w:rPr>
      </w:pPr>
      <w:r>
        <w:rPr>
          <w:color w:val="231F20"/>
          <w:spacing w:val="4"/>
          <w:w w:val="105"/>
          <w:sz w:val="20"/>
        </w:rPr>
        <w:t>金奎叔是</w:t>
      </w:r>
      <w:r>
        <w:rPr>
          <w:color w:val="231F20"/>
          <w:w w:val="105"/>
          <w:sz w:val="20"/>
        </w:rPr>
        <w:t>个</w:t>
      </w:r>
      <w:r>
        <w:rPr>
          <w:color w:val="231F20"/>
          <w:w w:val="105"/>
          <w:sz w:val="20"/>
          <w:u w:val="single" w:color="231F20"/>
        </w:rPr>
        <w:t xml:space="preserve"> </w:t>
      </w:r>
      <w:r>
        <w:rPr>
          <w:color w:val="231F20"/>
          <w:w w:val="105"/>
          <w:sz w:val="20"/>
          <w:u w:val="single" w:color="231F20"/>
        </w:rPr>
        <w:tab/>
      </w:r>
      <w:r>
        <w:rPr>
          <w:color w:val="231F20"/>
          <w:w w:val="105"/>
          <w:sz w:val="20"/>
        </w:rPr>
        <w:t>、</w:t>
      </w:r>
      <w:r>
        <w:rPr>
          <w:color w:val="231F20"/>
          <w:w w:val="105"/>
          <w:sz w:val="20"/>
          <w:u w:val="single"/>
        </w:rPr>
        <w:tab/>
      </w:r>
      <w:r>
        <w:rPr>
          <w:color w:val="231F20"/>
          <w:spacing w:val="4"/>
          <w:w w:val="105"/>
          <w:sz w:val="20"/>
        </w:rPr>
        <w:t>的汉子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2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7"/>
        <w:numPr>
          <w:ilvl w:val="0"/>
          <w:numId w:val="3"/>
        </w:numPr>
        <w:tabs>
          <w:tab w:val="left" w:pos="330"/>
        </w:tabs>
        <w:spacing w:before="38" w:after="0" w:line="240" w:lineRule="auto"/>
        <w:ind w:left="329" w:right="0" w:hanging="211"/>
        <w:jc w:val="left"/>
        <w:rPr>
          <w:sz w:val="20"/>
        </w:rPr>
      </w:pPr>
      <w:r>
        <w:rPr>
          <w:color w:val="231F20"/>
          <w:spacing w:val="5"/>
          <w:w w:val="105"/>
          <w:sz w:val="20"/>
        </w:rPr>
        <w:t>联系上下文发挥想象</w:t>
      </w:r>
      <w:r>
        <w:rPr>
          <w:color w:val="231F20"/>
          <w:spacing w:val="-70"/>
          <w:w w:val="105"/>
          <w:sz w:val="20"/>
        </w:rPr>
        <w:t>，在【</w:t>
      </w:r>
      <w:r>
        <w:rPr>
          <w:rFonts w:hint="eastAsia" w:ascii="楷体" w:hAnsi="楷体" w:eastAsia="楷体"/>
          <w:color w:val="231F20"/>
          <w:spacing w:val="-1"/>
          <w:w w:val="105"/>
          <w:sz w:val="20"/>
        </w:rPr>
        <w:t>选段一</w:t>
      </w:r>
      <w:r>
        <w:rPr>
          <w:color w:val="231F20"/>
          <w:spacing w:val="-20"/>
          <w:w w:val="105"/>
          <w:sz w:val="20"/>
        </w:rPr>
        <w:t>】横线处补充一句“我”的神态描写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hAnsi="Times New Roman" w:eastAsia="Times New Roman"/>
          <w:color w:val="231F20"/>
          <w:w w:val="105"/>
          <w:sz w:val="20"/>
        </w:rPr>
        <w:t>2</w:t>
      </w:r>
      <w:r>
        <w:rPr>
          <w:rFonts w:ascii="Times New Roman" w:hAnsi="Times New Roman" w:eastAsia="Times New Roman"/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spacing w:before="7"/>
        <w:rPr>
          <w:sz w:val="17"/>
        </w:rPr>
      </w:pPr>
      <w: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1033145</wp:posOffset>
                </wp:positionH>
                <wp:positionV relativeFrom="paragraph">
                  <wp:posOffset>170180</wp:posOffset>
                </wp:positionV>
                <wp:extent cx="5066665" cy="0"/>
                <wp:effectExtent l="0" t="0" r="0" b="0"/>
                <wp:wrapTopAndBottom/>
                <wp:docPr id="51" name="直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6665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0" o:spid="_x0000_s1026" o:spt="20" style="position:absolute;left:0pt;margin-left:81.35pt;margin-top:13.4pt;height:0pt;width:398.95pt;mso-position-horizontal-relative:page;mso-wrap-distance-bottom:0pt;mso-wrap-distance-top:0pt;z-index:-251632640;mso-width-relative:page;mso-height-relative:page;" filled="f" stroked="t" coordsize="21600,21600" o:gfxdata="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eSu6U1QAA&#10;AAkBAAAPAAAAAAAAAAEAIAAAACIAAABkcnMvZG93bnJldi54bWxQSwECFAAUAAAACACHTuJAzHUp&#10;SOgBAADdAwAADgAAAAAAAAABACAAAAAkAQAAZHJzL2Uyb0RvYy54bWxQSwUGAAAAAAYABgBZAQAA&#10;fgUAAAAA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7"/>
        <w:numPr>
          <w:ilvl w:val="0"/>
          <w:numId w:val="3"/>
        </w:numPr>
        <w:tabs>
          <w:tab w:val="left" w:pos="435"/>
        </w:tabs>
        <w:spacing w:before="28" w:after="0" w:line="240" w:lineRule="auto"/>
        <w:ind w:left="434" w:right="0" w:hanging="316"/>
        <w:jc w:val="left"/>
        <w:rPr>
          <w:sz w:val="20"/>
        </w:rPr>
      </w:pPr>
      <w:r>
        <w:rPr>
          <w:color w:val="231F20"/>
          <w:spacing w:val="4"/>
          <w:w w:val="105"/>
          <w:sz w:val="20"/>
        </w:rPr>
        <w:t>按要求选择正确答案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4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7"/>
        <w:numPr>
          <w:ilvl w:val="0"/>
          <w:numId w:val="5"/>
        </w:numPr>
        <w:tabs>
          <w:tab w:val="left" w:pos="844"/>
          <w:tab w:val="left" w:pos="3103"/>
        </w:tabs>
        <w:spacing w:before="38" w:after="0" w:line="240" w:lineRule="auto"/>
        <w:ind w:left="843" w:right="0" w:hanging="507"/>
        <w:jc w:val="left"/>
        <w:rPr>
          <w:sz w:val="20"/>
        </w:rPr>
      </w:pPr>
      <w:r>
        <w:rPr>
          <w:color w:val="231F20"/>
          <w:spacing w:val="4"/>
          <w:w w:val="102"/>
          <w:sz w:val="20"/>
        </w:rPr>
        <w:t>哪段话写了鹅怕</w:t>
      </w:r>
      <w:r>
        <w:rPr>
          <w:color w:val="231F20"/>
          <w:spacing w:val="-8"/>
          <w:w w:val="102"/>
          <w:sz w:val="20"/>
        </w:rPr>
        <w:t>人</w:t>
      </w:r>
      <w:r>
        <w:rPr>
          <w:color w:val="231F20"/>
          <w:spacing w:val="-186"/>
          <w:w w:val="102"/>
          <w:sz w:val="20"/>
        </w:rPr>
        <w:t>？</w:t>
      </w:r>
      <w:r>
        <w:rPr>
          <w:color w:val="231F20"/>
          <w:w w:val="102"/>
          <w:sz w:val="20"/>
        </w:rPr>
        <w:t>（</w:t>
      </w:r>
      <w:r>
        <w:rPr>
          <w:color w:val="231F20"/>
          <w:sz w:val="20"/>
        </w:rPr>
        <w:tab/>
      </w:r>
      <w:r>
        <w:rPr>
          <w:color w:val="231F20"/>
          <w:spacing w:val="-190"/>
          <w:w w:val="102"/>
          <w:sz w:val="20"/>
        </w:rPr>
        <w:t>）</w:t>
      </w:r>
      <w:r>
        <w:rPr>
          <w:color w:val="231F20"/>
          <w:spacing w:val="-4"/>
          <w:w w:val="102"/>
          <w:sz w:val="20"/>
        </w:rPr>
        <w:t>（</w:t>
      </w:r>
      <w:r>
        <w:rPr>
          <w:rFonts w:ascii="Times New Roman" w:eastAsia="Times New Roman"/>
          <w:color w:val="231F20"/>
          <w:w w:val="102"/>
          <w:sz w:val="20"/>
        </w:rPr>
        <w:t>1</w:t>
      </w:r>
      <w:r>
        <w:rPr>
          <w:rFonts w:ascii="Times New Roman" w:eastAsia="Times New Roman"/>
          <w:color w:val="231F20"/>
          <w:spacing w:val="-22"/>
          <w:sz w:val="20"/>
        </w:rPr>
        <w:t xml:space="preserve"> </w:t>
      </w:r>
      <w:r>
        <w:rPr>
          <w:color w:val="231F20"/>
          <w:spacing w:val="-4"/>
          <w:w w:val="102"/>
          <w:sz w:val="20"/>
        </w:rPr>
        <w:t>分</w:t>
      </w:r>
      <w:r>
        <w:rPr>
          <w:color w:val="231F20"/>
          <w:w w:val="102"/>
          <w:sz w:val="20"/>
        </w:rPr>
        <w:t>）</w:t>
      </w:r>
    </w:p>
    <w:p>
      <w:pPr>
        <w:pStyle w:val="3"/>
        <w:tabs>
          <w:tab w:val="left" w:pos="2219"/>
        </w:tabs>
        <w:spacing w:before="38"/>
        <w:ind w:left="801"/>
      </w:pPr>
      <w:r>
        <w:rPr>
          <w:rFonts w:ascii="Times New Roman" w:eastAsia="Times New Roman"/>
          <w:color w:val="231F20"/>
          <w:w w:val="105"/>
        </w:rPr>
        <w:t>A.</w:t>
      </w:r>
      <w:r>
        <w:rPr>
          <w:rFonts w:ascii="Times New Roman" w:eastAsia="Times New Roman"/>
          <w:color w:val="231F20"/>
          <w:spacing w:val="-28"/>
          <w:w w:val="105"/>
        </w:rPr>
        <w:t xml:space="preserve"> </w:t>
      </w:r>
      <w:r>
        <w:rPr>
          <w:color w:val="231F20"/>
          <w:spacing w:val="4"/>
          <w:w w:val="105"/>
        </w:rPr>
        <w:t>选段</w:t>
      </w:r>
      <w:r>
        <w:rPr>
          <w:color w:val="231F20"/>
          <w:w w:val="105"/>
        </w:rPr>
        <w:t>一</w:t>
      </w:r>
      <w:r>
        <w:rPr>
          <w:color w:val="231F20"/>
          <w:w w:val="105"/>
        </w:rPr>
        <w:tab/>
      </w:r>
      <w:r>
        <w:rPr>
          <w:rFonts w:ascii="Times New Roman" w:eastAsia="Times New Roman"/>
          <w:color w:val="231F20"/>
          <w:w w:val="105"/>
        </w:rPr>
        <w:t>B.</w:t>
      </w:r>
      <w:r>
        <w:rPr>
          <w:rFonts w:ascii="Times New Roman" w:eastAsia="Times New Roman"/>
          <w:color w:val="231F20"/>
          <w:spacing w:val="-26"/>
          <w:w w:val="105"/>
        </w:rPr>
        <w:t xml:space="preserve"> </w:t>
      </w:r>
      <w:r>
        <w:rPr>
          <w:color w:val="231F20"/>
          <w:spacing w:val="4"/>
          <w:w w:val="105"/>
        </w:rPr>
        <w:t>选段</w:t>
      </w:r>
      <w:r>
        <w:rPr>
          <w:color w:val="231F20"/>
          <w:w w:val="105"/>
        </w:rPr>
        <w:t>二</w:t>
      </w:r>
    </w:p>
    <w:p>
      <w:pPr>
        <w:pStyle w:val="7"/>
        <w:numPr>
          <w:ilvl w:val="0"/>
          <w:numId w:val="5"/>
        </w:numPr>
        <w:tabs>
          <w:tab w:val="left" w:pos="844"/>
          <w:tab w:val="left" w:pos="3418"/>
        </w:tabs>
        <w:spacing w:before="38" w:after="0" w:line="240" w:lineRule="auto"/>
        <w:ind w:left="843" w:right="0" w:hanging="507"/>
        <w:jc w:val="left"/>
        <w:rPr>
          <w:sz w:val="20"/>
        </w:rPr>
      </w:pPr>
      <w:r>
        <w:rPr>
          <w:color w:val="231F20"/>
          <w:spacing w:val="4"/>
          <w:w w:val="102"/>
          <w:sz w:val="20"/>
        </w:rPr>
        <w:t>下面哪句话不是比喻</w:t>
      </w:r>
      <w:r>
        <w:rPr>
          <w:color w:val="231F20"/>
          <w:spacing w:val="-8"/>
          <w:w w:val="102"/>
          <w:sz w:val="20"/>
        </w:rPr>
        <w:t>句</w:t>
      </w:r>
      <w:r>
        <w:rPr>
          <w:color w:val="231F20"/>
          <w:spacing w:val="-186"/>
          <w:w w:val="102"/>
          <w:sz w:val="20"/>
        </w:rPr>
        <w:t>？</w:t>
      </w:r>
      <w:r>
        <w:rPr>
          <w:color w:val="231F20"/>
          <w:w w:val="102"/>
          <w:sz w:val="20"/>
        </w:rPr>
        <w:t>（</w:t>
      </w:r>
      <w:r>
        <w:rPr>
          <w:color w:val="231F20"/>
          <w:sz w:val="20"/>
        </w:rPr>
        <w:tab/>
      </w:r>
      <w:r>
        <w:rPr>
          <w:color w:val="231F20"/>
          <w:spacing w:val="-190"/>
          <w:w w:val="102"/>
          <w:sz w:val="20"/>
        </w:rPr>
        <w:t>）</w:t>
      </w:r>
      <w:r>
        <w:rPr>
          <w:color w:val="231F20"/>
          <w:spacing w:val="-4"/>
          <w:w w:val="102"/>
          <w:sz w:val="20"/>
        </w:rPr>
        <w:t>（</w:t>
      </w:r>
      <w:r>
        <w:rPr>
          <w:rFonts w:ascii="Times New Roman" w:eastAsia="Times New Roman"/>
          <w:color w:val="231F20"/>
          <w:w w:val="102"/>
          <w:sz w:val="20"/>
        </w:rPr>
        <w:t>1</w:t>
      </w:r>
      <w:r>
        <w:rPr>
          <w:rFonts w:ascii="Times New Roman" w:eastAsia="Times New Roman"/>
          <w:color w:val="231F20"/>
          <w:spacing w:val="-22"/>
          <w:sz w:val="20"/>
        </w:rPr>
        <w:t xml:space="preserve"> </w:t>
      </w:r>
      <w:r>
        <w:rPr>
          <w:color w:val="231F20"/>
          <w:spacing w:val="-4"/>
          <w:w w:val="102"/>
          <w:sz w:val="20"/>
        </w:rPr>
        <w:t>分</w:t>
      </w:r>
      <w:r>
        <w:rPr>
          <w:color w:val="231F20"/>
          <w:w w:val="102"/>
          <w:sz w:val="20"/>
        </w:rPr>
        <w:t>）</w:t>
      </w:r>
    </w:p>
    <w:p>
      <w:pPr>
        <w:pStyle w:val="7"/>
        <w:numPr>
          <w:ilvl w:val="1"/>
          <w:numId w:val="5"/>
        </w:numPr>
        <w:tabs>
          <w:tab w:val="left" w:pos="1033"/>
        </w:tabs>
        <w:spacing w:before="37" w:after="0" w:line="240" w:lineRule="auto"/>
        <w:ind w:left="1032" w:right="0" w:hanging="232"/>
        <w:jc w:val="left"/>
        <w:rPr>
          <w:rFonts w:hint="eastAsia" w:ascii="楷体" w:eastAsia="楷体"/>
          <w:sz w:val="20"/>
        </w:rPr>
      </w:pPr>
      <w:r>
        <w:rPr>
          <w:color w:val="231F20"/>
          <w:spacing w:val="4"/>
          <w:w w:val="105"/>
          <w:sz w:val="20"/>
        </w:rPr>
        <w:t>鹅</w:t>
      </w:r>
      <w:r>
        <w:rPr>
          <w:rFonts w:hint="eastAsia" w:ascii="楷体" w:eastAsia="楷体"/>
          <w:color w:val="231F20"/>
          <w:spacing w:val="5"/>
          <w:w w:val="105"/>
          <w:sz w:val="20"/>
        </w:rPr>
        <w:t>扑打着大翅膀</w:t>
      </w:r>
      <w:r>
        <w:rPr>
          <w:color w:val="231F20"/>
          <w:spacing w:val="-112"/>
          <w:w w:val="105"/>
          <w:sz w:val="20"/>
        </w:rPr>
        <w:t>，</w:t>
      </w:r>
      <w:r>
        <w:rPr>
          <w:rFonts w:hint="eastAsia" w:ascii="楷体" w:eastAsia="楷体"/>
          <w:color w:val="231F20"/>
          <w:spacing w:val="3"/>
          <w:w w:val="105"/>
          <w:sz w:val="20"/>
        </w:rPr>
        <w:t>好像在它们眼里根本没有我们这些人似的。</w:t>
      </w:r>
    </w:p>
    <w:p>
      <w:pPr>
        <w:pStyle w:val="7"/>
        <w:numPr>
          <w:ilvl w:val="1"/>
          <w:numId w:val="5"/>
        </w:numPr>
        <w:tabs>
          <w:tab w:val="left" w:pos="1021"/>
        </w:tabs>
        <w:spacing w:before="38" w:after="0" w:line="240" w:lineRule="auto"/>
        <w:ind w:left="1020" w:right="0" w:hanging="220"/>
        <w:jc w:val="left"/>
        <w:rPr>
          <w:rFonts w:hint="eastAsia" w:ascii="楷体" w:eastAsia="楷体"/>
          <w:sz w:val="20"/>
        </w:rPr>
      </w:pPr>
      <w:r>
        <w:rPr>
          <w:rFonts w:hint="eastAsia" w:ascii="楷体" w:eastAsia="楷体"/>
          <w:color w:val="231F20"/>
          <w:spacing w:val="5"/>
          <w:sz w:val="20"/>
        </w:rPr>
        <w:t>他轻轻地把鹅提了起来</w:t>
      </w:r>
      <w:r>
        <w:rPr>
          <w:color w:val="231F20"/>
          <w:spacing w:val="-112"/>
          <w:sz w:val="20"/>
        </w:rPr>
        <w:t>，</w:t>
      </w:r>
      <w:r>
        <w:rPr>
          <w:rFonts w:hint="eastAsia" w:ascii="楷体" w:eastAsia="楷体"/>
          <w:color w:val="231F20"/>
          <w:spacing w:val="4"/>
          <w:sz w:val="20"/>
        </w:rPr>
        <w:t>然后就像摔一个酒瓶似的</w:t>
      </w:r>
      <w:r>
        <w:rPr>
          <w:color w:val="231F20"/>
          <w:spacing w:val="-112"/>
          <w:sz w:val="20"/>
        </w:rPr>
        <w:t>，</w:t>
      </w:r>
      <w:r>
        <w:rPr>
          <w:rFonts w:hint="eastAsia" w:ascii="楷体" w:eastAsia="楷体"/>
          <w:color w:val="231F20"/>
          <w:spacing w:val="3"/>
          <w:sz w:val="20"/>
        </w:rPr>
        <w:t>把这只老公鹅摔到了半空中。</w:t>
      </w:r>
    </w:p>
    <w:p>
      <w:pPr>
        <w:pStyle w:val="7"/>
        <w:numPr>
          <w:ilvl w:val="0"/>
          <w:numId w:val="5"/>
        </w:numPr>
        <w:tabs>
          <w:tab w:val="left" w:pos="844"/>
          <w:tab w:val="left" w:pos="4048"/>
        </w:tabs>
        <w:spacing w:before="38" w:after="0" w:line="240" w:lineRule="auto"/>
        <w:ind w:left="843" w:right="0" w:hanging="507"/>
        <w:jc w:val="left"/>
        <w:rPr>
          <w:sz w:val="20"/>
        </w:rPr>
      </w:pPr>
      <w:r>
        <w:rPr>
          <w:color w:val="231F20"/>
          <w:spacing w:val="4"/>
          <w:w w:val="102"/>
          <w:sz w:val="20"/>
        </w:rPr>
        <w:t>文中作者写鹅的表现侧重</w:t>
      </w:r>
      <w:r>
        <w:rPr>
          <w:color w:val="231F20"/>
          <w:spacing w:val="-93"/>
          <w:w w:val="102"/>
          <w:sz w:val="20"/>
        </w:rPr>
        <w:t>于</w:t>
      </w:r>
      <w:r>
        <w:rPr>
          <w:color w:val="231F20"/>
          <w:w w:val="102"/>
          <w:sz w:val="20"/>
        </w:rPr>
        <w:t>（</w:t>
      </w:r>
      <w:r>
        <w:rPr>
          <w:color w:val="231F20"/>
          <w:sz w:val="20"/>
        </w:rPr>
        <w:tab/>
      </w:r>
      <w:r>
        <w:rPr>
          <w:color w:val="231F20"/>
          <w:spacing w:val="-93"/>
          <w:w w:val="102"/>
          <w:sz w:val="20"/>
        </w:rPr>
        <w:t>）</w:t>
      </w:r>
      <w:r>
        <w:rPr>
          <w:color w:val="231F20"/>
          <w:spacing w:val="4"/>
          <w:w w:val="102"/>
          <w:sz w:val="20"/>
        </w:rPr>
        <w:t>描写</w:t>
      </w:r>
      <w:r>
        <w:rPr>
          <w:color w:val="231F20"/>
          <w:spacing w:val="-199"/>
          <w:w w:val="102"/>
          <w:sz w:val="20"/>
        </w:rPr>
        <w:t>。</w:t>
      </w:r>
      <w:r>
        <w:rPr>
          <w:color w:val="231F20"/>
          <w:spacing w:val="-4"/>
          <w:w w:val="102"/>
          <w:sz w:val="20"/>
        </w:rPr>
        <w:t>（</w:t>
      </w:r>
      <w:r>
        <w:rPr>
          <w:color w:val="231F20"/>
          <w:spacing w:val="4"/>
          <w:w w:val="102"/>
          <w:sz w:val="20"/>
        </w:rPr>
        <w:t>可多</w:t>
      </w:r>
      <w:r>
        <w:rPr>
          <w:color w:val="231F20"/>
          <w:spacing w:val="-4"/>
          <w:w w:val="102"/>
          <w:sz w:val="20"/>
        </w:rPr>
        <w:t>选</w:t>
      </w:r>
      <w:r>
        <w:rPr>
          <w:color w:val="231F20"/>
          <w:spacing w:val="-190"/>
          <w:w w:val="102"/>
          <w:sz w:val="20"/>
        </w:rPr>
        <w:t>）</w:t>
      </w:r>
      <w:r>
        <w:rPr>
          <w:color w:val="231F20"/>
          <w:spacing w:val="-4"/>
          <w:w w:val="102"/>
          <w:sz w:val="20"/>
        </w:rPr>
        <w:t>（</w:t>
      </w:r>
      <w:r>
        <w:rPr>
          <w:rFonts w:ascii="Times New Roman" w:eastAsia="Times New Roman"/>
          <w:color w:val="231F20"/>
          <w:w w:val="102"/>
          <w:sz w:val="20"/>
        </w:rPr>
        <w:t>2</w:t>
      </w:r>
      <w:r>
        <w:rPr>
          <w:rFonts w:ascii="Times New Roman" w:eastAsia="Times New Roman"/>
          <w:color w:val="231F20"/>
          <w:spacing w:val="-22"/>
          <w:sz w:val="20"/>
        </w:rPr>
        <w:t xml:space="preserve"> </w:t>
      </w:r>
      <w:r>
        <w:rPr>
          <w:color w:val="231F20"/>
          <w:spacing w:val="-4"/>
          <w:w w:val="102"/>
          <w:sz w:val="20"/>
        </w:rPr>
        <w:t>分</w:t>
      </w:r>
      <w:r>
        <w:rPr>
          <w:color w:val="231F20"/>
          <w:w w:val="102"/>
          <w:sz w:val="20"/>
        </w:rPr>
        <w:t>）</w:t>
      </w:r>
    </w:p>
    <w:p>
      <w:pPr>
        <w:pStyle w:val="3"/>
        <w:tabs>
          <w:tab w:val="left" w:pos="2219"/>
          <w:tab w:val="left" w:pos="3479"/>
          <w:tab w:val="left" w:pos="4739"/>
        </w:tabs>
        <w:spacing w:before="38"/>
        <w:ind w:left="842"/>
      </w:pPr>
      <w:r>
        <w:rPr>
          <w:rFonts w:ascii="Times New Roman" w:eastAsia="Times New Roman"/>
          <w:color w:val="231F20"/>
          <w:w w:val="105"/>
        </w:rPr>
        <w:t>A.</w:t>
      </w:r>
      <w:r>
        <w:rPr>
          <w:rFonts w:ascii="Times New Roman" w:eastAsia="Times New Roman"/>
          <w:color w:val="231F20"/>
          <w:spacing w:val="-28"/>
          <w:w w:val="105"/>
        </w:rPr>
        <w:t xml:space="preserve"> </w:t>
      </w:r>
      <w:r>
        <w:rPr>
          <w:color w:val="231F20"/>
          <w:spacing w:val="4"/>
          <w:w w:val="105"/>
        </w:rPr>
        <w:t>心</w:t>
      </w:r>
      <w:r>
        <w:rPr>
          <w:color w:val="231F20"/>
          <w:w w:val="105"/>
        </w:rPr>
        <w:t>理</w:t>
      </w:r>
      <w:r>
        <w:rPr>
          <w:color w:val="231F20"/>
          <w:w w:val="105"/>
        </w:rPr>
        <w:tab/>
      </w:r>
      <w:r>
        <w:rPr>
          <w:rFonts w:ascii="Times New Roman" w:eastAsia="Times New Roman"/>
          <w:color w:val="231F20"/>
          <w:w w:val="105"/>
        </w:rPr>
        <w:t>B.</w:t>
      </w:r>
      <w:r>
        <w:rPr>
          <w:rFonts w:ascii="Times New Roman" w:eastAsia="Times New Roman"/>
          <w:color w:val="231F20"/>
          <w:spacing w:val="-27"/>
          <w:w w:val="105"/>
        </w:rPr>
        <w:t xml:space="preserve"> </w:t>
      </w:r>
      <w:r>
        <w:rPr>
          <w:color w:val="231F20"/>
          <w:spacing w:val="4"/>
          <w:w w:val="105"/>
        </w:rPr>
        <w:t>神</w:t>
      </w:r>
      <w:r>
        <w:rPr>
          <w:color w:val="231F20"/>
          <w:w w:val="105"/>
        </w:rPr>
        <w:t>态</w:t>
      </w:r>
      <w:r>
        <w:rPr>
          <w:color w:val="231F20"/>
          <w:w w:val="105"/>
        </w:rPr>
        <w:tab/>
      </w:r>
      <w:r>
        <w:rPr>
          <w:rFonts w:ascii="Times New Roman" w:eastAsia="Times New Roman"/>
          <w:color w:val="231F20"/>
          <w:w w:val="105"/>
        </w:rPr>
        <w:t>C.</w:t>
      </w:r>
      <w:r>
        <w:rPr>
          <w:rFonts w:ascii="Times New Roman" w:eastAsia="Times New Roman"/>
          <w:color w:val="231F20"/>
          <w:spacing w:val="-27"/>
          <w:w w:val="105"/>
        </w:rPr>
        <w:t xml:space="preserve"> </w:t>
      </w:r>
      <w:r>
        <w:rPr>
          <w:color w:val="231F20"/>
          <w:spacing w:val="4"/>
          <w:w w:val="105"/>
        </w:rPr>
        <w:t>外</w:t>
      </w:r>
      <w:r>
        <w:rPr>
          <w:color w:val="231F20"/>
          <w:w w:val="105"/>
        </w:rPr>
        <w:t>貌</w:t>
      </w:r>
      <w:r>
        <w:rPr>
          <w:color w:val="231F20"/>
          <w:w w:val="105"/>
        </w:rPr>
        <w:tab/>
      </w:r>
      <w:r>
        <w:rPr>
          <w:rFonts w:ascii="Times New Roman" w:eastAsia="Times New Roman"/>
          <w:color w:val="231F20"/>
          <w:w w:val="105"/>
        </w:rPr>
        <w:t>D.</w:t>
      </w:r>
      <w:r>
        <w:rPr>
          <w:rFonts w:ascii="Times New Roman" w:eastAsia="Times New Roman"/>
          <w:color w:val="231F20"/>
          <w:spacing w:val="-26"/>
          <w:w w:val="105"/>
        </w:rPr>
        <w:t xml:space="preserve"> </w:t>
      </w:r>
      <w:r>
        <w:rPr>
          <w:color w:val="231F20"/>
          <w:spacing w:val="4"/>
          <w:w w:val="105"/>
        </w:rPr>
        <w:t>动</w:t>
      </w:r>
      <w:r>
        <w:rPr>
          <w:color w:val="231F20"/>
          <w:w w:val="105"/>
        </w:rPr>
        <w:t>作</w:t>
      </w:r>
    </w:p>
    <w:p>
      <w:pPr>
        <w:pStyle w:val="7"/>
        <w:numPr>
          <w:ilvl w:val="0"/>
          <w:numId w:val="3"/>
        </w:numPr>
        <w:tabs>
          <w:tab w:val="left" w:pos="430"/>
          <w:tab w:val="left" w:pos="4360"/>
          <w:tab w:val="left" w:pos="8219"/>
        </w:tabs>
        <w:spacing w:before="37" w:after="0" w:line="240" w:lineRule="auto"/>
        <w:ind w:left="429" w:right="0" w:hanging="311"/>
        <w:jc w:val="left"/>
        <w:rPr>
          <w:sz w:val="20"/>
        </w:rPr>
      </w:pPr>
      <w:r>
        <w:rPr>
          <w:color w:val="231F20"/>
          <w:spacing w:val="6"/>
          <w:w w:val="105"/>
          <w:sz w:val="20"/>
        </w:rPr>
        <w:t>文中画横线</w:t>
      </w:r>
      <w:r>
        <w:rPr>
          <w:color w:val="231F20"/>
          <w:spacing w:val="33"/>
          <w:w w:val="105"/>
          <w:sz w:val="20"/>
        </w:rPr>
        <w:t>的</w:t>
      </w:r>
      <w:r>
        <w:rPr>
          <w:rFonts w:ascii="Times New Roman" w:eastAsia="Times New Roman"/>
          <w:i/>
          <w:color w:val="231F20"/>
          <w:w w:val="105"/>
          <w:sz w:val="20"/>
        </w:rPr>
        <w:t>a</w:t>
      </w:r>
      <w:r>
        <w:rPr>
          <w:rFonts w:ascii="Times New Roman" w:eastAsia="Times New Roman"/>
          <w:color w:val="231F20"/>
          <w:w w:val="105"/>
          <w:sz w:val="20"/>
        </w:rPr>
        <w:t>.</w:t>
      </w:r>
      <w:r>
        <w:rPr>
          <w:rFonts w:ascii="Times New Roman" w:eastAsia="Times New Roman"/>
          <w:i/>
          <w:color w:val="231F20"/>
          <w:w w:val="105"/>
          <w:sz w:val="20"/>
        </w:rPr>
        <w:t>b</w:t>
      </w:r>
      <w:r>
        <w:rPr>
          <w:rFonts w:ascii="Times New Roman" w:eastAsia="Times New Roman"/>
          <w:i/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spacing w:val="6"/>
          <w:w w:val="105"/>
          <w:sz w:val="20"/>
        </w:rPr>
        <w:t>两个句子都在</w:t>
      </w:r>
      <w:r>
        <w:rPr>
          <w:color w:val="231F20"/>
          <w:w w:val="105"/>
          <w:sz w:val="20"/>
        </w:rPr>
        <w:t>写</w:t>
      </w:r>
      <w:r>
        <w:rPr>
          <w:color w:val="231F20"/>
          <w:w w:val="105"/>
          <w:sz w:val="20"/>
          <w:u w:val="single" w:color="231F20"/>
        </w:rPr>
        <w:t xml:space="preserve"> </w:t>
      </w:r>
      <w:r>
        <w:rPr>
          <w:color w:val="231F20"/>
          <w:w w:val="105"/>
          <w:sz w:val="20"/>
          <w:u w:val="single" w:color="231F20"/>
        </w:rPr>
        <w:tab/>
      </w:r>
      <w:r>
        <w:rPr>
          <w:color w:val="231F20"/>
          <w:w w:val="105"/>
          <w:sz w:val="20"/>
          <w:u w:val="single" w:color="231F20"/>
        </w:rPr>
        <w:t>（</w:t>
      </w:r>
      <w:r>
        <w:rPr>
          <w:color w:val="231F20"/>
          <w:w w:val="105"/>
          <w:sz w:val="20"/>
        </w:rPr>
        <w:t>谁</w:t>
      </w:r>
      <w:r>
        <w:rPr>
          <w:color w:val="231F20"/>
          <w:spacing w:val="-95"/>
          <w:w w:val="105"/>
          <w:sz w:val="20"/>
        </w:rPr>
        <w:t>），</w:t>
      </w:r>
      <w:r>
        <w:rPr>
          <w:color w:val="231F20"/>
          <w:spacing w:val="6"/>
          <w:w w:val="105"/>
          <w:sz w:val="20"/>
        </w:rPr>
        <w:t>不同的</w:t>
      </w:r>
      <w:r>
        <w:rPr>
          <w:color w:val="231F20"/>
          <w:spacing w:val="33"/>
          <w:w w:val="105"/>
          <w:sz w:val="20"/>
        </w:rPr>
        <w:t>是</w:t>
      </w:r>
      <w:r>
        <w:rPr>
          <w:rFonts w:ascii="Times New Roman" w:eastAsia="Times New Roman"/>
          <w:i/>
          <w:color w:val="231F20"/>
          <w:w w:val="105"/>
          <w:sz w:val="20"/>
        </w:rPr>
        <w:t>a</w:t>
      </w:r>
      <w:r>
        <w:rPr>
          <w:rFonts w:ascii="Times New Roman" w:eastAsia="Times New Roman"/>
          <w:i/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spacing w:val="6"/>
          <w:w w:val="105"/>
          <w:sz w:val="20"/>
        </w:rPr>
        <w:t>句写出了它</w:t>
      </w:r>
      <w:r>
        <w:rPr>
          <w:color w:val="231F20"/>
          <w:w w:val="105"/>
          <w:sz w:val="20"/>
        </w:rPr>
        <w:t>的</w:t>
      </w:r>
      <w:r>
        <w:rPr>
          <w:color w:val="231F20"/>
          <w:w w:val="105"/>
          <w:sz w:val="20"/>
          <w:u w:val="single" w:color="231F20"/>
        </w:rPr>
        <w:t xml:space="preserve"> </w:t>
      </w:r>
      <w:r>
        <w:rPr>
          <w:color w:val="231F20"/>
          <w:w w:val="105"/>
          <w:sz w:val="20"/>
          <w:u w:val="single" w:color="231F20"/>
        </w:rPr>
        <w:tab/>
      </w:r>
      <w:r>
        <w:rPr>
          <w:color w:val="231F20"/>
          <w:w w:val="105"/>
          <w:sz w:val="20"/>
        </w:rPr>
        <w:t>，</w:t>
      </w:r>
    </w:p>
    <w:p>
      <w:pPr>
        <w:pStyle w:val="3"/>
        <w:tabs>
          <w:tab w:val="left" w:pos="2768"/>
        </w:tabs>
        <w:spacing w:before="38"/>
        <w:ind w:left="434"/>
      </w:pPr>
      <w:r>
        <w:rPr>
          <w:rFonts w:ascii="Times New Roman" w:eastAsia="Times New Roman"/>
          <w:i/>
          <w:color w:val="231F20"/>
          <w:w w:val="105"/>
        </w:rPr>
        <w:t>b</w:t>
      </w:r>
      <w:r>
        <w:rPr>
          <w:rFonts w:ascii="Times New Roman" w:eastAsia="Times New Roman"/>
          <w:i/>
          <w:color w:val="231F20"/>
          <w:spacing w:val="-29"/>
          <w:w w:val="105"/>
        </w:rPr>
        <w:t xml:space="preserve"> </w:t>
      </w:r>
      <w:r>
        <w:rPr>
          <w:color w:val="231F20"/>
          <w:spacing w:val="4"/>
          <w:w w:val="105"/>
        </w:rPr>
        <w:t>句写出了它</w:t>
      </w:r>
      <w:r>
        <w:rPr>
          <w:color w:val="231F20"/>
          <w:w w:val="105"/>
        </w:rPr>
        <w:t>的</w:t>
      </w:r>
      <w:r>
        <w:rPr>
          <w:color w:val="231F20"/>
          <w:w w:val="105"/>
          <w:u w:val="single" w:color="231F20"/>
        </w:rPr>
        <w:t xml:space="preserve"> </w:t>
      </w:r>
      <w:r>
        <w:rPr>
          <w:color w:val="231F20"/>
          <w:w w:val="105"/>
          <w:u w:val="single" w:color="231F20"/>
        </w:rPr>
        <w:tab/>
      </w:r>
      <w:r>
        <w:rPr>
          <w:color w:val="231F20"/>
          <w:spacing w:val="-199"/>
          <w:w w:val="105"/>
        </w:rPr>
        <w:t>。</w:t>
      </w:r>
      <w:r>
        <w:rPr>
          <w:color w:val="231F20"/>
          <w:w w:val="105"/>
        </w:rPr>
        <w:t>（</w:t>
      </w:r>
      <w:r>
        <w:rPr>
          <w:rFonts w:ascii="Times New Roman" w:eastAsia="Times New Roman"/>
          <w:color w:val="231F20"/>
          <w:w w:val="105"/>
        </w:rPr>
        <w:t>3</w:t>
      </w:r>
      <w:r>
        <w:rPr>
          <w:rFonts w:ascii="Times New Roman" w:eastAsia="Times New Roman"/>
          <w:color w:val="231F20"/>
          <w:spacing w:val="-25"/>
          <w:w w:val="105"/>
        </w:rPr>
        <w:t xml:space="preserve"> </w:t>
      </w:r>
      <w:r>
        <w:rPr>
          <w:color w:val="231F20"/>
          <w:spacing w:val="-4"/>
          <w:w w:val="105"/>
        </w:rPr>
        <w:t>分</w:t>
      </w:r>
      <w:r>
        <w:rPr>
          <w:color w:val="231F20"/>
          <w:w w:val="105"/>
        </w:rPr>
        <w:t>）</w:t>
      </w:r>
    </w:p>
    <w:p>
      <w:pPr>
        <w:pStyle w:val="7"/>
        <w:numPr>
          <w:ilvl w:val="0"/>
          <w:numId w:val="3"/>
        </w:numPr>
        <w:tabs>
          <w:tab w:val="left" w:pos="435"/>
        </w:tabs>
        <w:spacing w:before="38" w:after="0" w:line="240" w:lineRule="auto"/>
        <w:ind w:left="434" w:right="0" w:hanging="316"/>
        <w:jc w:val="left"/>
        <w:rPr>
          <w:sz w:val="20"/>
        </w:rPr>
      </w:pPr>
      <w:r>
        <w:rPr>
          <w:color w:val="231F20"/>
          <w:spacing w:val="5"/>
          <w:w w:val="102"/>
          <w:sz w:val="20"/>
        </w:rPr>
        <w:t>结合课文内容</w:t>
      </w:r>
      <w:r>
        <w:rPr>
          <w:color w:val="231F20"/>
          <w:spacing w:val="-16"/>
          <w:w w:val="102"/>
          <w:sz w:val="20"/>
        </w:rPr>
        <w:t>，说说“我”和金奎叔为什么会对鹅有如此截然不同的态度</w:t>
      </w:r>
      <w:r>
        <w:rPr>
          <w:color w:val="231F20"/>
          <w:spacing w:val="-186"/>
          <w:w w:val="102"/>
          <w:sz w:val="20"/>
        </w:rPr>
        <w:t>？</w:t>
      </w:r>
      <w:r>
        <w:rPr>
          <w:color w:val="231F20"/>
          <w:spacing w:val="-4"/>
          <w:w w:val="102"/>
          <w:sz w:val="20"/>
        </w:rPr>
        <w:t>（</w:t>
      </w:r>
      <w:r>
        <w:rPr>
          <w:rFonts w:ascii="Times New Roman" w:hAnsi="Times New Roman" w:eastAsia="Times New Roman"/>
          <w:color w:val="231F20"/>
          <w:w w:val="102"/>
          <w:sz w:val="20"/>
        </w:rPr>
        <w:t>2</w:t>
      </w:r>
      <w:r>
        <w:rPr>
          <w:rFonts w:ascii="Times New Roman" w:hAnsi="Times New Roman" w:eastAsia="Times New Roman"/>
          <w:color w:val="231F20"/>
          <w:spacing w:val="-22"/>
          <w:sz w:val="20"/>
        </w:rPr>
        <w:t xml:space="preserve"> </w:t>
      </w:r>
      <w:r>
        <w:rPr>
          <w:color w:val="231F20"/>
          <w:spacing w:val="-4"/>
          <w:w w:val="102"/>
          <w:sz w:val="20"/>
        </w:rPr>
        <w:t>分</w:t>
      </w:r>
      <w:r>
        <w:rPr>
          <w:color w:val="231F20"/>
          <w:w w:val="102"/>
          <w:sz w:val="20"/>
        </w:rPr>
        <w:t>）</w:t>
      </w:r>
    </w:p>
    <w:p>
      <w:pPr>
        <w:pStyle w:val="3"/>
        <w:spacing w:before="7"/>
        <w:rPr>
          <w:sz w:val="17"/>
        </w:rPr>
      </w:pPr>
      <w: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1099820</wp:posOffset>
                </wp:positionH>
                <wp:positionV relativeFrom="paragraph">
                  <wp:posOffset>170815</wp:posOffset>
                </wp:positionV>
                <wp:extent cx="4999990" cy="0"/>
                <wp:effectExtent l="0" t="0" r="0" b="0"/>
                <wp:wrapTopAndBottom/>
                <wp:docPr id="52" name="直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999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1" o:spid="_x0000_s1026" o:spt="20" style="position:absolute;left:0pt;margin-left:86.6pt;margin-top:13.45pt;height:0pt;width:393.7pt;mso-position-horizontal-relative:page;mso-wrap-distance-bottom:0pt;mso-wrap-distance-top:0pt;z-index:-251631616;mso-width-relative:page;mso-height-relative:page;" filled="f" stroked="t" coordsize="21600,21600" o:gfxdata="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mdKuI1gAA&#10;AAkBAAAPAAAAAAAAAAEAIAAAACIAAABkcnMvZG93bnJldi54bWxQSwECFAAUAAAACACHTuJACTwL&#10;wecBAADdAwAADgAAAAAAAAABACAAAAAlAQAAZHJzL2Uyb0RvYy54bWxQSwUGAAAAAAYABgBZAQAA&#10;fgUAAAAA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3"/>
        <w:spacing w:before="186"/>
        <w:ind w:left="2722" w:right="2764"/>
        <w:jc w:val="center"/>
      </w:pPr>
      <w:r>
        <w:rPr>
          <w:rFonts w:hint="eastAsia" w:ascii="黑体" w:eastAsia="黑体"/>
          <w:color w:val="231F20"/>
          <w:spacing w:val="4"/>
          <w:w w:val="105"/>
        </w:rPr>
        <w:t>（</w:t>
      </w:r>
      <w:r>
        <w:rPr>
          <w:rFonts w:hint="eastAsia" w:ascii="黑体" w:eastAsia="黑体"/>
          <w:color w:val="231F20"/>
          <w:spacing w:val="3"/>
          <w:w w:val="105"/>
        </w:rPr>
        <w:t>二</w:t>
      </w:r>
      <w:r>
        <w:rPr>
          <w:rFonts w:hint="eastAsia" w:ascii="黑体" w:eastAsia="黑体"/>
          <w:color w:val="231F20"/>
          <w:spacing w:val="-101"/>
          <w:w w:val="105"/>
        </w:rPr>
        <w:t>）</w:t>
      </w:r>
      <w:r>
        <w:rPr>
          <w:rFonts w:hint="eastAsia" w:ascii="黑体" w:eastAsia="黑体"/>
          <w:color w:val="231F20"/>
          <w:spacing w:val="5"/>
          <w:w w:val="105"/>
        </w:rPr>
        <w:t>梦里掉队的蜻蜓</w:t>
      </w:r>
      <w:r>
        <w:rPr>
          <w:color w:val="231F20"/>
          <w:w w:val="105"/>
        </w:rPr>
        <w:t>（</w:t>
      </w:r>
      <w:r>
        <w:rPr>
          <w:rFonts w:ascii="Times New Roman" w:eastAsia="Times New Roman"/>
          <w:color w:val="231F20"/>
          <w:w w:val="105"/>
        </w:rPr>
        <w:t xml:space="preserve">14 </w:t>
      </w:r>
      <w:r>
        <w:rPr>
          <w:color w:val="231F20"/>
          <w:spacing w:val="-4"/>
          <w:w w:val="105"/>
        </w:rPr>
        <w:t>分</w:t>
      </w:r>
      <w:r>
        <w:rPr>
          <w:color w:val="231F20"/>
          <w:w w:val="105"/>
        </w:rPr>
        <w:t>）</w:t>
      </w:r>
    </w:p>
    <w:p>
      <w:pPr>
        <w:pStyle w:val="3"/>
        <w:spacing w:before="38" w:line="266" w:lineRule="auto"/>
        <w:ind w:left="119" w:right="153" w:firstLine="633"/>
        <w:rPr>
          <w:rFonts w:hint="eastAsia" w:ascii="楷体" w:eastAsia="楷体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1167765</wp:posOffset>
                </wp:positionH>
                <wp:positionV relativeFrom="paragraph">
                  <wp:posOffset>-22860</wp:posOffset>
                </wp:positionV>
                <wp:extent cx="130810" cy="309880"/>
                <wp:effectExtent l="0" t="0" r="0" b="0"/>
                <wp:wrapNone/>
                <wp:docPr id="3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34"/>
                              <w:rPr>
                                <w:rFonts w:ascii="Arial Unicode MS" w:hAnsi="Arial Unicode MS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02"/>
                              </w:rPr>
                              <w:t>①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91.95pt;margin-top:-1.8pt;height:24.4pt;width:10.3pt;mso-position-horizontal-relative:page;z-index:-251655168;mso-width-relative:page;mso-height-relative:page;" filled="f" stroked="f" coordsize="21600,21600" o:gfxdata="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XvyWV2QAAAAkBAAAPAAAAAAAAAAEAIAAAACIAAABkcnMvZG93bnJldi54bWxQSwEC&#10;FAAUAAAACACHTuJAd3H8yLoBAABy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34"/>
                        <w:rPr>
                          <w:rFonts w:ascii="Arial Unicode MS" w:hAnsi="Arial Unicode MS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02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eastAsia="楷体"/>
          <w:color w:val="231F20"/>
          <w:spacing w:val="-12"/>
        </w:rPr>
        <w:t xml:space="preserve">午后，小学一年级的音乐课上，教室里突然飞进来一只蜻蜓，坐在前排的一位男生趁 </w:t>
      </w:r>
      <w:r>
        <w:rPr>
          <w:rFonts w:hint="eastAsia" w:ascii="楷体" w:eastAsia="楷体"/>
          <w:color w:val="231F20"/>
          <w:spacing w:val="10"/>
        </w:rPr>
        <w:t>机一把捉住了它。那个男生用手捏住了蜻蜓的翅膀</w:t>
      </w:r>
      <w:r>
        <w:rPr>
          <w:rFonts w:hint="eastAsia" w:ascii="楷体" w:eastAsia="楷体"/>
          <w:color w:val="231F20"/>
          <w:spacing w:val="-8"/>
        </w:rPr>
        <w:t>，得意地向同桌炫耀，好漂亮的一只蜻</w:t>
      </w:r>
    </w:p>
    <w:p>
      <w:pPr>
        <w:pStyle w:val="7"/>
        <w:numPr>
          <w:ilvl w:val="0"/>
          <w:numId w:val="6"/>
        </w:numPr>
        <w:tabs>
          <w:tab w:val="left" w:pos="382"/>
          <w:tab w:val="left" w:pos="3897"/>
          <w:tab w:val="left" w:pos="8307"/>
        </w:tabs>
        <w:spacing w:before="83" w:after="0" w:line="240" w:lineRule="auto"/>
        <w:ind w:left="381" w:right="0" w:hanging="263"/>
        <w:jc w:val="left"/>
        <w:rPr>
          <w:sz w:val="20"/>
        </w:rPr>
      </w:pPr>
      <w:r>
        <w:rPr>
          <w:color w:val="231F20"/>
          <w:spacing w:val="-14"/>
          <w:w w:val="102"/>
          <w:sz w:val="20"/>
        </w:rPr>
        <w:br w:type="column"/>
      </w:r>
      <w:r>
        <w:rPr>
          <w:color w:val="231F20"/>
          <w:spacing w:val="-14"/>
          <w:w w:val="105"/>
          <w:sz w:val="20"/>
        </w:rPr>
        <w:t>“</w:t>
      </w:r>
      <w:r>
        <w:rPr>
          <w:color w:val="231F20"/>
          <w:spacing w:val="4"/>
          <w:w w:val="105"/>
          <w:sz w:val="20"/>
        </w:rPr>
        <w:t>破涕为</w:t>
      </w:r>
      <w:r>
        <w:rPr>
          <w:color w:val="231F20"/>
          <w:spacing w:val="-13"/>
          <w:w w:val="105"/>
          <w:sz w:val="20"/>
        </w:rPr>
        <w:t>笑</w:t>
      </w:r>
      <w:r>
        <w:rPr>
          <w:color w:val="231F20"/>
          <w:spacing w:val="-85"/>
          <w:w w:val="105"/>
          <w:sz w:val="20"/>
        </w:rPr>
        <w:t>”</w:t>
      </w:r>
      <w:r>
        <w:rPr>
          <w:color w:val="231F20"/>
          <w:spacing w:val="4"/>
          <w:w w:val="105"/>
          <w:sz w:val="20"/>
        </w:rPr>
        <w:t>的意思</w:t>
      </w:r>
      <w:r>
        <w:rPr>
          <w:color w:val="231F20"/>
          <w:w w:val="105"/>
          <w:sz w:val="20"/>
        </w:rPr>
        <w:t>是</w:t>
      </w:r>
      <w:r>
        <w:rPr>
          <w:color w:val="231F20"/>
          <w:w w:val="105"/>
          <w:sz w:val="20"/>
          <w:u w:val="single" w:color="231F20"/>
        </w:rPr>
        <w:t xml:space="preserve"> </w:t>
      </w:r>
      <w:r>
        <w:rPr>
          <w:color w:val="231F20"/>
          <w:w w:val="105"/>
          <w:sz w:val="20"/>
          <w:u w:val="single" w:color="231F20"/>
        </w:rPr>
        <w:tab/>
      </w:r>
      <w:r>
        <w:rPr>
          <w:color w:val="231F20"/>
          <w:spacing w:val="4"/>
          <w:sz w:val="20"/>
        </w:rPr>
        <w:t>。文中让女</w:t>
      </w:r>
      <w:r>
        <w:rPr>
          <w:color w:val="231F20"/>
          <w:spacing w:val="-84"/>
          <w:sz w:val="20"/>
        </w:rPr>
        <w:t>生</w:t>
      </w:r>
      <w:r>
        <w:rPr>
          <w:color w:val="231F20"/>
          <w:spacing w:val="-14"/>
          <w:sz w:val="20"/>
        </w:rPr>
        <w:t>“</w:t>
      </w:r>
      <w:r>
        <w:rPr>
          <w:color w:val="231F20"/>
          <w:spacing w:val="4"/>
          <w:sz w:val="20"/>
        </w:rPr>
        <w:t>破涕为</w:t>
      </w:r>
      <w:r>
        <w:rPr>
          <w:color w:val="231F20"/>
          <w:spacing w:val="-13"/>
          <w:sz w:val="20"/>
        </w:rPr>
        <w:t>笑</w:t>
      </w:r>
      <w:r>
        <w:rPr>
          <w:color w:val="231F20"/>
          <w:spacing w:val="-85"/>
          <w:sz w:val="20"/>
        </w:rPr>
        <w:t>”</w:t>
      </w:r>
      <w:r>
        <w:rPr>
          <w:color w:val="231F20"/>
          <w:spacing w:val="4"/>
          <w:sz w:val="20"/>
        </w:rPr>
        <w:t>的原因</w:t>
      </w:r>
      <w:r>
        <w:rPr>
          <w:color w:val="231F20"/>
          <w:spacing w:val="15"/>
          <w:sz w:val="20"/>
        </w:rPr>
        <w:t>是</w:t>
      </w:r>
      <w:r>
        <w:rPr>
          <w:color w:val="231F20"/>
          <w:sz w:val="20"/>
        </w:rPr>
        <w:t>：</w:t>
      </w:r>
      <w:r>
        <w:rPr>
          <w:color w:val="231F20"/>
          <w:sz w:val="20"/>
        </w:rPr>
        <w:tab/>
      </w:r>
    </w:p>
    <w:p>
      <w:pPr>
        <w:pStyle w:val="3"/>
        <w:tabs>
          <w:tab w:val="left" w:pos="1964"/>
        </w:tabs>
        <w:spacing w:before="38"/>
        <w:ind w:left="484"/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12762230</wp:posOffset>
                </wp:positionH>
                <wp:positionV relativeFrom="paragraph">
                  <wp:posOffset>-540385</wp:posOffset>
                </wp:positionV>
                <wp:extent cx="7620" cy="1995805"/>
                <wp:effectExtent l="1270" t="635" r="3810" b="10160"/>
                <wp:wrapNone/>
                <wp:docPr id="69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1995805"/>
                          <a:chOff x="20099" y="-851"/>
                          <a:chExt cx="12" cy="3143"/>
                        </a:xfrm>
                      </wpg:grpSpPr>
                      <wps:wsp>
                        <wps:cNvPr id="66" name="直线 44"/>
                        <wps:cNvSpPr/>
                        <wps:spPr>
                          <a:xfrm>
                            <a:off x="20099" y="2283"/>
                            <a:ext cx="11" cy="0"/>
                          </a:xfrm>
                          <a:prstGeom prst="line">
                            <a:avLst/>
                          </a:prstGeom>
                          <a:ln w="1084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任意多边形 45"/>
                        <wps:cNvSpPr/>
                        <wps:spPr>
                          <a:xfrm>
                            <a:off x="20104" y="-800"/>
                            <a:ext cx="2" cy="304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041">
                                <a:moveTo>
                                  <a:pt x="0" y="3040"/>
                                </a:moveTo>
                                <a:lnTo>
                                  <a:pt x="0" y="3006"/>
                                </a:lnTo>
                                <a:moveTo>
                                  <a:pt x="0" y="2972"/>
                                </a:moveTo>
                                <a:lnTo>
                                  <a:pt x="0" y="2938"/>
                                </a:lnTo>
                                <a:moveTo>
                                  <a:pt x="0" y="2904"/>
                                </a:moveTo>
                                <a:lnTo>
                                  <a:pt x="0" y="2869"/>
                                </a:lnTo>
                                <a:moveTo>
                                  <a:pt x="0" y="2835"/>
                                </a:moveTo>
                                <a:lnTo>
                                  <a:pt x="0" y="2801"/>
                                </a:lnTo>
                                <a:moveTo>
                                  <a:pt x="0" y="2767"/>
                                </a:moveTo>
                                <a:lnTo>
                                  <a:pt x="0" y="2733"/>
                                </a:lnTo>
                                <a:moveTo>
                                  <a:pt x="0" y="2699"/>
                                </a:moveTo>
                                <a:lnTo>
                                  <a:pt x="0" y="2665"/>
                                </a:lnTo>
                                <a:moveTo>
                                  <a:pt x="0" y="2630"/>
                                </a:moveTo>
                                <a:lnTo>
                                  <a:pt x="0" y="2596"/>
                                </a:lnTo>
                                <a:moveTo>
                                  <a:pt x="0" y="2562"/>
                                </a:moveTo>
                                <a:lnTo>
                                  <a:pt x="0" y="2528"/>
                                </a:lnTo>
                                <a:moveTo>
                                  <a:pt x="0" y="2494"/>
                                </a:moveTo>
                                <a:lnTo>
                                  <a:pt x="0" y="2460"/>
                                </a:lnTo>
                                <a:moveTo>
                                  <a:pt x="0" y="2425"/>
                                </a:moveTo>
                                <a:lnTo>
                                  <a:pt x="0" y="2391"/>
                                </a:lnTo>
                                <a:moveTo>
                                  <a:pt x="0" y="2357"/>
                                </a:moveTo>
                                <a:lnTo>
                                  <a:pt x="0" y="2323"/>
                                </a:lnTo>
                                <a:moveTo>
                                  <a:pt x="0" y="2289"/>
                                </a:moveTo>
                                <a:lnTo>
                                  <a:pt x="0" y="2255"/>
                                </a:lnTo>
                                <a:moveTo>
                                  <a:pt x="0" y="2220"/>
                                </a:moveTo>
                                <a:lnTo>
                                  <a:pt x="0" y="2186"/>
                                </a:lnTo>
                                <a:moveTo>
                                  <a:pt x="0" y="2152"/>
                                </a:moveTo>
                                <a:lnTo>
                                  <a:pt x="0" y="2118"/>
                                </a:lnTo>
                                <a:moveTo>
                                  <a:pt x="0" y="2084"/>
                                </a:moveTo>
                                <a:lnTo>
                                  <a:pt x="0" y="2050"/>
                                </a:lnTo>
                                <a:moveTo>
                                  <a:pt x="0" y="2016"/>
                                </a:moveTo>
                                <a:lnTo>
                                  <a:pt x="0" y="1981"/>
                                </a:lnTo>
                                <a:moveTo>
                                  <a:pt x="0" y="1947"/>
                                </a:moveTo>
                                <a:lnTo>
                                  <a:pt x="0" y="1913"/>
                                </a:lnTo>
                                <a:moveTo>
                                  <a:pt x="0" y="1879"/>
                                </a:moveTo>
                                <a:lnTo>
                                  <a:pt x="0" y="1845"/>
                                </a:lnTo>
                                <a:moveTo>
                                  <a:pt x="0" y="1811"/>
                                </a:moveTo>
                                <a:lnTo>
                                  <a:pt x="0" y="1776"/>
                                </a:lnTo>
                                <a:moveTo>
                                  <a:pt x="0" y="1742"/>
                                </a:moveTo>
                                <a:lnTo>
                                  <a:pt x="0" y="1708"/>
                                </a:lnTo>
                                <a:moveTo>
                                  <a:pt x="0" y="1674"/>
                                </a:moveTo>
                                <a:lnTo>
                                  <a:pt x="0" y="1640"/>
                                </a:lnTo>
                                <a:moveTo>
                                  <a:pt x="0" y="1606"/>
                                </a:moveTo>
                                <a:lnTo>
                                  <a:pt x="0" y="1571"/>
                                </a:lnTo>
                                <a:moveTo>
                                  <a:pt x="0" y="1537"/>
                                </a:moveTo>
                                <a:lnTo>
                                  <a:pt x="0" y="1503"/>
                                </a:lnTo>
                                <a:moveTo>
                                  <a:pt x="0" y="1469"/>
                                </a:moveTo>
                                <a:lnTo>
                                  <a:pt x="0" y="1435"/>
                                </a:lnTo>
                                <a:moveTo>
                                  <a:pt x="0" y="1401"/>
                                </a:moveTo>
                                <a:lnTo>
                                  <a:pt x="0" y="1366"/>
                                </a:lnTo>
                                <a:moveTo>
                                  <a:pt x="0" y="1332"/>
                                </a:moveTo>
                                <a:lnTo>
                                  <a:pt x="0" y="1298"/>
                                </a:lnTo>
                                <a:moveTo>
                                  <a:pt x="0" y="1264"/>
                                </a:moveTo>
                                <a:lnTo>
                                  <a:pt x="0" y="1230"/>
                                </a:lnTo>
                                <a:moveTo>
                                  <a:pt x="0" y="1196"/>
                                </a:moveTo>
                                <a:lnTo>
                                  <a:pt x="0" y="1162"/>
                                </a:lnTo>
                                <a:moveTo>
                                  <a:pt x="0" y="1127"/>
                                </a:moveTo>
                                <a:lnTo>
                                  <a:pt x="0" y="1093"/>
                                </a:lnTo>
                                <a:moveTo>
                                  <a:pt x="0" y="1059"/>
                                </a:moveTo>
                                <a:lnTo>
                                  <a:pt x="0" y="1025"/>
                                </a:lnTo>
                                <a:moveTo>
                                  <a:pt x="0" y="991"/>
                                </a:moveTo>
                                <a:lnTo>
                                  <a:pt x="0" y="957"/>
                                </a:lnTo>
                                <a:moveTo>
                                  <a:pt x="0" y="922"/>
                                </a:moveTo>
                                <a:lnTo>
                                  <a:pt x="0" y="888"/>
                                </a:lnTo>
                                <a:moveTo>
                                  <a:pt x="0" y="854"/>
                                </a:moveTo>
                                <a:lnTo>
                                  <a:pt x="0" y="820"/>
                                </a:lnTo>
                                <a:moveTo>
                                  <a:pt x="0" y="786"/>
                                </a:moveTo>
                                <a:lnTo>
                                  <a:pt x="0" y="752"/>
                                </a:lnTo>
                                <a:moveTo>
                                  <a:pt x="0" y="717"/>
                                </a:moveTo>
                                <a:lnTo>
                                  <a:pt x="0" y="683"/>
                                </a:lnTo>
                                <a:moveTo>
                                  <a:pt x="0" y="649"/>
                                </a:moveTo>
                                <a:lnTo>
                                  <a:pt x="0" y="615"/>
                                </a:lnTo>
                                <a:moveTo>
                                  <a:pt x="0" y="581"/>
                                </a:moveTo>
                                <a:lnTo>
                                  <a:pt x="0" y="547"/>
                                </a:lnTo>
                                <a:moveTo>
                                  <a:pt x="0" y="513"/>
                                </a:moveTo>
                                <a:lnTo>
                                  <a:pt x="0" y="478"/>
                                </a:lnTo>
                                <a:moveTo>
                                  <a:pt x="0" y="444"/>
                                </a:moveTo>
                                <a:lnTo>
                                  <a:pt x="0" y="410"/>
                                </a:lnTo>
                                <a:moveTo>
                                  <a:pt x="0" y="376"/>
                                </a:moveTo>
                                <a:lnTo>
                                  <a:pt x="0" y="342"/>
                                </a:lnTo>
                                <a:moveTo>
                                  <a:pt x="0" y="308"/>
                                </a:moveTo>
                                <a:lnTo>
                                  <a:pt x="0" y="273"/>
                                </a:lnTo>
                                <a:moveTo>
                                  <a:pt x="0" y="239"/>
                                </a:moveTo>
                                <a:lnTo>
                                  <a:pt x="0" y="205"/>
                                </a:lnTo>
                                <a:moveTo>
                                  <a:pt x="0" y="171"/>
                                </a:moveTo>
                                <a:lnTo>
                                  <a:pt x="0" y="137"/>
                                </a:lnTo>
                                <a:moveTo>
                                  <a:pt x="0" y="103"/>
                                </a:moveTo>
                                <a:lnTo>
                                  <a:pt x="0" y="68"/>
                                </a:lnTo>
                                <a:moveTo>
                                  <a:pt x="0" y="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46"/>
                        <wps:cNvSpPr/>
                        <wps:spPr>
                          <a:xfrm>
                            <a:off x="20099" y="-843"/>
                            <a:ext cx="11" cy="0"/>
                          </a:xfrm>
                          <a:prstGeom prst="line">
                            <a:avLst/>
                          </a:prstGeom>
                          <a:ln w="1084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3" o:spid="_x0000_s1026" o:spt="203" style="position:absolute;left:0pt;margin-left:1004.9pt;margin-top:-42.55pt;height:157.15pt;width:0.6pt;mso-position-horizontal-relative:page;z-index:251693056;mso-width-relative:page;mso-height-relative:page;" coordorigin="20099,-851" coordsize="12,3143" o:gfxdata="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">
                <o:lock v:ext="edit" aspectratio="f"/>
                <v:line id="直线 44" o:spid="_x0000_s1026" o:spt="20" style="position:absolute;left:20099;top:2283;height:0;width:11;" filled="f" stroked="t" coordsize="21600,21600" o:gfxdata="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9QHbsAAADb&#10;AAAADwAAAAAAAAABACAAAAAiAAAAZHJzL2Rvd25yZXYueG1sUEsBAhQAFAAAAAgAh07iQDMvBZ47&#10;AAAAOQAAABAAAAAAAAAAAQAgAAAACgEAAGRycy9zaGFwZXhtbC54bWxQSwUGAAAAAAYABgBbAQAA&#10;tAMAAAAA&#10;">
                  <v:fill on="f" focussize="0,0"/>
                  <v:stroke weight="0.854015748031496pt" color="#231F20" joinstyle="round"/>
                  <v:imagedata o:title=""/>
                  <o:lock v:ext="edit" aspectratio="f"/>
                </v:line>
                <v:shape id="任意多边形 45" o:spid="_x0000_s1026" o:spt="100" style="position:absolute;left:20104;top:-800;height:3041;width:2;" filled="f" stroked="t" coordsize="1,3041" o:gfxdata="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xp768AAAA&#10;2wAAAA8AAAAAAAAAAQAgAAAAIgAAAGRycy9kb3ducmV2LnhtbFBLAQIUABQAAAAIAIdO4kAzLwWe&#10;OwAAADkAAAAQAAAAAAAAAAEAIAAAAAsBAABkcnMvc2hhcGV4bWwueG1sUEsFBgAAAAAGAAYAWwEA&#10;ALUDAAAAAA==&#10;" path="m0,3040l0,3006m0,2972l0,2938m0,2904l0,2869m0,2835l0,2801m0,2767l0,2733m0,2699l0,2665m0,2630l0,2596m0,2562l0,2528m0,2494l0,2460m0,2425l0,2391m0,2357l0,2323m0,2289l0,2255m0,2220l0,2186m0,2152l0,2118m0,2084l0,2050m0,2016l0,1981m0,1947l0,1913m0,1879l0,1845m0,1811l0,1776m0,1742l0,1708m0,1674l0,1640m0,1606l0,1571m0,1537l0,1503m0,1469l0,1435m0,1401l0,1366m0,1332l0,1298m0,1264l0,1230m0,1196l0,1162m0,1127l0,1093m0,1059l0,1025m0,991l0,957m0,922l0,888m0,854l0,820m0,786l0,752m0,717l0,683m0,649l0,615m0,581l0,547m0,513l0,478m0,444l0,410m0,376l0,342m0,308l0,273m0,239l0,205m0,171l0,137m0,103l0,68m0,34l0,0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46" o:spid="_x0000_s1026" o:spt="20" style="position:absolute;left:20099;top:-843;height:0;width:11;" filled="f" stroked="t" coordsize="21600,21600" o:gfxdata="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cYf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854015748031496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page">
                  <wp:posOffset>12428220</wp:posOffset>
                </wp:positionH>
                <wp:positionV relativeFrom="paragraph">
                  <wp:posOffset>-540385</wp:posOffset>
                </wp:positionV>
                <wp:extent cx="7620" cy="8343265"/>
                <wp:effectExtent l="1270" t="635" r="3810" b="0"/>
                <wp:wrapNone/>
                <wp:docPr id="73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8343265"/>
                          <a:chOff x="19572" y="-851"/>
                          <a:chExt cx="12" cy="13139"/>
                        </a:xfrm>
                      </wpg:grpSpPr>
                      <wps:wsp>
                        <wps:cNvPr id="70" name="直线 48"/>
                        <wps:cNvSpPr/>
                        <wps:spPr>
                          <a:xfrm>
                            <a:off x="19572" y="12279"/>
                            <a:ext cx="11" cy="0"/>
                          </a:xfrm>
                          <a:prstGeom prst="line">
                            <a:avLst/>
                          </a:prstGeom>
                          <a:ln w="1080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任意多边形 49"/>
                        <wps:cNvSpPr/>
                        <wps:spPr>
                          <a:xfrm>
                            <a:off x="19577" y="-801"/>
                            <a:ext cx="2" cy="1303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3037">
                                <a:moveTo>
                                  <a:pt x="0" y="13036"/>
                                </a:moveTo>
                                <a:lnTo>
                                  <a:pt x="0" y="13002"/>
                                </a:lnTo>
                                <a:moveTo>
                                  <a:pt x="0" y="12968"/>
                                </a:moveTo>
                                <a:lnTo>
                                  <a:pt x="0" y="12934"/>
                                </a:lnTo>
                                <a:moveTo>
                                  <a:pt x="0" y="12900"/>
                                </a:moveTo>
                                <a:lnTo>
                                  <a:pt x="0" y="12866"/>
                                </a:lnTo>
                                <a:moveTo>
                                  <a:pt x="0" y="12832"/>
                                </a:moveTo>
                                <a:lnTo>
                                  <a:pt x="0" y="12798"/>
                                </a:lnTo>
                                <a:moveTo>
                                  <a:pt x="0" y="12764"/>
                                </a:moveTo>
                                <a:lnTo>
                                  <a:pt x="0" y="12730"/>
                                </a:lnTo>
                                <a:moveTo>
                                  <a:pt x="0" y="12696"/>
                                </a:moveTo>
                                <a:lnTo>
                                  <a:pt x="0" y="12662"/>
                                </a:lnTo>
                                <a:moveTo>
                                  <a:pt x="0" y="12628"/>
                                </a:moveTo>
                                <a:lnTo>
                                  <a:pt x="0" y="12594"/>
                                </a:lnTo>
                                <a:moveTo>
                                  <a:pt x="0" y="12560"/>
                                </a:moveTo>
                                <a:lnTo>
                                  <a:pt x="0" y="12526"/>
                                </a:lnTo>
                                <a:moveTo>
                                  <a:pt x="0" y="12492"/>
                                </a:moveTo>
                                <a:lnTo>
                                  <a:pt x="0" y="12458"/>
                                </a:lnTo>
                                <a:moveTo>
                                  <a:pt x="0" y="12423"/>
                                </a:moveTo>
                                <a:lnTo>
                                  <a:pt x="0" y="12389"/>
                                </a:lnTo>
                                <a:moveTo>
                                  <a:pt x="0" y="12355"/>
                                </a:moveTo>
                                <a:lnTo>
                                  <a:pt x="0" y="12321"/>
                                </a:lnTo>
                                <a:moveTo>
                                  <a:pt x="0" y="12287"/>
                                </a:moveTo>
                                <a:lnTo>
                                  <a:pt x="0" y="12253"/>
                                </a:lnTo>
                                <a:moveTo>
                                  <a:pt x="0" y="12219"/>
                                </a:moveTo>
                                <a:lnTo>
                                  <a:pt x="0" y="12185"/>
                                </a:lnTo>
                                <a:moveTo>
                                  <a:pt x="0" y="12151"/>
                                </a:moveTo>
                                <a:lnTo>
                                  <a:pt x="0" y="12117"/>
                                </a:lnTo>
                                <a:moveTo>
                                  <a:pt x="0" y="12083"/>
                                </a:moveTo>
                                <a:lnTo>
                                  <a:pt x="0" y="12049"/>
                                </a:lnTo>
                                <a:moveTo>
                                  <a:pt x="0" y="12015"/>
                                </a:moveTo>
                                <a:lnTo>
                                  <a:pt x="0" y="11981"/>
                                </a:lnTo>
                                <a:moveTo>
                                  <a:pt x="0" y="11947"/>
                                </a:moveTo>
                                <a:lnTo>
                                  <a:pt x="0" y="11913"/>
                                </a:lnTo>
                                <a:moveTo>
                                  <a:pt x="0" y="11879"/>
                                </a:moveTo>
                                <a:lnTo>
                                  <a:pt x="0" y="11845"/>
                                </a:lnTo>
                                <a:moveTo>
                                  <a:pt x="0" y="11811"/>
                                </a:moveTo>
                                <a:lnTo>
                                  <a:pt x="0" y="11777"/>
                                </a:lnTo>
                                <a:moveTo>
                                  <a:pt x="0" y="11743"/>
                                </a:moveTo>
                                <a:lnTo>
                                  <a:pt x="0" y="11709"/>
                                </a:lnTo>
                                <a:moveTo>
                                  <a:pt x="0" y="11675"/>
                                </a:moveTo>
                                <a:lnTo>
                                  <a:pt x="0" y="11641"/>
                                </a:lnTo>
                                <a:moveTo>
                                  <a:pt x="0" y="11607"/>
                                </a:moveTo>
                                <a:lnTo>
                                  <a:pt x="0" y="11573"/>
                                </a:lnTo>
                                <a:moveTo>
                                  <a:pt x="0" y="11539"/>
                                </a:moveTo>
                                <a:lnTo>
                                  <a:pt x="0" y="11504"/>
                                </a:lnTo>
                                <a:moveTo>
                                  <a:pt x="0" y="11470"/>
                                </a:moveTo>
                                <a:lnTo>
                                  <a:pt x="0" y="11436"/>
                                </a:lnTo>
                                <a:moveTo>
                                  <a:pt x="0" y="11402"/>
                                </a:moveTo>
                                <a:lnTo>
                                  <a:pt x="0" y="11368"/>
                                </a:lnTo>
                                <a:moveTo>
                                  <a:pt x="0" y="11334"/>
                                </a:moveTo>
                                <a:lnTo>
                                  <a:pt x="0" y="11300"/>
                                </a:lnTo>
                                <a:moveTo>
                                  <a:pt x="0" y="11266"/>
                                </a:moveTo>
                                <a:lnTo>
                                  <a:pt x="0" y="11232"/>
                                </a:lnTo>
                                <a:moveTo>
                                  <a:pt x="0" y="11198"/>
                                </a:moveTo>
                                <a:lnTo>
                                  <a:pt x="0" y="11164"/>
                                </a:lnTo>
                                <a:moveTo>
                                  <a:pt x="0" y="11130"/>
                                </a:moveTo>
                                <a:lnTo>
                                  <a:pt x="0" y="11096"/>
                                </a:lnTo>
                                <a:moveTo>
                                  <a:pt x="0" y="11062"/>
                                </a:moveTo>
                                <a:lnTo>
                                  <a:pt x="0" y="11028"/>
                                </a:lnTo>
                                <a:moveTo>
                                  <a:pt x="0" y="10994"/>
                                </a:moveTo>
                                <a:lnTo>
                                  <a:pt x="0" y="10960"/>
                                </a:lnTo>
                                <a:moveTo>
                                  <a:pt x="0" y="10926"/>
                                </a:moveTo>
                                <a:lnTo>
                                  <a:pt x="0" y="10892"/>
                                </a:lnTo>
                                <a:moveTo>
                                  <a:pt x="0" y="10858"/>
                                </a:moveTo>
                                <a:lnTo>
                                  <a:pt x="0" y="10824"/>
                                </a:lnTo>
                                <a:moveTo>
                                  <a:pt x="0" y="10790"/>
                                </a:moveTo>
                                <a:lnTo>
                                  <a:pt x="0" y="10756"/>
                                </a:lnTo>
                                <a:moveTo>
                                  <a:pt x="0" y="10722"/>
                                </a:moveTo>
                                <a:lnTo>
                                  <a:pt x="0" y="10688"/>
                                </a:lnTo>
                                <a:moveTo>
                                  <a:pt x="0" y="10654"/>
                                </a:moveTo>
                                <a:lnTo>
                                  <a:pt x="0" y="10620"/>
                                </a:lnTo>
                                <a:moveTo>
                                  <a:pt x="0" y="10585"/>
                                </a:moveTo>
                                <a:lnTo>
                                  <a:pt x="0" y="10551"/>
                                </a:lnTo>
                                <a:moveTo>
                                  <a:pt x="0" y="10517"/>
                                </a:moveTo>
                                <a:lnTo>
                                  <a:pt x="0" y="10483"/>
                                </a:lnTo>
                                <a:moveTo>
                                  <a:pt x="0" y="10449"/>
                                </a:moveTo>
                                <a:lnTo>
                                  <a:pt x="0" y="10415"/>
                                </a:lnTo>
                                <a:moveTo>
                                  <a:pt x="0" y="10381"/>
                                </a:moveTo>
                                <a:lnTo>
                                  <a:pt x="0" y="10347"/>
                                </a:lnTo>
                                <a:moveTo>
                                  <a:pt x="0" y="10313"/>
                                </a:moveTo>
                                <a:lnTo>
                                  <a:pt x="0" y="10279"/>
                                </a:lnTo>
                                <a:moveTo>
                                  <a:pt x="0" y="10245"/>
                                </a:moveTo>
                                <a:lnTo>
                                  <a:pt x="0" y="10211"/>
                                </a:lnTo>
                                <a:moveTo>
                                  <a:pt x="0" y="10177"/>
                                </a:moveTo>
                                <a:lnTo>
                                  <a:pt x="0" y="10143"/>
                                </a:lnTo>
                                <a:moveTo>
                                  <a:pt x="0" y="10109"/>
                                </a:moveTo>
                                <a:lnTo>
                                  <a:pt x="0" y="10075"/>
                                </a:lnTo>
                                <a:moveTo>
                                  <a:pt x="0" y="10041"/>
                                </a:moveTo>
                                <a:lnTo>
                                  <a:pt x="0" y="10007"/>
                                </a:lnTo>
                                <a:moveTo>
                                  <a:pt x="0" y="9973"/>
                                </a:moveTo>
                                <a:lnTo>
                                  <a:pt x="0" y="9939"/>
                                </a:lnTo>
                                <a:moveTo>
                                  <a:pt x="0" y="9905"/>
                                </a:moveTo>
                                <a:lnTo>
                                  <a:pt x="0" y="9871"/>
                                </a:lnTo>
                                <a:moveTo>
                                  <a:pt x="0" y="9837"/>
                                </a:moveTo>
                                <a:lnTo>
                                  <a:pt x="0" y="9803"/>
                                </a:lnTo>
                                <a:moveTo>
                                  <a:pt x="0" y="9769"/>
                                </a:moveTo>
                                <a:lnTo>
                                  <a:pt x="0" y="9735"/>
                                </a:lnTo>
                                <a:moveTo>
                                  <a:pt x="0" y="9701"/>
                                </a:moveTo>
                                <a:lnTo>
                                  <a:pt x="0" y="9666"/>
                                </a:lnTo>
                                <a:moveTo>
                                  <a:pt x="0" y="9632"/>
                                </a:moveTo>
                                <a:lnTo>
                                  <a:pt x="0" y="9598"/>
                                </a:lnTo>
                                <a:moveTo>
                                  <a:pt x="0" y="9564"/>
                                </a:moveTo>
                                <a:lnTo>
                                  <a:pt x="0" y="9530"/>
                                </a:lnTo>
                                <a:moveTo>
                                  <a:pt x="0" y="9496"/>
                                </a:moveTo>
                                <a:lnTo>
                                  <a:pt x="0" y="9462"/>
                                </a:lnTo>
                                <a:moveTo>
                                  <a:pt x="0" y="9428"/>
                                </a:moveTo>
                                <a:lnTo>
                                  <a:pt x="0" y="9394"/>
                                </a:lnTo>
                                <a:moveTo>
                                  <a:pt x="0" y="9360"/>
                                </a:moveTo>
                                <a:lnTo>
                                  <a:pt x="0" y="9326"/>
                                </a:lnTo>
                                <a:moveTo>
                                  <a:pt x="0" y="9292"/>
                                </a:moveTo>
                                <a:lnTo>
                                  <a:pt x="0" y="9258"/>
                                </a:lnTo>
                                <a:moveTo>
                                  <a:pt x="0" y="9224"/>
                                </a:moveTo>
                                <a:lnTo>
                                  <a:pt x="0" y="9190"/>
                                </a:lnTo>
                                <a:moveTo>
                                  <a:pt x="0" y="9156"/>
                                </a:moveTo>
                                <a:lnTo>
                                  <a:pt x="0" y="9122"/>
                                </a:lnTo>
                                <a:moveTo>
                                  <a:pt x="0" y="9088"/>
                                </a:moveTo>
                                <a:lnTo>
                                  <a:pt x="0" y="9054"/>
                                </a:lnTo>
                                <a:moveTo>
                                  <a:pt x="0" y="9020"/>
                                </a:moveTo>
                                <a:lnTo>
                                  <a:pt x="0" y="8986"/>
                                </a:lnTo>
                                <a:moveTo>
                                  <a:pt x="0" y="8952"/>
                                </a:moveTo>
                                <a:lnTo>
                                  <a:pt x="0" y="8918"/>
                                </a:lnTo>
                                <a:moveTo>
                                  <a:pt x="0" y="8884"/>
                                </a:moveTo>
                                <a:lnTo>
                                  <a:pt x="0" y="8850"/>
                                </a:lnTo>
                                <a:moveTo>
                                  <a:pt x="0" y="8816"/>
                                </a:moveTo>
                                <a:lnTo>
                                  <a:pt x="0" y="8782"/>
                                </a:lnTo>
                                <a:moveTo>
                                  <a:pt x="0" y="8747"/>
                                </a:moveTo>
                                <a:lnTo>
                                  <a:pt x="0" y="8713"/>
                                </a:lnTo>
                                <a:moveTo>
                                  <a:pt x="0" y="8679"/>
                                </a:moveTo>
                                <a:lnTo>
                                  <a:pt x="0" y="8645"/>
                                </a:lnTo>
                                <a:moveTo>
                                  <a:pt x="0" y="8611"/>
                                </a:moveTo>
                                <a:lnTo>
                                  <a:pt x="0" y="8577"/>
                                </a:lnTo>
                                <a:moveTo>
                                  <a:pt x="0" y="8543"/>
                                </a:moveTo>
                                <a:lnTo>
                                  <a:pt x="0" y="8509"/>
                                </a:lnTo>
                                <a:moveTo>
                                  <a:pt x="0" y="8475"/>
                                </a:moveTo>
                                <a:lnTo>
                                  <a:pt x="0" y="8441"/>
                                </a:lnTo>
                                <a:moveTo>
                                  <a:pt x="0" y="8407"/>
                                </a:moveTo>
                                <a:lnTo>
                                  <a:pt x="0" y="8373"/>
                                </a:lnTo>
                                <a:moveTo>
                                  <a:pt x="0" y="8339"/>
                                </a:moveTo>
                                <a:lnTo>
                                  <a:pt x="0" y="8305"/>
                                </a:lnTo>
                                <a:moveTo>
                                  <a:pt x="0" y="8271"/>
                                </a:moveTo>
                                <a:lnTo>
                                  <a:pt x="0" y="8237"/>
                                </a:lnTo>
                                <a:moveTo>
                                  <a:pt x="0" y="8203"/>
                                </a:moveTo>
                                <a:lnTo>
                                  <a:pt x="0" y="8169"/>
                                </a:lnTo>
                                <a:moveTo>
                                  <a:pt x="0" y="8135"/>
                                </a:moveTo>
                                <a:lnTo>
                                  <a:pt x="0" y="8101"/>
                                </a:lnTo>
                                <a:moveTo>
                                  <a:pt x="0" y="8067"/>
                                </a:moveTo>
                                <a:lnTo>
                                  <a:pt x="0" y="8033"/>
                                </a:lnTo>
                                <a:moveTo>
                                  <a:pt x="0" y="7999"/>
                                </a:moveTo>
                                <a:lnTo>
                                  <a:pt x="0" y="7965"/>
                                </a:lnTo>
                                <a:moveTo>
                                  <a:pt x="0" y="7931"/>
                                </a:moveTo>
                                <a:lnTo>
                                  <a:pt x="0" y="7897"/>
                                </a:lnTo>
                                <a:moveTo>
                                  <a:pt x="0" y="7863"/>
                                </a:moveTo>
                                <a:lnTo>
                                  <a:pt x="0" y="7828"/>
                                </a:lnTo>
                                <a:moveTo>
                                  <a:pt x="0" y="7794"/>
                                </a:moveTo>
                                <a:lnTo>
                                  <a:pt x="0" y="7760"/>
                                </a:lnTo>
                                <a:moveTo>
                                  <a:pt x="0" y="7726"/>
                                </a:moveTo>
                                <a:lnTo>
                                  <a:pt x="0" y="7692"/>
                                </a:lnTo>
                                <a:moveTo>
                                  <a:pt x="0" y="7658"/>
                                </a:moveTo>
                                <a:lnTo>
                                  <a:pt x="0" y="7624"/>
                                </a:lnTo>
                                <a:moveTo>
                                  <a:pt x="0" y="7590"/>
                                </a:moveTo>
                                <a:lnTo>
                                  <a:pt x="0" y="7556"/>
                                </a:lnTo>
                                <a:moveTo>
                                  <a:pt x="0" y="7522"/>
                                </a:moveTo>
                                <a:lnTo>
                                  <a:pt x="0" y="7488"/>
                                </a:lnTo>
                                <a:moveTo>
                                  <a:pt x="0" y="7454"/>
                                </a:moveTo>
                                <a:lnTo>
                                  <a:pt x="0" y="7420"/>
                                </a:lnTo>
                                <a:moveTo>
                                  <a:pt x="0" y="7386"/>
                                </a:moveTo>
                                <a:lnTo>
                                  <a:pt x="0" y="7352"/>
                                </a:lnTo>
                                <a:moveTo>
                                  <a:pt x="0" y="7318"/>
                                </a:moveTo>
                                <a:lnTo>
                                  <a:pt x="0" y="7284"/>
                                </a:lnTo>
                                <a:moveTo>
                                  <a:pt x="0" y="7250"/>
                                </a:moveTo>
                                <a:lnTo>
                                  <a:pt x="0" y="7216"/>
                                </a:lnTo>
                                <a:moveTo>
                                  <a:pt x="0" y="7182"/>
                                </a:moveTo>
                                <a:lnTo>
                                  <a:pt x="0" y="7148"/>
                                </a:lnTo>
                                <a:moveTo>
                                  <a:pt x="0" y="7114"/>
                                </a:moveTo>
                                <a:lnTo>
                                  <a:pt x="0" y="7080"/>
                                </a:lnTo>
                                <a:moveTo>
                                  <a:pt x="0" y="7046"/>
                                </a:moveTo>
                                <a:lnTo>
                                  <a:pt x="0" y="7012"/>
                                </a:lnTo>
                                <a:moveTo>
                                  <a:pt x="0" y="6978"/>
                                </a:moveTo>
                                <a:lnTo>
                                  <a:pt x="0" y="6944"/>
                                </a:lnTo>
                                <a:moveTo>
                                  <a:pt x="0" y="6909"/>
                                </a:moveTo>
                                <a:lnTo>
                                  <a:pt x="0" y="6875"/>
                                </a:lnTo>
                                <a:moveTo>
                                  <a:pt x="0" y="6841"/>
                                </a:moveTo>
                                <a:lnTo>
                                  <a:pt x="0" y="6807"/>
                                </a:lnTo>
                                <a:moveTo>
                                  <a:pt x="0" y="6773"/>
                                </a:moveTo>
                                <a:lnTo>
                                  <a:pt x="0" y="6739"/>
                                </a:lnTo>
                                <a:moveTo>
                                  <a:pt x="0" y="6705"/>
                                </a:moveTo>
                                <a:lnTo>
                                  <a:pt x="0" y="6671"/>
                                </a:lnTo>
                                <a:moveTo>
                                  <a:pt x="0" y="6637"/>
                                </a:moveTo>
                                <a:lnTo>
                                  <a:pt x="0" y="6603"/>
                                </a:lnTo>
                                <a:moveTo>
                                  <a:pt x="0" y="6569"/>
                                </a:moveTo>
                                <a:lnTo>
                                  <a:pt x="0" y="6535"/>
                                </a:lnTo>
                                <a:moveTo>
                                  <a:pt x="0" y="6501"/>
                                </a:moveTo>
                                <a:lnTo>
                                  <a:pt x="0" y="6467"/>
                                </a:lnTo>
                                <a:moveTo>
                                  <a:pt x="0" y="6433"/>
                                </a:moveTo>
                                <a:lnTo>
                                  <a:pt x="0" y="6399"/>
                                </a:lnTo>
                                <a:moveTo>
                                  <a:pt x="0" y="6365"/>
                                </a:moveTo>
                                <a:lnTo>
                                  <a:pt x="0" y="6331"/>
                                </a:lnTo>
                                <a:moveTo>
                                  <a:pt x="0" y="6297"/>
                                </a:moveTo>
                                <a:lnTo>
                                  <a:pt x="0" y="6263"/>
                                </a:lnTo>
                                <a:moveTo>
                                  <a:pt x="0" y="6229"/>
                                </a:moveTo>
                                <a:lnTo>
                                  <a:pt x="0" y="6195"/>
                                </a:lnTo>
                                <a:moveTo>
                                  <a:pt x="0" y="6161"/>
                                </a:moveTo>
                                <a:lnTo>
                                  <a:pt x="0" y="6127"/>
                                </a:lnTo>
                                <a:moveTo>
                                  <a:pt x="0" y="6093"/>
                                </a:moveTo>
                                <a:lnTo>
                                  <a:pt x="0" y="6059"/>
                                </a:lnTo>
                                <a:moveTo>
                                  <a:pt x="0" y="6025"/>
                                </a:moveTo>
                                <a:lnTo>
                                  <a:pt x="0" y="5990"/>
                                </a:lnTo>
                                <a:moveTo>
                                  <a:pt x="0" y="5956"/>
                                </a:moveTo>
                                <a:lnTo>
                                  <a:pt x="0" y="5922"/>
                                </a:lnTo>
                                <a:moveTo>
                                  <a:pt x="0" y="5888"/>
                                </a:moveTo>
                                <a:lnTo>
                                  <a:pt x="0" y="5854"/>
                                </a:lnTo>
                                <a:moveTo>
                                  <a:pt x="0" y="5820"/>
                                </a:moveTo>
                                <a:lnTo>
                                  <a:pt x="0" y="5786"/>
                                </a:lnTo>
                                <a:moveTo>
                                  <a:pt x="0" y="5752"/>
                                </a:moveTo>
                                <a:lnTo>
                                  <a:pt x="0" y="5718"/>
                                </a:lnTo>
                                <a:moveTo>
                                  <a:pt x="0" y="5684"/>
                                </a:moveTo>
                                <a:lnTo>
                                  <a:pt x="0" y="5650"/>
                                </a:lnTo>
                                <a:moveTo>
                                  <a:pt x="0" y="5616"/>
                                </a:moveTo>
                                <a:lnTo>
                                  <a:pt x="0" y="5582"/>
                                </a:lnTo>
                                <a:moveTo>
                                  <a:pt x="0" y="5548"/>
                                </a:moveTo>
                                <a:lnTo>
                                  <a:pt x="0" y="5514"/>
                                </a:lnTo>
                                <a:moveTo>
                                  <a:pt x="0" y="5480"/>
                                </a:moveTo>
                                <a:lnTo>
                                  <a:pt x="0" y="5446"/>
                                </a:lnTo>
                                <a:moveTo>
                                  <a:pt x="0" y="5412"/>
                                </a:moveTo>
                                <a:lnTo>
                                  <a:pt x="0" y="5378"/>
                                </a:lnTo>
                                <a:moveTo>
                                  <a:pt x="0" y="5344"/>
                                </a:moveTo>
                                <a:lnTo>
                                  <a:pt x="0" y="5310"/>
                                </a:lnTo>
                                <a:moveTo>
                                  <a:pt x="0" y="5276"/>
                                </a:moveTo>
                                <a:lnTo>
                                  <a:pt x="0" y="5242"/>
                                </a:lnTo>
                                <a:moveTo>
                                  <a:pt x="0" y="5208"/>
                                </a:moveTo>
                                <a:lnTo>
                                  <a:pt x="0" y="5174"/>
                                </a:lnTo>
                                <a:moveTo>
                                  <a:pt x="0" y="5140"/>
                                </a:moveTo>
                                <a:lnTo>
                                  <a:pt x="0" y="5106"/>
                                </a:lnTo>
                                <a:moveTo>
                                  <a:pt x="0" y="5071"/>
                                </a:moveTo>
                                <a:lnTo>
                                  <a:pt x="0" y="5037"/>
                                </a:lnTo>
                                <a:moveTo>
                                  <a:pt x="0" y="5003"/>
                                </a:moveTo>
                                <a:lnTo>
                                  <a:pt x="0" y="4969"/>
                                </a:lnTo>
                                <a:moveTo>
                                  <a:pt x="0" y="4935"/>
                                </a:moveTo>
                                <a:lnTo>
                                  <a:pt x="0" y="4901"/>
                                </a:lnTo>
                                <a:moveTo>
                                  <a:pt x="0" y="4867"/>
                                </a:moveTo>
                                <a:lnTo>
                                  <a:pt x="0" y="4833"/>
                                </a:lnTo>
                                <a:moveTo>
                                  <a:pt x="0" y="4799"/>
                                </a:moveTo>
                                <a:lnTo>
                                  <a:pt x="0" y="4765"/>
                                </a:lnTo>
                                <a:moveTo>
                                  <a:pt x="0" y="4731"/>
                                </a:moveTo>
                                <a:lnTo>
                                  <a:pt x="0" y="4697"/>
                                </a:lnTo>
                                <a:moveTo>
                                  <a:pt x="0" y="4663"/>
                                </a:moveTo>
                                <a:lnTo>
                                  <a:pt x="0" y="4629"/>
                                </a:lnTo>
                                <a:moveTo>
                                  <a:pt x="0" y="4595"/>
                                </a:moveTo>
                                <a:lnTo>
                                  <a:pt x="0" y="4561"/>
                                </a:lnTo>
                                <a:moveTo>
                                  <a:pt x="0" y="4527"/>
                                </a:moveTo>
                                <a:lnTo>
                                  <a:pt x="0" y="4493"/>
                                </a:lnTo>
                                <a:moveTo>
                                  <a:pt x="0" y="4459"/>
                                </a:moveTo>
                                <a:lnTo>
                                  <a:pt x="0" y="4425"/>
                                </a:lnTo>
                                <a:moveTo>
                                  <a:pt x="0" y="4391"/>
                                </a:moveTo>
                                <a:lnTo>
                                  <a:pt x="0" y="4357"/>
                                </a:lnTo>
                                <a:moveTo>
                                  <a:pt x="0" y="4323"/>
                                </a:moveTo>
                                <a:lnTo>
                                  <a:pt x="0" y="4289"/>
                                </a:lnTo>
                                <a:moveTo>
                                  <a:pt x="0" y="4255"/>
                                </a:moveTo>
                                <a:lnTo>
                                  <a:pt x="0" y="4221"/>
                                </a:lnTo>
                                <a:moveTo>
                                  <a:pt x="0" y="4187"/>
                                </a:moveTo>
                                <a:lnTo>
                                  <a:pt x="0" y="4152"/>
                                </a:lnTo>
                                <a:moveTo>
                                  <a:pt x="0" y="4118"/>
                                </a:moveTo>
                                <a:lnTo>
                                  <a:pt x="0" y="4084"/>
                                </a:lnTo>
                                <a:moveTo>
                                  <a:pt x="0" y="4050"/>
                                </a:moveTo>
                                <a:lnTo>
                                  <a:pt x="0" y="4016"/>
                                </a:lnTo>
                                <a:moveTo>
                                  <a:pt x="0" y="3982"/>
                                </a:moveTo>
                                <a:lnTo>
                                  <a:pt x="0" y="3948"/>
                                </a:lnTo>
                                <a:moveTo>
                                  <a:pt x="0" y="3914"/>
                                </a:moveTo>
                                <a:lnTo>
                                  <a:pt x="0" y="3880"/>
                                </a:lnTo>
                                <a:moveTo>
                                  <a:pt x="0" y="3846"/>
                                </a:moveTo>
                                <a:lnTo>
                                  <a:pt x="0" y="3812"/>
                                </a:lnTo>
                                <a:moveTo>
                                  <a:pt x="0" y="3778"/>
                                </a:moveTo>
                                <a:lnTo>
                                  <a:pt x="0" y="3744"/>
                                </a:lnTo>
                                <a:moveTo>
                                  <a:pt x="0" y="3710"/>
                                </a:moveTo>
                                <a:lnTo>
                                  <a:pt x="0" y="3676"/>
                                </a:lnTo>
                                <a:moveTo>
                                  <a:pt x="0" y="3642"/>
                                </a:moveTo>
                                <a:lnTo>
                                  <a:pt x="0" y="3608"/>
                                </a:lnTo>
                                <a:moveTo>
                                  <a:pt x="0" y="3574"/>
                                </a:moveTo>
                                <a:lnTo>
                                  <a:pt x="0" y="3540"/>
                                </a:lnTo>
                                <a:moveTo>
                                  <a:pt x="0" y="3506"/>
                                </a:moveTo>
                                <a:lnTo>
                                  <a:pt x="0" y="3472"/>
                                </a:lnTo>
                                <a:moveTo>
                                  <a:pt x="0" y="3438"/>
                                </a:moveTo>
                                <a:lnTo>
                                  <a:pt x="0" y="3404"/>
                                </a:lnTo>
                                <a:moveTo>
                                  <a:pt x="0" y="3370"/>
                                </a:moveTo>
                                <a:lnTo>
                                  <a:pt x="0" y="3336"/>
                                </a:lnTo>
                                <a:moveTo>
                                  <a:pt x="0" y="3302"/>
                                </a:moveTo>
                                <a:lnTo>
                                  <a:pt x="0" y="3268"/>
                                </a:lnTo>
                                <a:moveTo>
                                  <a:pt x="0" y="3233"/>
                                </a:moveTo>
                                <a:lnTo>
                                  <a:pt x="0" y="3199"/>
                                </a:lnTo>
                                <a:moveTo>
                                  <a:pt x="0" y="3165"/>
                                </a:moveTo>
                                <a:lnTo>
                                  <a:pt x="0" y="3131"/>
                                </a:lnTo>
                                <a:moveTo>
                                  <a:pt x="0" y="3097"/>
                                </a:moveTo>
                                <a:lnTo>
                                  <a:pt x="0" y="3063"/>
                                </a:lnTo>
                                <a:moveTo>
                                  <a:pt x="0" y="3029"/>
                                </a:moveTo>
                                <a:lnTo>
                                  <a:pt x="0" y="2995"/>
                                </a:lnTo>
                                <a:moveTo>
                                  <a:pt x="0" y="2961"/>
                                </a:moveTo>
                                <a:lnTo>
                                  <a:pt x="0" y="2927"/>
                                </a:lnTo>
                                <a:moveTo>
                                  <a:pt x="0" y="2893"/>
                                </a:moveTo>
                                <a:lnTo>
                                  <a:pt x="0" y="2859"/>
                                </a:lnTo>
                                <a:moveTo>
                                  <a:pt x="0" y="2825"/>
                                </a:moveTo>
                                <a:lnTo>
                                  <a:pt x="0" y="2791"/>
                                </a:lnTo>
                                <a:moveTo>
                                  <a:pt x="0" y="2757"/>
                                </a:moveTo>
                                <a:lnTo>
                                  <a:pt x="0" y="2723"/>
                                </a:lnTo>
                                <a:moveTo>
                                  <a:pt x="0" y="2689"/>
                                </a:moveTo>
                                <a:lnTo>
                                  <a:pt x="0" y="2655"/>
                                </a:lnTo>
                                <a:moveTo>
                                  <a:pt x="0" y="2621"/>
                                </a:moveTo>
                                <a:lnTo>
                                  <a:pt x="0" y="2587"/>
                                </a:lnTo>
                                <a:moveTo>
                                  <a:pt x="0" y="2553"/>
                                </a:moveTo>
                                <a:lnTo>
                                  <a:pt x="0" y="2519"/>
                                </a:lnTo>
                                <a:moveTo>
                                  <a:pt x="0" y="2485"/>
                                </a:moveTo>
                                <a:lnTo>
                                  <a:pt x="0" y="2451"/>
                                </a:lnTo>
                                <a:moveTo>
                                  <a:pt x="0" y="2417"/>
                                </a:moveTo>
                                <a:lnTo>
                                  <a:pt x="0" y="2383"/>
                                </a:lnTo>
                                <a:moveTo>
                                  <a:pt x="0" y="2349"/>
                                </a:moveTo>
                                <a:lnTo>
                                  <a:pt x="0" y="2314"/>
                                </a:lnTo>
                                <a:moveTo>
                                  <a:pt x="0" y="2280"/>
                                </a:moveTo>
                                <a:lnTo>
                                  <a:pt x="0" y="2246"/>
                                </a:lnTo>
                                <a:moveTo>
                                  <a:pt x="0" y="2212"/>
                                </a:moveTo>
                                <a:lnTo>
                                  <a:pt x="0" y="2178"/>
                                </a:lnTo>
                                <a:moveTo>
                                  <a:pt x="0" y="2144"/>
                                </a:moveTo>
                                <a:lnTo>
                                  <a:pt x="0" y="2110"/>
                                </a:lnTo>
                                <a:moveTo>
                                  <a:pt x="0" y="2076"/>
                                </a:moveTo>
                                <a:lnTo>
                                  <a:pt x="0" y="2042"/>
                                </a:lnTo>
                                <a:moveTo>
                                  <a:pt x="0" y="2008"/>
                                </a:moveTo>
                                <a:lnTo>
                                  <a:pt x="0" y="1974"/>
                                </a:lnTo>
                                <a:moveTo>
                                  <a:pt x="0" y="1940"/>
                                </a:moveTo>
                                <a:lnTo>
                                  <a:pt x="0" y="1906"/>
                                </a:lnTo>
                                <a:moveTo>
                                  <a:pt x="0" y="1872"/>
                                </a:moveTo>
                                <a:lnTo>
                                  <a:pt x="0" y="1838"/>
                                </a:lnTo>
                                <a:moveTo>
                                  <a:pt x="0" y="1804"/>
                                </a:moveTo>
                                <a:lnTo>
                                  <a:pt x="0" y="1770"/>
                                </a:lnTo>
                                <a:moveTo>
                                  <a:pt x="0" y="1736"/>
                                </a:moveTo>
                                <a:lnTo>
                                  <a:pt x="0" y="1702"/>
                                </a:lnTo>
                                <a:moveTo>
                                  <a:pt x="0" y="1668"/>
                                </a:moveTo>
                                <a:lnTo>
                                  <a:pt x="0" y="1634"/>
                                </a:lnTo>
                                <a:moveTo>
                                  <a:pt x="0" y="1600"/>
                                </a:moveTo>
                                <a:lnTo>
                                  <a:pt x="0" y="1566"/>
                                </a:lnTo>
                                <a:moveTo>
                                  <a:pt x="0" y="1532"/>
                                </a:moveTo>
                                <a:lnTo>
                                  <a:pt x="0" y="1498"/>
                                </a:lnTo>
                                <a:moveTo>
                                  <a:pt x="0" y="1464"/>
                                </a:moveTo>
                                <a:lnTo>
                                  <a:pt x="0" y="1430"/>
                                </a:lnTo>
                                <a:moveTo>
                                  <a:pt x="0" y="1395"/>
                                </a:moveTo>
                                <a:lnTo>
                                  <a:pt x="0" y="1361"/>
                                </a:lnTo>
                                <a:moveTo>
                                  <a:pt x="0" y="1327"/>
                                </a:moveTo>
                                <a:lnTo>
                                  <a:pt x="0" y="1293"/>
                                </a:lnTo>
                                <a:moveTo>
                                  <a:pt x="0" y="1259"/>
                                </a:moveTo>
                                <a:lnTo>
                                  <a:pt x="0" y="1225"/>
                                </a:lnTo>
                                <a:moveTo>
                                  <a:pt x="0" y="1191"/>
                                </a:moveTo>
                                <a:lnTo>
                                  <a:pt x="0" y="1157"/>
                                </a:lnTo>
                                <a:moveTo>
                                  <a:pt x="0" y="1123"/>
                                </a:moveTo>
                                <a:lnTo>
                                  <a:pt x="0" y="1089"/>
                                </a:lnTo>
                                <a:moveTo>
                                  <a:pt x="0" y="1055"/>
                                </a:moveTo>
                                <a:lnTo>
                                  <a:pt x="0" y="1021"/>
                                </a:lnTo>
                                <a:moveTo>
                                  <a:pt x="0" y="987"/>
                                </a:moveTo>
                                <a:lnTo>
                                  <a:pt x="0" y="953"/>
                                </a:lnTo>
                                <a:moveTo>
                                  <a:pt x="0" y="919"/>
                                </a:moveTo>
                                <a:lnTo>
                                  <a:pt x="0" y="885"/>
                                </a:lnTo>
                                <a:moveTo>
                                  <a:pt x="0" y="851"/>
                                </a:moveTo>
                                <a:lnTo>
                                  <a:pt x="0" y="817"/>
                                </a:lnTo>
                                <a:moveTo>
                                  <a:pt x="0" y="783"/>
                                </a:moveTo>
                                <a:lnTo>
                                  <a:pt x="0" y="749"/>
                                </a:lnTo>
                                <a:moveTo>
                                  <a:pt x="0" y="715"/>
                                </a:moveTo>
                                <a:lnTo>
                                  <a:pt x="0" y="681"/>
                                </a:lnTo>
                                <a:moveTo>
                                  <a:pt x="0" y="647"/>
                                </a:moveTo>
                                <a:lnTo>
                                  <a:pt x="0" y="613"/>
                                </a:lnTo>
                                <a:moveTo>
                                  <a:pt x="0" y="579"/>
                                </a:moveTo>
                                <a:lnTo>
                                  <a:pt x="0" y="545"/>
                                </a:lnTo>
                                <a:moveTo>
                                  <a:pt x="0" y="511"/>
                                </a:moveTo>
                                <a:lnTo>
                                  <a:pt x="0" y="476"/>
                                </a:lnTo>
                                <a:moveTo>
                                  <a:pt x="0" y="442"/>
                                </a:moveTo>
                                <a:lnTo>
                                  <a:pt x="0" y="408"/>
                                </a:lnTo>
                                <a:moveTo>
                                  <a:pt x="0" y="374"/>
                                </a:moveTo>
                                <a:lnTo>
                                  <a:pt x="0" y="340"/>
                                </a:lnTo>
                                <a:moveTo>
                                  <a:pt x="0" y="306"/>
                                </a:moveTo>
                                <a:lnTo>
                                  <a:pt x="0" y="272"/>
                                </a:lnTo>
                                <a:moveTo>
                                  <a:pt x="0" y="238"/>
                                </a:moveTo>
                                <a:lnTo>
                                  <a:pt x="0" y="204"/>
                                </a:lnTo>
                                <a:moveTo>
                                  <a:pt x="0" y="170"/>
                                </a:moveTo>
                                <a:lnTo>
                                  <a:pt x="0" y="136"/>
                                </a:lnTo>
                                <a:moveTo>
                                  <a:pt x="0" y="102"/>
                                </a:moveTo>
                                <a:lnTo>
                                  <a:pt x="0" y="68"/>
                                </a:lnTo>
                                <a:moveTo>
                                  <a:pt x="0" y="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直线 50"/>
                        <wps:cNvSpPr/>
                        <wps:spPr>
                          <a:xfrm>
                            <a:off x="19572" y="-843"/>
                            <a:ext cx="11" cy="0"/>
                          </a:xfrm>
                          <a:prstGeom prst="line">
                            <a:avLst/>
                          </a:prstGeom>
                          <a:ln w="1080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" o:spid="_x0000_s1026" o:spt="203" style="position:absolute;left:0pt;margin-left:978.6pt;margin-top:-42.55pt;height:656.95pt;width:0.6pt;mso-position-horizontal-relative:page;z-index:251694080;mso-width-relative:page;mso-height-relative:page;" coordorigin="19572,-851" coordsize="12,13139" o:gfxdata="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">
                <o:lock v:ext="edit" aspectratio="f"/>
                <v:line id="直线 48" o:spid="_x0000_s1026" o:spt="20" style="position:absolute;left:19572;top:12279;height:0;width:11;" filled="f" stroked="t" coordsize="21600,21600" o:gfxdata="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5exn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850866141732283pt" color="#231F20" joinstyle="round"/>
                  <v:imagedata o:title=""/>
                  <o:lock v:ext="edit" aspectratio="f"/>
                </v:line>
                <v:shape id="任意多边形 49" o:spid="_x0000_s1026" o:spt="100" style="position:absolute;left:19577;top:-801;height:13037;width:2;" filled="f" stroked="t" coordsize="1,13037" o:gfxdata="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3tKvQAA&#10;ANsAAAAPAAAAAAAAAAEAIAAAACIAAABkcnMvZG93bnJldi54bWxQSwECFAAUAAAACACHTuJAMy8F&#10;njsAAAA5AAAAEAAAAAAAAAABACAAAAAMAQAAZHJzL3NoYXBleG1sLnhtbFBLBQYAAAAABgAGAFsB&#10;AAC2AwAAAAA=&#10;" path="m0,13036l0,13002m0,12968l0,12934m0,12900l0,12866m0,12832l0,12798m0,12764l0,12730m0,12696l0,12662m0,12628l0,12594m0,12560l0,12526m0,12492l0,12458m0,12423l0,12389m0,12355l0,12321m0,12287l0,12253m0,12219l0,12185m0,12151l0,12117m0,12083l0,12049m0,12015l0,11981m0,11947l0,11913m0,11879l0,11845m0,11811l0,11777m0,11743l0,11709m0,11675l0,11641m0,11607l0,11573m0,11539l0,11504m0,11470l0,11436m0,11402l0,11368m0,11334l0,11300m0,11266l0,11232m0,11198l0,11164m0,11130l0,11096m0,11062l0,11028m0,10994l0,10960m0,10926l0,10892m0,10858l0,10824m0,10790l0,10756m0,10722l0,10688m0,10654l0,10620m0,10585l0,10551m0,10517l0,10483m0,10449l0,10415m0,10381l0,10347m0,10313l0,10279m0,10245l0,10211m0,10177l0,10143m0,10109l0,10075m0,10041l0,10007m0,9973l0,9939m0,9905l0,9871m0,9837l0,9803m0,9769l0,9735m0,9701l0,9666m0,9632l0,9598m0,9564l0,9530m0,9496l0,9462m0,9428l0,9394m0,9360l0,9326m0,9292l0,9258m0,9224l0,9190m0,9156l0,9122m0,9088l0,9054m0,9020l0,8986m0,8952l0,8918m0,8884l0,8850m0,8816l0,8782m0,8747l0,8713m0,8679l0,8645m0,8611l0,8577m0,8543l0,8509m0,8475l0,8441m0,8407l0,8373m0,8339l0,8305m0,8271l0,8237m0,8203l0,8169m0,8135l0,8101m0,8067l0,8033m0,7999l0,7965m0,7931l0,7897m0,7863l0,7828m0,7794l0,7760m0,7726l0,7692m0,7658l0,7624m0,7590l0,7556m0,7522l0,7488m0,7454l0,7420m0,7386l0,7352m0,7318l0,7284m0,7250l0,7216m0,7182l0,7148m0,7114l0,7080m0,7046l0,7012m0,6978l0,6944m0,6909l0,6875m0,6841l0,6807m0,6773l0,6739m0,6705l0,6671m0,6637l0,6603m0,6569l0,6535m0,6501l0,6467m0,6433l0,6399m0,6365l0,6331m0,6297l0,6263m0,6229l0,6195m0,6161l0,6127m0,6093l0,6059m0,6025l0,5990m0,5956l0,5922m0,5888l0,5854m0,5820l0,5786m0,5752l0,5718m0,5684l0,5650m0,5616l0,5582m0,5548l0,5514m0,5480l0,5446m0,5412l0,5378m0,5344l0,5310m0,5276l0,5242m0,5208l0,5174m0,5140l0,5106m0,5071l0,5037m0,5003l0,4969m0,4935l0,4901m0,4867l0,4833m0,4799l0,4765m0,4731l0,4697m0,4663l0,4629m0,4595l0,4561m0,4527l0,4493m0,4459l0,4425m0,4391l0,4357m0,4323l0,4289m0,4255l0,4221m0,4187l0,4152m0,4118l0,4084m0,4050l0,4016m0,3982l0,3948m0,3914l0,3880m0,3846l0,3812m0,3778l0,3744m0,3710l0,3676m0,3642l0,3608m0,3574l0,3540m0,3506l0,3472m0,3438l0,3404m0,3370l0,3336m0,3302l0,3268m0,3233l0,3199m0,3165l0,3131m0,3097l0,3063m0,3029l0,2995m0,2961l0,2927m0,2893l0,2859m0,2825l0,2791m0,2757l0,2723m0,2689l0,2655m0,2621l0,2587m0,2553l0,2519m0,2485l0,2451m0,2417l0,2383m0,2349l0,2314m0,2280l0,2246m0,2212l0,2178m0,2144l0,2110m0,2076l0,2042m0,2008l0,1974m0,1940l0,1906m0,1872l0,1838m0,1804l0,1770m0,1736l0,1702m0,1668l0,1634m0,1600l0,1566m0,1532l0,1498m0,1464l0,1430m0,1395l0,1361m0,1327l0,1293m0,1259l0,1225m0,1191l0,1157m0,1123l0,1089m0,1055l0,1021m0,987l0,953m0,919l0,885m0,851l0,817m0,783l0,749m0,715l0,681m0,647l0,613m0,579l0,545m0,511l0,476m0,442l0,408m0,374l0,340m0,306l0,272m0,238l0,204m0,170l0,136m0,102l0,68m0,34l0,0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50" o:spid="_x0000_s1026" o:spt="20" style="position:absolute;left:19572;top:-843;height:0;width:11;" filled="f" stroked="t" coordsize="21600,21600" o:gfxdata="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D9nr4A&#10;AADbAAAADwAAAAAAAAABACAAAAAiAAAAZHJzL2Rvd25yZXYueG1sUEsBAhQAFAAAAAgAh07iQDMv&#10;BZ47AAAAOQAAABAAAAAAAAAAAQAgAAAADQEAAGRycy9zaGFwZXhtbC54bWxQSwUGAAAAAAYABgBb&#10;AQAAtwMAAAAA&#10;">
                  <v:fill on="f" focussize="0,0"/>
                  <v:stroke weight="0.850866141732283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Times New Roman" w:eastAsia="Times New Roman"/>
          <w:color w:val="231F20"/>
          <w:w w:val="102"/>
          <w:u w:val="single" w:color="231F20"/>
        </w:rPr>
        <w:t xml:space="preserve"> </w:t>
      </w:r>
      <w:r>
        <w:rPr>
          <w:rFonts w:ascii="Times New Roman" w:eastAsia="Times New Roman"/>
          <w:color w:val="231F20"/>
          <w:u w:val="single" w:color="231F20"/>
        </w:rPr>
        <w:tab/>
      </w:r>
      <w:r>
        <w:rPr>
          <w:color w:val="231F20"/>
          <w:w w:val="105"/>
          <w:u w:val="single" w:color="231F20"/>
        </w:rPr>
        <w:t>（</w:t>
      </w:r>
      <w:r>
        <w:rPr>
          <w:rFonts w:ascii="Times New Roman" w:eastAsia="Times New Roman"/>
          <w:color w:val="231F20"/>
          <w:w w:val="105"/>
        </w:rPr>
        <w:t>2</w:t>
      </w:r>
      <w:r>
        <w:rPr>
          <w:rFonts w:ascii="Times New Roman" w:eastAsia="Times New Roman"/>
          <w:color w:val="231F20"/>
          <w:spacing w:val="-25"/>
          <w:w w:val="105"/>
        </w:rPr>
        <w:t xml:space="preserve"> </w:t>
      </w:r>
      <w:r>
        <w:rPr>
          <w:color w:val="231F20"/>
          <w:spacing w:val="-4"/>
          <w:w w:val="105"/>
        </w:rPr>
        <w:t>分</w:t>
      </w:r>
      <w:r>
        <w:rPr>
          <w:color w:val="231F20"/>
          <w:w w:val="105"/>
        </w:rPr>
        <w:t>）</w:t>
      </w:r>
    </w:p>
    <w:p>
      <w:pPr>
        <w:pStyle w:val="7"/>
        <w:numPr>
          <w:ilvl w:val="0"/>
          <w:numId w:val="6"/>
        </w:numPr>
        <w:tabs>
          <w:tab w:val="left" w:pos="435"/>
          <w:tab w:val="left" w:pos="1364"/>
          <w:tab w:val="left" w:pos="2136"/>
          <w:tab w:val="left" w:pos="3268"/>
          <w:tab w:val="left" w:pos="3726"/>
          <w:tab w:val="left" w:pos="4604"/>
          <w:tab w:val="left" w:pos="5376"/>
        </w:tabs>
        <w:spacing w:before="38" w:after="0" w:line="300" w:lineRule="auto"/>
        <w:ind w:left="434" w:right="3495" w:hanging="315"/>
        <w:jc w:val="left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7514590</wp:posOffset>
                </wp:positionH>
                <wp:positionV relativeFrom="paragraph">
                  <wp:posOffset>154940</wp:posOffset>
                </wp:positionV>
                <wp:extent cx="2181860" cy="353695"/>
                <wp:effectExtent l="0" t="0" r="0" b="0"/>
                <wp:wrapNone/>
                <wp:docPr id="2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86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132"/>
                                <w:tab w:val="left" w:pos="2264"/>
                                <w:tab w:val="left" w:pos="3239"/>
                              </w:tabs>
                              <w:spacing w:before="38"/>
                              <w:ind w:left="0" w:right="0" w:firstLine="0"/>
                              <w:jc w:val="left"/>
                              <w:rPr>
                                <w:rFonts w:ascii="Arial Unicode MS" w:hAnsi="Arial Unicode MS"/>
                                <w:sz w:val="23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45"/>
                                <w:sz w:val="23"/>
                              </w:rPr>
                              <w:t>→</w:t>
                            </w:r>
                            <w:r>
                              <w:rPr>
                                <w:rFonts w:ascii="Arial Unicode MS" w:hAnsi="Arial Unicode MS"/>
                                <w:color w:val="231F20"/>
                                <w:w w:val="145"/>
                                <w:sz w:val="23"/>
                              </w:rPr>
                              <w:tab/>
                            </w:r>
                            <w:r>
                              <w:rPr>
                                <w:rFonts w:ascii="Arial Unicode MS" w:hAnsi="Arial Unicode MS"/>
                                <w:color w:val="231F20"/>
                                <w:w w:val="145"/>
                                <w:sz w:val="23"/>
                              </w:rPr>
                              <w:t>→</w:t>
                            </w:r>
                            <w:r>
                              <w:rPr>
                                <w:rFonts w:ascii="Arial Unicode MS" w:hAnsi="Arial Unicode MS"/>
                                <w:color w:val="231F20"/>
                                <w:w w:val="145"/>
                                <w:sz w:val="23"/>
                              </w:rPr>
                              <w:tab/>
                            </w:r>
                            <w:r>
                              <w:rPr>
                                <w:rFonts w:ascii="Arial Unicode MS" w:hAnsi="Arial Unicode MS"/>
                                <w:color w:val="231F20"/>
                                <w:w w:val="145"/>
                                <w:sz w:val="23"/>
                              </w:rPr>
                              <w:t>→</w:t>
                            </w:r>
                            <w:r>
                              <w:rPr>
                                <w:rFonts w:ascii="Arial Unicode MS" w:hAnsi="Arial Unicode MS"/>
                                <w:color w:val="231F20"/>
                                <w:w w:val="145"/>
                                <w:sz w:val="23"/>
                              </w:rPr>
                              <w:tab/>
                            </w:r>
                            <w:r>
                              <w:rPr>
                                <w:rFonts w:ascii="Arial Unicode MS" w:hAnsi="Arial Unicode MS"/>
                                <w:color w:val="231F20"/>
                                <w:spacing w:val="-60"/>
                                <w:w w:val="145"/>
                                <w:sz w:val="23"/>
                              </w:rPr>
                              <w:t>→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591.7pt;margin-top:12.2pt;height:27.85pt;width:171.8pt;mso-position-horizontal-relative:page;z-index:-251656192;mso-width-relative:page;mso-height-relative:page;" filled="f" stroked="f" coordsize="21600,21600" o:gfxdata="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+sGV29gAAAALAQAADwAAAAAAAAABACAAAAAiAAAAZHJzL2Rvd25yZXYueG1sUEsB&#10;AhQAFAAAAAgAh07iQJ7Xx+C8AQAAcwMAAA4AAAAAAAAAAQAgAAAAJw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1132"/>
                          <w:tab w:val="left" w:pos="2264"/>
                          <w:tab w:val="left" w:pos="3239"/>
                        </w:tabs>
                        <w:spacing w:before="38"/>
                        <w:ind w:left="0" w:right="0" w:firstLine="0"/>
                        <w:jc w:val="left"/>
                        <w:rPr>
                          <w:rFonts w:ascii="Arial Unicode MS" w:hAnsi="Arial Unicode MS"/>
                          <w:sz w:val="23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45"/>
                          <w:sz w:val="23"/>
                        </w:rPr>
                        <w:t>→</w:t>
                      </w:r>
                      <w:r>
                        <w:rPr>
                          <w:rFonts w:ascii="Arial Unicode MS" w:hAnsi="Arial Unicode MS"/>
                          <w:color w:val="231F20"/>
                          <w:w w:val="145"/>
                          <w:sz w:val="23"/>
                        </w:rPr>
                        <w:tab/>
                      </w:r>
                      <w:r>
                        <w:rPr>
                          <w:rFonts w:ascii="Arial Unicode MS" w:hAnsi="Arial Unicode MS"/>
                          <w:color w:val="231F20"/>
                          <w:w w:val="145"/>
                          <w:sz w:val="23"/>
                        </w:rPr>
                        <w:t>→</w:t>
                      </w:r>
                      <w:r>
                        <w:rPr>
                          <w:rFonts w:ascii="Arial Unicode MS" w:hAnsi="Arial Unicode MS"/>
                          <w:color w:val="231F20"/>
                          <w:w w:val="145"/>
                          <w:sz w:val="23"/>
                        </w:rPr>
                        <w:tab/>
                      </w:r>
                      <w:r>
                        <w:rPr>
                          <w:rFonts w:ascii="Arial Unicode MS" w:hAnsi="Arial Unicode MS"/>
                          <w:color w:val="231F20"/>
                          <w:w w:val="145"/>
                          <w:sz w:val="23"/>
                        </w:rPr>
                        <w:t>→</w:t>
                      </w:r>
                      <w:r>
                        <w:rPr>
                          <w:rFonts w:ascii="Arial Unicode MS" w:hAnsi="Arial Unicode MS"/>
                          <w:color w:val="231F20"/>
                          <w:w w:val="145"/>
                          <w:sz w:val="23"/>
                        </w:rPr>
                        <w:tab/>
                      </w:r>
                      <w:r>
                        <w:rPr>
                          <w:rFonts w:ascii="Arial Unicode MS" w:hAnsi="Arial Unicode MS"/>
                          <w:color w:val="231F20"/>
                          <w:spacing w:val="-60"/>
                          <w:w w:val="145"/>
                          <w:sz w:val="23"/>
                        </w:rPr>
                        <w:t>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31F20"/>
          <w:spacing w:val="4"/>
          <w:sz w:val="20"/>
        </w:rPr>
        <w:t>文中</w:t>
      </w:r>
      <w:r>
        <w:rPr>
          <w:color w:val="231F20"/>
          <w:spacing w:val="-84"/>
          <w:sz w:val="20"/>
        </w:rPr>
        <w:t>的</w:t>
      </w:r>
      <w:r>
        <w:rPr>
          <w:color w:val="231F20"/>
          <w:spacing w:val="-14"/>
          <w:sz w:val="20"/>
        </w:rPr>
        <w:t>“</w:t>
      </w:r>
      <w:r>
        <w:rPr>
          <w:color w:val="231F20"/>
          <w:spacing w:val="4"/>
          <w:sz w:val="20"/>
        </w:rPr>
        <w:t>蜻</w:t>
      </w:r>
      <w:r>
        <w:rPr>
          <w:color w:val="231F20"/>
          <w:spacing w:val="-13"/>
          <w:sz w:val="20"/>
        </w:rPr>
        <w:t>蜓</w:t>
      </w:r>
      <w:r>
        <w:rPr>
          <w:color w:val="231F20"/>
          <w:spacing w:val="-85"/>
          <w:sz w:val="20"/>
        </w:rPr>
        <w:t>”</w:t>
      </w:r>
      <w:r>
        <w:rPr>
          <w:color w:val="231F20"/>
          <w:spacing w:val="4"/>
          <w:sz w:val="20"/>
        </w:rPr>
        <w:t>是整个故事的线</w:t>
      </w:r>
      <w:r>
        <w:rPr>
          <w:color w:val="231F20"/>
          <w:spacing w:val="14"/>
          <w:sz w:val="20"/>
        </w:rPr>
        <w:t>索</w:t>
      </w:r>
      <w:r>
        <w:rPr>
          <w:color w:val="231F20"/>
          <w:spacing w:val="-112"/>
          <w:sz w:val="20"/>
        </w:rPr>
        <w:t>，</w:t>
      </w:r>
      <w:r>
        <w:rPr>
          <w:color w:val="231F20"/>
          <w:spacing w:val="4"/>
          <w:sz w:val="20"/>
        </w:rPr>
        <w:t>根据短文内容概括故事情节</w:t>
      </w:r>
      <w:r>
        <w:rPr>
          <w:color w:val="231F20"/>
          <w:spacing w:val="-199"/>
          <w:sz w:val="20"/>
        </w:rPr>
        <w:t>。</w:t>
      </w:r>
      <w:r>
        <w:rPr>
          <w:color w:val="231F20"/>
          <w:sz w:val="20"/>
        </w:rPr>
        <w:t>（</w:t>
      </w:r>
      <w:r>
        <w:rPr>
          <w:rFonts w:ascii="Times New Roman" w:hAnsi="Times New Roman" w:eastAsia="Times New Roman"/>
          <w:color w:val="231F20"/>
          <w:sz w:val="20"/>
        </w:rPr>
        <w:t>3</w:t>
      </w:r>
      <w:r>
        <w:rPr>
          <w:rFonts w:ascii="Times New Roman" w:hAnsi="Times New Roman" w:eastAsia="Times New Roman"/>
          <w:color w:val="231F20"/>
          <w:spacing w:val="38"/>
          <w:sz w:val="20"/>
        </w:rPr>
        <w:t xml:space="preserve"> </w:t>
      </w:r>
      <w:r>
        <w:rPr>
          <w:color w:val="231F20"/>
          <w:spacing w:val="-4"/>
          <w:sz w:val="20"/>
        </w:rPr>
        <w:t>分</w:t>
      </w:r>
      <w:r>
        <w:rPr>
          <w:color w:val="231F20"/>
          <w:spacing w:val="-47"/>
          <w:sz w:val="20"/>
        </w:rPr>
        <w:t xml:space="preserve">） </w:t>
      </w:r>
      <w:r>
        <w:rPr>
          <w:color w:val="231F20"/>
          <w:spacing w:val="4"/>
          <w:w w:val="105"/>
          <w:sz w:val="20"/>
        </w:rPr>
        <w:t>捉蜻</w:t>
      </w:r>
      <w:r>
        <w:rPr>
          <w:color w:val="231F20"/>
          <w:w w:val="105"/>
          <w:sz w:val="20"/>
        </w:rPr>
        <w:t>蜓</w:t>
      </w:r>
      <w:r>
        <w:rPr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（</w:t>
      </w:r>
      <w:r>
        <w:rPr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）</w:t>
      </w:r>
      <w:r>
        <w:rPr>
          <w:color w:val="231F20"/>
          <w:spacing w:val="4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（</w:t>
      </w:r>
      <w:r>
        <w:rPr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）</w:t>
      </w:r>
      <w:r>
        <w:rPr>
          <w:color w:val="231F20"/>
          <w:w w:val="105"/>
          <w:sz w:val="20"/>
        </w:rPr>
        <w:tab/>
      </w:r>
      <w:r>
        <w:rPr>
          <w:color w:val="231F20"/>
          <w:spacing w:val="4"/>
          <w:w w:val="105"/>
          <w:sz w:val="20"/>
        </w:rPr>
        <w:t>说蜻</w:t>
      </w:r>
      <w:r>
        <w:rPr>
          <w:color w:val="231F20"/>
          <w:w w:val="105"/>
          <w:sz w:val="20"/>
        </w:rPr>
        <w:t>蜓</w:t>
      </w:r>
      <w:r>
        <w:rPr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（</w:t>
      </w:r>
      <w:r>
        <w:rPr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）</w:t>
      </w:r>
    </w:p>
    <w:p>
      <w:pPr>
        <w:pStyle w:val="7"/>
        <w:numPr>
          <w:ilvl w:val="0"/>
          <w:numId w:val="6"/>
        </w:numPr>
        <w:tabs>
          <w:tab w:val="left" w:pos="435"/>
        </w:tabs>
        <w:spacing w:before="0" w:after="0" w:line="234" w:lineRule="exact"/>
        <w:ind w:left="434" w:right="0" w:hanging="316"/>
        <w:jc w:val="left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12688570</wp:posOffset>
                </wp:positionH>
                <wp:positionV relativeFrom="paragraph">
                  <wp:posOffset>837565</wp:posOffset>
                </wp:positionV>
                <wp:extent cx="156210" cy="156210"/>
                <wp:effectExtent l="0" t="0" r="0" b="0"/>
                <wp:wrapNone/>
                <wp:docPr id="78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2"/>
                              </w:rPr>
                              <w:t>密</w:t>
                            </w: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999.1pt;margin-top:65.95pt;height:12.3pt;width:12.3pt;mso-position-horizontal-relative:page;z-index:251696128;mso-width-relative:page;mso-height-relative:page;" filled="f" stroked="f" coordsize="21600,21600" o:gfxdata="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x/apj3QAAAA0BAAAPAAAAAAAAAAEAIAAAACIAAABkcnMvZG93bnJldi54&#10;bWxQSwECFAAUAAAACACHTuJAd1az+LwBAAB/AwAADgAAAAAAAAABACAAAAAs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pStyle w:val="3"/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2"/>
                        </w:rPr>
                        <w:t>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31F20"/>
          <w:spacing w:val="5"/>
          <w:w w:val="105"/>
          <w:sz w:val="20"/>
        </w:rPr>
        <w:t>根据以上故事情节</w:t>
      </w:r>
      <w:r>
        <w:rPr>
          <w:color w:val="231F20"/>
          <w:spacing w:val="-10"/>
          <w:w w:val="105"/>
          <w:sz w:val="20"/>
        </w:rPr>
        <w:t>，概括文章的主要内容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3</w:t>
      </w:r>
      <w:r>
        <w:rPr>
          <w:rFonts w:ascii="Times New Roman" w:eastAsia="Times New Roman"/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spacing w:before="7"/>
        <w:rPr>
          <w:sz w:val="17"/>
        </w:rPr>
      </w:pPr>
      <w: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7079615</wp:posOffset>
                </wp:positionH>
                <wp:positionV relativeFrom="paragraph">
                  <wp:posOffset>170815</wp:posOffset>
                </wp:positionV>
                <wp:extent cx="4979670" cy="0"/>
                <wp:effectExtent l="0" t="0" r="0" b="0"/>
                <wp:wrapTopAndBottom/>
                <wp:docPr id="53" name="直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style="position:absolute;left:0pt;margin-left:557.45pt;margin-top:13.45pt;height:0pt;width:392.1pt;mso-position-horizontal-relative:page;mso-wrap-distance-bottom:0pt;mso-wrap-distance-top:0pt;z-index:-251630592;mso-width-relative:page;mso-height-relative:page;" filled="f" stroked="t" coordsize="21600,21600" o:gfxdata="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UD&#10;Sb3YAAAACwEAAA8AAAAAAAAAAQAgAAAAIgAAAGRycy9kb3ducmV2LnhtbFBLAQIUABQAAAAIAIdO&#10;4kAXo+Qd6gEAAN0DAAAOAAAAAAAAAAEAIAAAACcBAABkcnMvZTJvRG9jLnhtbFBLBQYAAAAABgAG&#10;AFkBAACDBQAAAAA=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7"/>
        <w:numPr>
          <w:ilvl w:val="0"/>
          <w:numId w:val="6"/>
        </w:numPr>
        <w:tabs>
          <w:tab w:val="left" w:pos="435"/>
        </w:tabs>
        <w:spacing w:before="81" w:after="0" w:line="240" w:lineRule="auto"/>
        <w:ind w:left="434" w:right="0" w:hanging="316"/>
        <w:jc w:val="left"/>
        <w:rPr>
          <w:sz w:val="20"/>
        </w:rPr>
      </w:pPr>
      <w:r>
        <w:rPr>
          <w:color w:val="231F20"/>
          <w:spacing w:val="10"/>
          <w:w w:val="105"/>
          <w:sz w:val="20"/>
        </w:rPr>
        <w:t>请在下面</w:t>
      </w:r>
      <w:r>
        <w:rPr>
          <w:rFonts w:ascii="Times New Roman" w:eastAsia="Times New Roman"/>
          <w:color w:val="231F20"/>
          <w:spacing w:val="7"/>
          <w:w w:val="105"/>
          <w:sz w:val="20"/>
        </w:rPr>
        <w:t>A</w:t>
      </w:r>
      <w:r>
        <w:rPr>
          <w:color w:val="231F20"/>
          <w:spacing w:val="-105"/>
          <w:w w:val="105"/>
          <w:sz w:val="20"/>
        </w:rPr>
        <w:t>、</w:t>
      </w:r>
      <w:r>
        <w:rPr>
          <w:rFonts w:ascii="Times New Roman" w:eastAsia="Times New Roman"/>
          <w:color w:val="231F20"/>
          <w:w w:val="105"/>
          <w:sz w:val="20"/>
        </w:rPr>
        <w:t>B</w:t>
      </w:r>
      <w:r>
        <w:rPr>
          <w:rFonts w:ascii="Times New Roman" w:eastAsia="Times New Roman"/>
          <w:color w:val="231F20"/>
          <w:spacing w:val="-24"/>
          <w:w w:val="105"/>
          <w:sz w:val="20"/>
        </w:rPr>
        <w:t xml:space="preserve"> </w:t>
      </w:r>
      <w:r>
        <w:rPr>
          <w:color w:val="231F20"/>
          <w:spacing w:val="4"/>
          <w:w w:val="105"/>
          <w:sz w:val="20"/>
        </w:rPr>
        <w:t>两处划线的句子旁作批注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2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spacing w:before="12"/>
        <w:rPr>
          <w:sz w:val="8"/>
        </w:rPr>
      </w:pPr>
    </w:p>
    <w:p>
      <w:pPr>
        <w:pStyle w:val="3"/>
        <w:ind w:left="456"/>
      </w:pPr>
      <w:r>
        <w:rPr>
          <w:position w:val="0"/>
        </w:rPr>
        <mc:AlternateContent>
          <mc:Choice Requires="wps">
            <w:drawing>
              <wp:inline distT="0" distB="0" distL="114300" distR="114300">
                <wp:extent cx="4994275" cy="908685"/>
                <wp:effectExtent l="5080" t="4445" r="4445" b="13970"/>
                <wp:docPr id="12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4275" cy="908685"/>
                        </a:xfrm>
                        <a:prstGeom prst="rect">
                          <a:avLst/>
                        </a:prstGeom>
                        <a:noFill/>
                        <a:ln w="7200" cap="flat" cmpd="sng">
                          <a:solidFill>
                            <a:srgbClr val="231F2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104"/>
                              <w:ind w:left="123" w:firstLine="420"/>
                              <w:rPr>
                                <w:rFonts w:hint="eastAsia" w:ascii="楷体" w:hAnsi="楷体" w:eastAsia="楷体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pacing w:val="-12"/>
                                <w:w w:val="102"/>
                              </w:rPr>
                              <w:t>大家齐刷刷地把目光聚焦到了这个女生身上。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3"/>
                                <w:w w:val="102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11"/>
                                <w:w w:val="102"/>
                              </w:rPr>
                              <w:t>.</w:t>
                            </w:r>
                            <w:r>
                              <w:rPr>
                                <w:rFonts w:hint="eastAsia" w:ascii="楷体" w:hAnsi="楷体" w:eastAsia="楷体"/>
                                <w:spacing w:val="-23"/>
                                <w:w w:val="102"/>
                                <w:u w:val="single" w:color="231F20"/>
                              </w:rPr>
                              <w:t>她两眼圆瞪,怒不可遏</w:t>
                            </w:r>
                            <w:r>
                              <w:rPr>
                                <w:spacing w:val="-25"/>
                                <w:w w:val="102"/>
                                <w:u w:val="single" w:color="231F20"/>
                              </w:rPr>
                              <w:t>（</w:t>
                            </w:r>
                            <w:r>
                              <w:rPr>
                                <w:rFonts w:ascii="Arial" w:hAnsi="Arial" w:eastAsia="Arial"/>
                                <w:color w:val="231F20"/>
                                <w:spacing w:val="-27"/>
                                <w:w w:val="102"/>
                                <w:u w:val="single" w:color="231F20"/>
                              </w:rPr>
                              <w:t>è</w:t>
                            </w:r>
                            <w:r>
                              <w:rPr>
                                <w:spacing w:val="-109"/>
                                <w:w w:val="102"/>
                                <w:u w:val="single" w:color="231F20"/>
                              </w:rPr>
                              <w:t>）</w:t>
                            </w:r>
                            <w:r>
                              <w:rPr>
                                <w:rFonts w:hint="eastAsia" w:ascii="楷体" w:hAnsi="楷体" w:eastAsia="楷体"/>
                                <w:spacing w:val="-10"/>
                                <w:w w:val="102"/>
                                <w:u w:val="single" w:color="231F20"/>
                              </w:rPr>
                              <w:t>地走到那个</w:t>
                            </w:r>
                          </w:p>
                          <w:p>
                            <w:pPr>
                              <w:pStyle w:val="3"/>
                              <w:spacing w:before="2" w:line="460" w:lineRule="atLeast"/>
                              <w:ind w:left="123" w:right="121"/>
                              <w:rPr>
                                <w:rFonts w:hint="eastAsia" w:ascii="楷体" w:hAnsi="楷体" w:eastAsia="楷体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pacing w:val="-17"/>
                                <w:u w:val="single" w:color="231F20"/>
                              </w:rPr>
                              <w:t>男生身边,打算从男生手里夺过那只蜻蜓。</w:t>
                            </w:r>
                            <w:r>
                              <w:rPr>
                                <w:rFonts w:hint="eastAsia" w:ascii="楷体" w:hAnsi="楷体" w:eastAsia="楷体"/>
                                <w:spacing w:val="-7"/>
                              </w:rPr>
                              <w:t>但是,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>B.</w:t>
                            </w:r>
                            <w:r>
                              <w:rPr>
                                <w:rFonts w:hint="eastAsia" w:ascii="楷体" w:hAnsi="楷体" w:eastAsia="楷体"/>
                                <w:spacing w:val="-26"/>
                                <w:u w:val="single"/>
                              </w:rPr>
                              <w:t>手刚伸到一半,她就停住了，男生的手也闪 开了</w:t>
                            </w:r>
                            <w:r>
                              <w:rPr>
                                <w:rFonts w:hint="eastAsia" w:ascii="楷体" w:hAnsi="楷体" w:eastAsia="楷体"/>
                                <w:spacing w:val="-11"/>
                              </w:rPr>
                              <w:t>——她是怕伤着了那只蜻蜓,男生是怕自己做不成标本了。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54" o:spid="_x0000_s1026" o:spt="202" type="#_x0000_t202" style="height:71.55pt;width:393.25pt;" filled="f" stroked="t" coordsize="21600,21600" o:gfxdata="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7fJV9YAAAAFAQAADwAA&#10;AAAAAAABACAAAAAiAAAAZHJzL2Rvd25yZXYueG1sUEsBAhQAFAAAAAgAh07iQFoRVZwYAgAAMwQA&#10;AA4AAAAAAAAAAQAgAAAAJQEAAGRycy9lMm9Eb2MueG1sUEsFBgAAAAAGAAYAWQEAAK8FAAAAAA==&#10;">
                <v:fill on="f" focussize="0,0"/>
                <v:stroke weight="0.566929133858268pt" color="#231F2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104"/>
                        <w:ind w:left="123" w:firstLine="420"/>
                        <w:rPr>
                          <w:rFonts w:hint="eastAsia" w:ascii="楷体" w:hAnsi="楷体" w:eastAsia="楷体"/>
                        </w:rPr>
                      </w:pPr>
                      <w:r>
                        <w:rPr>
                          <w:rFonts w:hint="eastAsia" w:ascii="楷体" w:hAnsi="楷体" w:eastAsia="楷体"/>
                          <w:spacing w:val="-12"/>
                          <w:w w:val="102"/>
                        </w:rPr>
                        <w:t>大家齐刷刷地把目光聚焦到了这个女生身上。</w:t>
                      </w:r>
                      <w:r>
                        <w:rPr>
                          <w:rFonts w:ascii="Times New Roman" w:hAnsi="Times New Roman" w:eastAsia="Times New Roman"/>
                          <w:spacing w:val="3"/>
                          <w:w w:val="102"/>
                        </w:rPr>
                        <w:t>A</w:t>
                      </w:r>
                      <w:r>
                        <w:rPr>
                          <w:rFonts w:ascii="Times New Roman" w:hAnsi="Times New Roman" w:eastAsia="Times New Roman"/>
                          <w:spacing w:val="11"/>
                          <w:w w:val="102"/>
                        </w:rPr>
                        <w:t>.</w:t>
                      </w:r>
                      <w:r>
                        <w:rPr>
                          <w:rFonts w:hint="eastAsia" w:ascii="楷体" w:hAnsi="楷体" w:eastAsia="楷体"/>
                          <w:spacing w:val="-23"/>
                          <w:w w:val="102"/>
                          <w:u w:val="single" w:color="231F20"/>
                        </w:rPr>
                        <w:t>她两眼圆瞪,怒不可遏</w:t>
                      </w:r>
                      <w:r>
                        <w:rPr>
                          <w:spacing w:val="-25"/>
                          <w:w w:val="102"/>
                          <w:u w:val="single" w:color="231F20"/>
                        </w:rPr>
                        <w:t>（</w:t>
                      </w:r>
                      <w:r>
                        <w:rPr>
                          <w:rFonts w:ascii="Arial" w:hAnsi="Arial" w:eastAsia="Arial"/>
                          <w:color w:val="231F20"/>
                          <w:spacing w:val="-27"/>
                          <w:w w:val="102"/>
                          <w:u w:val="single" w:color="231F20"/>
                        </w:rPr>
                        <w:t>è</w:t>
                      </w:r>
                      <w:r>
                        <w:rPr>
                          <w:spacing w:val="-109"/>
                          <w:w w:val="102"/>
                          <w:u w:val="single" w:color="231F20"/>
                        </w:rPr>
                        <w:t>）</w:t>
                      </w:r>
                      <w:r>
                        <w:rPr>
                          <w:rFonts w:hint="eastAsia" w:ascii="楷体" w:hAnsi="楷体" w:eastAsia="楷体"/>
                          <w:spacing w:val="-10"/>
                          <w:w w:val="102"/>
                          <w:u w:val="single" w:color="231F20"/>
                        </w:rPr>
                        <w:t>地走到那个</w:t>
                      </w:r>
                    </w:p>
                    <w:p>
                      <w:pPr>
                        <w:pStyle w:val="3"/>
                        <w:spacing w:before="2" w:line="460" w:lineRule="atLeast"/>
                        <w:ind w:left="123" w:right="121"/>
                        <w:rPr>
                          <w:rFonts w:hint="eastAsia" w:ascii="楷体" w:hAnsi="楷体" w:eastAsia="楷体"/>
                        </w:rPr>
                      </w:pPr>
                      <w:r>
                        <w:rPr>
                          <w:rFonts w:hint="eastAsia" w:ascii="楷体" w:hAnsi="楷体" w:eastAsia="楷体"/>
                          <w:spacing w:val="-17"/>
                          <w:u w:val="single" w:color="231F20"/>
                        </w:rPr>
                        <w:t>男生身边,打算从男生手里夺过那只蜻蜓。</w:t>
                      </w:r>
                      <w:r>
                        <w:rPr>
                          <w:rFonts w:hint="eastAsia" w:ascii="楷体" w:hAnsi="楷体" w:eastAsia="楷体"/>
                          <w:spacing w:val="-7"/>
                        </w:rPr>
                        <w:t>但是,</w:t>
                      </w:r>
                      <w:r>
                        <w:rPr>
                          <w:rFonts w:ascii="Times New Roman" w:hAnsi="Times New Roman" w:eastAsia="Times New Roman"/>
                        </w:rPr>
                        <w:t>B.</w:t>
                      </w:r>
                      <w:r>
                        <w:rPr>
                          <w:rFonts w:hint="eastAsia" w:ascii="楷体" w:hAnsi="楷体" w:eastAsia="楷体"/>
                          <w:spacing w:val="-26"/>
                          <w:u w:val="single"/>
                        </w:rPr>
                        <w:t>手刚伸到一半,她就停住了，男生的手也闪 开了</w:t>
                      </w:r>
                      <w:r>
                        <w:rPr>
                          <w:rFonts w:hint="eastAsia" w:ascii="楷体" w:hAnsi="楷体" w:eastAsia="楷体"/>
                          <w:spacing w:val="-11"/>
                        </w:rPr>
                        <w:t>——她是怕伤着了那只蜻蜓,男生是怕自己做不成标本了。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7"/>
        <w:numPr>
          <w:ilvl w:val="0"/>
          <w:numId w:val="6"/>
        </w:numPr>
        <w:tabs>
          <w:tab w:val="left" w:pos="435"/>
        </w:tabs>
        <w:spacing w:before="85" w:after="0" w:line="240" w:lineRule="auto"/>
        <w:ind w:left="434" w:right="0" w:hanging="316"/>
        <w:jc w:val="left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12762230</wp:posOffset>
                </wp:positionH>
                <wp:positionV relativeFrom="paragraph">
                  <wp:posOffset>-598805</wp:posOffset>
                </wp:positionV>
                <wp:extent cx="7620" cy="2005965"/>
                <wp:effectExtent l="1270" t="635" r="3810" b="0"/>
                <wp:wrapNone/>
                <wp:docPr id="6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2005965"/>
                          <a:chOff x="20099" y="-943"/>
                          <a:chExt cx="12" cy="3159"/>
                        </a:xfrm>
                      </wpg:grpSpPr>
                      <wps:wsp>
                        <wps:cNvPr id="62" name="直线 56"/>
                        <wps:cNvSpPr/>
                        <wps:spPr>
                          <a:xfrm>
                            <a:off x="20099" y="2206"/>
                            <a:ext cx="11" cy="0"/>
                          </a:xfrm>
                          <a:prstGeom prst="line">
                            <a:avLst/>
                          </a:prstGeom>
                          <a:ln w="109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任意多边形 57"/>
                        <wps:cNvSpPr/>
                        <wps:spPr>
                          <a:xfrm>
                            <a:off x="20104" y="-892"/>
                            <a:ext cx="2" cy="305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056">
                                <a:moveTo>
                                  <a:pt x="0" y="3055"/>
                                </a:moveTo>
                                <a:lnTo>
                                  <a:pt x="0" y="3021"/>
                                </a:lnTo>
                                <a:moveTo>
                                  <a:pt x="0" y="2987"/>
                                </a:moveTo>
                                <a:lnTo>
                                  <a:pt x="0" y="2952"/>
                                </a:lnTo>
                                <a:moveTo>
                                  <a:pt x="0" y="2918"/>
                                </a:moveTo>
                                <a:lnTo>
                                  <a:pt x="0" y="2884"/>
                                </a:lnTo>
                                <a:moveTo>
                                  <a:pt x="0" y="2849"/>
                                </a:moveTo>
                                <a:lnTo>
                                  <a:pt x="0" y="2815"/>
                                </a:lnTo>
                                <a:moveTo>
                                  <a:pt x="0" y="2781"/>
                                </a:moveTo>
                                <a:lnTo>
                                  <a:pt x="0" y="2746"/>
                                </a:lnTo>
                                <a:moveTo>
                                  <a:pt x="0" y="2712"/>
                                </a:moveTo>
                                <a:lnTo>
                                  <a:pt x="0" y="2678"/>
                                </a:lnTo>
                                <a:moveTo>
                                  <a:pt x="0" y="2643"/>
                                </a:moveTo>
                                <a:lnTo>
                                  <a:pt x="0" y="2609"/>
                                </a:lnTo>
                                <a:moveTo>
                                  <a:pt x="0" y="2575"/>
                                </a:moveTo>
                                <a:lnTo>
                                  <a:pt x="0" y="2540"/>
                                </a:lnTo>
                                <a:moveTo>
                                  <a:pt x="0" y="2506"/>
                                </a:moveTo>
                                <a:lnTo>
                                  <a:pt x="0" y="2472"/>
                                </a:lnTo>
                                <a:moveTo>
                                  <a:pt x="0" y="2437"/>
                                </a:moveTo>
                                <a:lnTo>
                                  <a:pt x="0" y="2403"/>
                                </a:lnTo>
                                <a:moveTo>
                                  <a:pt x="0" y="2369"/>
                                </a:moveTo>
                                <a:lnTo>
                                  <a:pt x="0" y="2334"/>
                                </a:lnTo>
                                <a:moveTo>
                                  <a:pt x="0" y="2300"/>
                                </a:moveTo>
                                <a:lnTo>
                                  <a:pt x="0" y="2266"/>
                                </a:lnTo>
                                <a:moveTo>
                                  <a:pt x="0" y="2231"/>
                                </a:moveTo>
                                <a:lnTo>
                                  <a:pt x="0" y="2197"/>
                                </a:lnTo>
                                <a:moveTo>
                                  <a:pt x="0" y="2163"/>
                                </a:moveTo>
                                <a:lnTo>
                                  <a:pt x="0" y="2128"/>
                                </a:lnTo>
                                <a:moveTo>
                                  <a:pt x="0" y="2094"/>
                                </a:moveTo>
                                <a:lnTo>
                                  <a:pt x="0" y="2060"/>
                                </a:lnTo>
                                <a:moveTo>
                                  <a:pt x="0" y="2025"/>
                                </a:moveTo>
                                <a:lnTo>
                                  <a:pt x="0" y="1991"/>
                                </a:lnTo>
                                <a:moveTo>
                                  <a:pt x="0" y="1957"/>
                                </a:moveTo>
                                <a:lnTo>
                                  <a:pt x="0" y="1922"/>
                                </a:lnTo>
                                <a:moveTo>
                                  <a:pt x="0" y="1888"/>
                                </a:moveTo>
                                <a:lnTo>
                                  <a:pt x="0" y="1854"/>
                                </a:lnTo>
                                <a:moveTo>
                                  <a:pt x="0" y="1820"/>
                                </a:moveTo>
                                <a:lnTo>
                                  <a:pt x="0" y="1785"/>
                                </a:lnTo>
                                <a:moveTo>
                                  <a:pt x="0" y="1751"/>
                                </a:moveTo>
                                <a:lnTo>
                                  <a:pt x="0" y="1717"/>
                                </a:lnTo>
                                <a:moveTo>
                                  <a:pt x="0" y="1682"/>
                                </a:moveTo>
                                <a:lnTo>
                                  <a:pt x="0" y="1648"/>
                                </a:lnTo>
                                <a:moveTo>
                                  <a:pt x="0" y="1614"/>
                                </a:moveTo>
                                <a:lnTo>
                                  <a:pt x="0" y="1579"/>
                                </a:lnTo>
                                <a:moveTo>
                                  <a:pt x="0" y="1545"/>
                                </a:moveTo>
                                <a:lnTo>
                                  <a:pt x="0" y="1511"/>
                                </a:lnTo>
                                <a:moveTo>
                                  <a:pt x="0" y="1476"/>
                                </a:moveTo>
                                <a:lnTo>
                                  <a:pt x="0" y="1442"/>
                                </a:lnTo>
                                <a:moveTo>
                                  <a:pt x="0" y="1408"/>
                                </a:moveTo>
                                <a:lnTo>
                                  <a:pt x="0" y="1373"/>
                                </a:lnTo>
                                <a:moveTo>
                                  <a:pt x="0" y="1339"/>
                                </a:moveTo>
                                <a:lnTo>
                                  <a:pt x="0" y="1305"/>
                                </a:lnTo>
                                <a:moveTo>
                                  <a:pt x="0" y="1270"/>
                                </a:moveTo>
                                <a:lnTo>
                                  <a:pt x="0" y="1236"/>
                                </a:lnTo>
                                <a:moveTo>
                                  <a:pt x="0" y="1202"/>
                                </a:moveTo>
                                <a:lnTo>
                                  <a:pt x="0" y="1167"/>
                                </a:lnTo>
                                <a:moveTo>
                                  <a:pt x="0" y="1133"/>
                                </a:moveTo>
                                <a:lnTo>
                                  <a:pt x="0" y="1099"/>
                                </a:lnTo>
                                <a:moveTo>
                                  <a:pt x="0" y="1064"/>
                                </a:moveTo>
                                <a:lnTo>
                                  <a:pt x="0" y="1030"/>
                                </a:lnTo>
                                <a:moveTo>
                                  <a:pt x="0" y="996"/>
                                </a:moveTo>
                                <a:lnTo>
                                  <a:pt x="0" y="961"/>
                                </a:lnTo>
                                <a:moveTo>
                                  <a:pt x="0" y="927"/>
                                </a:moveTo>
                                <a:lnTo>
                                  <a:pt x="0" y="893"/>
                                </a:lnTo>
                                <a:moveTo>
                                  <a:pt x="0" y="858"/>
                                </a:moveTo>
                                <a:lnTo>
                                  <a:pt x="0" y="824"/>
                                </a:lnTo>
                                <a:moveTo>
                                  <a:pt x="0" y="790"/>
                                </a:moveTo>
                                <a:lnTo>
                                  <a:pt x="0" y="755"/>
                                </a:lnTo>
                                <a:moveTo>
                                  <a:pt x="0" y="721"/>
                                </a:moveTo>
                                <a:lnTo>
                                  <a:pt x="0" y="687"/>
                                </a:lnTo>
                                <a:moveTo>
                                  <a:pt x="0" y="652"/>
                                </a:moveTo>
                                <a:lnTo>
                                  <a:pt x="0" y="618"/>
                                </a:lnTo>
                                <a:moveTo>
                                  <a:pt x="0" y="584"/>
                                </a:moveTo>
                                <a:lnTo>
                                  <a:pt x="0" y="549"/>
                                </a:lnTo>
                                <a:moveTo>
                                  <a:pt x="0" y="515"/>
                                </a:moveTo>
                                <a:lnTo>
                                  <a:pt x="0" y="481"/>
                                </a:lnTo>
                                <a:moveTo>
                                  <a:pt x="0" y="446"/>
                                </a:moveTo>
                                <a:lnTo>
                                  <a:pt x="0" y="412"/>
                                </a:lnTo>
                                <a:moveTo>
                                  <a:pt x="0" y="378"/>
                                </a:moveTo>
                                <a:lnTo>
                                  <a:pt x="0" y="343"/>
                                </a:lnTo>
                                <a:moveTo>
                                  <a:pt x="0" y="309"/>
                                </a:moveTo>
                                <a:lnTo>
                                  <a:pt x="0" y="275"/>
                                </a:lnTo>
                                <a:moveTo>
                                  <a:pt x="0" y="240"/>
                                </a:moveTo>
                                <a:lnTo>
                                  <a:pt x="0" y="206"/>
                                </a:lnTo>
                                <a:moveTo>
                                  <a:pt x="0" y="172"/>
                                </a:moveTo>
                                <a:lnTo>
                                  <a:pt x="0" y="137"/>
                                </a:lnTo>
                                <a:moveTo>
                                  <a:pt x="0" y="103"/>
                                </a:moveTo>
                                <a:lnTo>
                                  <a:pt x="0" y="69"/>
                                </a:lnTo>
                                <a:moveTo>
                                  <a:pt x="0" y="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直线 58"/>
                        <wps:cNvSpPr/>
                        <wps:spPr>
                          <a:xfrm>
                            <a:off x="20099" y="-935"/>
                            <a:ext cx="11" cy="0"/>
                          </a:xfrm>
                          <a:prstGeom prst="line">
                            <a:avLst/>
                          </a:prstGeom>
                          <a:ln w="108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5" o:spid="_x0000_s1026" o:spt="203" style="position:absolute;left:0pt;margin-left:1004.9pt;margin-top:-47.15pt;height:157.95pt;width:0.6pt;mso-position-horizontal-relative:page;z-index:251692032;mso-width-relative:page;mso-height-relative:page;" coordorigin="20099,-943" coordsize="12,3159" o:gfxdata="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">
                <o:lock v:ext="edit" aspectratio="f"/>
                <v:line id="直线 56" o:spid="_x0000_s1026" o:spt="20" style="position:absolute;left:20099;top:2206;height:0;width:11;" filled="f" stroked="t" coordsize="21600,21600" o:gfxdata="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KQZh74A&#10;AADbAAAADwAAAAAAAAABACAAAAAiAAAAZHJzL2Rvd25yZXYueG1sUEsBAhQAFAAAAAgAh07iQDMv&#10;BZ47AAAAOQAAABAAAAAAAAAAAQAgAAAADQEAAGRycy9zaGFwZXhtbC54bWxQSwUGAAAAAAYABgBb&#10;AQAAtwMAAAAA&#10;">
                  <v:fill on="f" focussize="0,0"/>
                  <v:stroke weight="0.858267716535433pt" color="#231F20" joinstyle="round"/>
                  <v:imagedata o:title=""/>
                  <o:lock v:ext="edit" aspectratio="f"/>
                </v:line>
                <v:shape id="任意多边形 57" o:spid="_x0000_s1026" o:spt="100" style="position:absolute;left:20104;top:-892;height:3056;width:2;" filled="f" stroked="t" coordsize="1,3056" o:gfxdata="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aPhRvQAA&#10;ANsAAAAPAAAAAAAAAAEAIAAAACIAAABkcnMvZG93bnJldi54bWxQSwECFAAUAAAACACHTuJAMy8F&#10;njsAAAA5AAAAEAAAAAAAAAABACAAAAAMAQAAZHJzL3NoYXBleG1sLnhtbFBLBQYAAAAABgAGAFsB&#10;AAC2AwAAAAA=&#10;" path="m0,3055l0,3021m0,2987l0,2952m0,2918l0,2884m0,2849l0,2815m0,2781l0,2746m0,2712l0,2678m0,2643l0,2609m0,2575l0,2540m0,2506l0,2472m0,2437l0,2403m0,2369l0,2334m0,2300l0,2266m0,2231l0,2197m0,2163l0,2128m0,2094l0,2060m0,2025l0,1991m0,1957l0,1922m0,1888l0,1854m0,1820l0,1785m0,1751l0,1717m0,1682l0,1648m0,1614l0,1579m0,1545l0,1511m0,1476l0,1442m0,1408l0,1373m0,1339l0,1305m0,1270l0,1236m0,1202l0,1167m0,1133l0,1099m0,1064l0,1030m0,996l0,961m0,927l0,893m0,858l0,824m0,790l0,755m0,721l0,687m0,652l0,618m0,584l0,549m0,515l0,481m0,446l0,412m0,378l0,343m0,309l0,275m0,240l0,206m0,172l0,137m0,103l0,69m0,34l0,0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58" o:spid="_x0000_s1026" o:spt="20" style="position:absolute;left:20099;top:-935;height:0;width:11;" filled="f" stroked="t" coordsize="21600,21600" o:gfxdata="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btz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858188976377953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page">
                  <wp:posOffset>12425045</wp:posOffset>
                </wp:positionH>
                <wp:positionV relativeFrom="paragraph">
                  <wp:posOffset>454025</wp:posOffset>
                </wp:positionV>
                <wp:extent cx="156210" cy="2109470"/>
                <wp:effectExtent l="0" t="0" r="0" b="0"/>
                <wp:wrapNone/>
                <wp:docPr id="81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210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59"/>
                                <w:tab w:val="left" w:pos="898"/>
                                <w:tab w:val="left" w:pos="1338"/>
                                <w:tab w:val="left" w:pos="1777"/>
                                <w:tab w:val="left" w:pos="2217"/>
                                <w:tab w:val="left" w:pos="2656"/>
                                <w:tab w:val="left" w:pos="3095"/>
                              </w:tabs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密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封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线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内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不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准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答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题</w:t>
                            </w: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" o:spid="_x0000_s1026" o:spt="202" type="#_x0000_t202" style="position:absolute;left:0pt;margin-left:978.35pt;margin-top:35.75pt;height:166.1pt;width:12.3pt;mso-position-horizontal-relative:page;z-index:251699200;mso-width-relative:page;mso-height-relative:page;" filled="f" stroked="f" coordsize="21600,21600" o:gfxdata="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wOdQp3QAAAAwBAAAPAAAAAAAAAAEAIAAAACIAAABkcnMvZG93&#10;bnJldi54bWxQSwECFAAUAAAACACHTuJALAlQF8IBAACAAwAADgAAAAAAAAABACAAAAAs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pStyle w:val="3"/>
                        <w:tabs>
                          <w:tab w:val="left" w:pos="459"/>
                          <w:tab w:val="left" w:pos="898"/>
                          <w:tab w:val="left" w:pos="1338"/>
                          <w:tab w:val="left" w:pos="1777"/>
                          <w:tab w:val="left" w:pos="2217"/>
                          <w:tab w:val="left" w:pos="2656"/>
                          <w:tab w:val="left" w:pos="3095"/>
                        </w:tabs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5"/>
                        </w:rPr>
                        <w:t>密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封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线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内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不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准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答</w:t>
                      </w:r>
                      <w:r>
                        <w:rPr>
                          <w:color w:val="231F20"/>
                          <w:w w:val="105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31F20"/>
          <w:spacing w:val="4"/>
          <w:w w:val="102"/>
          <w:sz w:val="20"/>
        </w:rPr>
        <w:t>读了第</w:t>
      </w:r>
      <w:r>
        <w:rPr>
          <w:rFonts w:hint="eastAsia" w:ascii="Arial Unicode MS" w:hAnsi="Arial Unicode MS" w:eastAsia="Arial Unicode MS"/>
          <w:color w:val="231F20"/>
          <w:spacing w:val="4"/>
          <w:w w:val="102"/>
          <w:sz w:val="20"/>
        </w:rPr>
        <w:t>⑥</w:t>
      </w:r>
      <w:r>
        <w:rPr>
          <w:color w:val="231F20"/>
          <w:spacing w:val="-8"/>
          <w:w w:val="102"/>
          <w:sz w:val="20"/>
        </w:rPr>
        <w:t>自然段，你有什么感受或启发</w:t>
      </w:r>
      <w:r>
        <w:rPr>
          <w:color w:val="231F20"/>
          <w:spacing w:val="-186"/>
          <w:w w:val="102"/>
          <w:sz w:val="20"/>
        </w:rPr>
        <w:t>？</w:t>
      </w:r>
      <w:r>
        <w:rPr>
          <w:color w:val="231F20"/>
          <w:spacing w:val="-4"/>
          <w:w w:val="102"/>
          <w:sz w:val="20"/>
        </w:rPr>
        <w:t>（</w:t>
      </w:r>
      <w:r>
        <w:rPr>
          <w:rFonts w:ascii="Times New Roman" w:hAnsi="Times New Roman" w:eastAsia="Times New Roman"/>
          <w:color w:val="231F20"/>
          <w:w w:val="102"/>
          <w:sz w:val="20"/>
        </w:rPr>
        <w:t>2</w:t>
      </w:r>
      <w:r>
        <w:rPr>
          <w:rFonts w:ascii="Times New Roman" w:hAnsi="Times New Roman" w:eastAsia="Times New Roman"/>
          <w:color w:val="231F20"/>
          <w:spacing w:val="-22"/>
          <w:sz w:val="20"/>
        </w:rPr>
        <w:t xml:space="preserve"> </w:t>
      </w:r>
      <w:r>
        <w:rPr>
          <w:color w:val="231F20"/>
          <w:spacing w:val="-4"/>
          <w:w w:val="102"/>
          <w:sz w:val="20"/>
        </w:rPr>
        <w:t>分</w:t>
      </w:r>
      <w:r>
        <w:rPr>
          <w:color w:val="231F20"/>
          <w:w w:val="102"/>
          <w:sz w:val="20"/>
        </w:rPr>
        <w:t>）</w:t>
      </w:r>
    </w:p>
    <w:p>
      <w:pPr>
        <w:pStyle w:val="3"/>
        <w:spacing w:before="8"/>
        <w:rPr>
          <w:sz w:val="12"/>
        </w:rPr>
      </w:pPr>
      <w: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7079615</wp:posOffset>
                </wp:positionH>
                <wp:positionV relativeFrom="paragraph">
                  <wp:posOffset>130810</wp:posOffset>
                </wp:positionV>
                <wp:extent cx="4979670" cy="0"/>
                <wp:effectExtent l="0" t="0" r="0" b="0"/>
                <wp:wrapTopAndBottom/>
                <wp:docPr id="54" name="直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style="position:absolute;left:0pt;margin-left:557.45pt;margin-top:10.3pt;height:0pt;width:392.1pt;mso-position-horizontal-relative:page;mso-wrap-distance-bottom:0pt;mso-wrap-distance-top:0pt;z-index:-251629568;mso-width-relative:page;mso-height-relative:page;" filled="f" stroked="t" coordsize="21600,21600" o:gfxdata="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HMsQnX&#10;AAAACwEAAA8AAAAAAAAAAQAgAAAAIgAAAGRycy9kb3ducmV2LnhtbFBLAQIUABQAAAAIAIdO4kCM&#10;ku8+6AEAAN0DAAAOAAAAAAAAAAEAIAAAACYBAABkcnMvZTJvRG9jLnhtbFBLBQYAAAAABgAGAFkB&#10;AACABQAAAAA=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2"/>
        <w:spacing w:before="118"/>
        <w:rPr>
          <w:rFonts w:hint="eastAsia" w:ascii="宋体" w:eastAsia="宋体"/>
        </w:rPr>
      </w:pPr>
      <w:r>
        <w:rPr>
          <w:rFonts w:hint="eastAsia" w:ascii="黑体" w:eastAsia="黑体"/>
          <w:color w:val="231F20"/>
        </w:rPr>
        <w:t>三、综合实践</w:t>
      </w:r>
      <w:r>
        <w:rPr>
          <w:rFonts w:hint="eastAsia" w:ascii="宋体" w:eastAsia="宋体"/>
          <w:color w:val="231F20"/>
        </w:rPr>
        <w:t>（</w:t>
      </w:r>
      <w:r>
        <w:rPr>
          <w:color w:val="231F20"/>
        </w:rPr>
        <w:t xml:space="preserve">8 </w:t>
      </w:r>
      <w:r>
        <w:rPr>
          <w:rFonts w:hint="eastAsia" w:ascii="宋体" w:eastAsia="宋体"/>
          <w:color w:val="231F20"/>
        </w:rPr>
        <w:t>分）</w:t>
      </w:r>
    </w:p>
    <w:p>
      <w:pPr>
        <w:pStyle w:val="7"/>
        <w:numPr>
          <w:ilvl w:val="0"/>
          <w:numId w:val="6"/>
        </w:numPr>
        <w:tabs>
          <w:tab w:val="left" w:pos="432"/>
        </w:tabs>
        <w:spacing w:before="24" w:after="0" w:line="240" w:lineRule="auto"/>
        <w:ind w:left="431" w:right="0" w:hanging="313"/>
        <w:jc w:val="left"/>
        <w:rPr>
          <w:sz w:val="20"/>
        </w:rPr>
      </w:pPr>
      <w:r>
        <w:rPr>
          <w:color w:val="231F20"/>
          <w:spacing w:val="6"/>
          <w:w w:val="102"/>
          <w:sz w:val="20"/>
        </w:rPr>
        <w:t>口语交际</w:t>
      </w:r>
      <w:r>
        <w:rPr>
          <w:color w:val="231F20"/>
          <w:spacing w:val="-203"/>
          <w:w w:val="102"/>
          <w:sz w:val="20"/>
        </w:rPr>
        <w:t>（</w:t>
      </w:r>
      <w:r>
        <w:rPr>
          <w:color w:val="231F20"/>
          <w:spacing w:val="-7"/>
          <w:w w:val="102"/>
          <w:sz w:val="20"/>
        </w:rPr>
        <w:t>：</w:t>
      </w:r>
      <w:r>
        <w:rPr>
          <w:rFonts w:ascii="Times New Roman" w:eastAsia="Times New Roman"/>
          <w:color w:val="231F20"/>
          <w:w w:val="102"/>
          <w:sz w:val="20"/>
        </w:rPr>
        <w:t>2</w:t>
      </w:r>
      <w:r>
        <w:rPr>
          <w:rFonts w:ascii="Times New Roman" w:eastAsia="Times New Roman"/>
          <w:color w:val="231F20"/>
          <w:spacing w:val="-22"/>
          <w:sz w:val="20"/>
        </w:rPr>
        <w:t xml:space="preserve"> </w:t>
      </w:r>
      <w:r>
        <w:rPr>
          <w:color w:val="231F20"/>
          <w:spacing w:val="-4"/>
          <w:w w:val="102"/>
          <w:sz w:val="20"/>
        </w:rPr>
        <w:t>分</w:t>
      </w:r>
      <w:r>
        <w:rPr>
          <w:color w:val="231F20"/>
          <w:w w:val="102"/>
          <w:sz w:val="20"/>
        </w:rPr>
        <w:t>）</w:t>
      </w:r>
    </w:p>
    <w:p>
      <w:pPr>
        <w:pStyle w:val="3"/>
        <w:spacing w:before="27" w:line="266" w:lineRule="auto"/>
        <w:ind w:left="119" w:right="1918" w:firstLine="420"/>
      </w:pPr>
      <w: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12762230</wp:posOffset>
                </wp:positionH>
                <wp:positionV relativeFrom="paragraph">
                  <wp:posOffset>668020</wp:posOffset>
                </wp:positionV>
                <wp:extent cx="7620" cy="1936115"/>
                <wp:effectExtent l="1270" t="0" r="3810" b="6985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1936115"/>
                          <a:chOff x="20099" y="1053"/>
                          <a:chExt cx="12" cy="3049"/>
                        </a:xfrm>
                      </wpg:grpSpPr>
                      <wps:wsp>
                        <wps:cNvPr id="58" name="直线 62"/>
                        <wps:cNvSpPr/>
                        <wps:spPr>
                          <a:xfrm>
                            <a:off x="20099" y="4093"/>
                            <a:ext cx="11" cy="0"/>
                          </a:xfrm>
                          <a:prstGeom prst="line">
                            <a:avLst/>
                          </a:prstGeom>
                          <a:ln w="10753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任意多边形 63"/>
                        <wps:cNvSpPr/>
                        <wps:spPr>
                          <a:xfrm>
                            <a:off x="20104" y="1103"/>
                            <a:ext cx="2" cy="294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2947">
                                <a:moveTo>
                                  <a:pt x="0" y="2946"/>
                                </a:moveTo>
                                <a:lnTo>
                                  <a:pt x="0" y="2912"/>
                                </a:lnTo>
                                <a:moveTo>
                                  <a:pt x="0" y="2878"/>
                                </a:moveTo>
                                <a:lnTo>
                                  <a:pt x="0" y="2845"/>
                                </a:lnTo>
                                <a:moveTo>
                                  <a:pt x="0" y="2811"/>
                                </a:moveTo>
                                <a:lnTo>
                                  <a:pt x="0" y="2777"/>
                                </a:lnTo>
                                <a:moveTo>
                                  <a:pt x="0" y="2743"/>
                                </a:moveTo>
                                <a:lnTo>
                                  <a:pt x="0" y="2709"/>
                                </a:lnTo>
                                <a:moveTo>
                                  <a:pt x="0" y="2675"/>
                                </a:moveTo>
                                <a:lnTo>
                                  <a:pt x="0" y="2641"/>
                                </a:lnTo>
                                <a:moveTo>
                                  <a:pt x="0" y="2608"/>
                                </a:moveTo>
                                <a:lnTo>
                                  <a:pt x="0" y="2574"/>
                                </a:lnTo>
                                <a:moveTo>
                                  <a:pt x="0" y="2540"/>
                                </a:moveTo>
                                <a:lnTo>
                                  <a:pt x="0" y="2506"/>
                                </a:lnTo>
                                <a:moveTo>
                                  <a:pt x="0" y="2472"/>
                                </a:moveTo>
                                <a:lnTo>
                                  <a:pt x="0" y="2438"/>
                                </a:lnTo>
                                <a:moveTo>
                                  <a:pt x="0" y="2404"/>
                                </a:moveTo>
                                <a:lnTo>
                                  <a:pt x="0" y="2370"/>
                                </a:lnTo>
                                <a:moveTo>
                                  <a:pt x="0" y="2337"/>
                                </a:moveTo>
                                <a:lnTo>
                                  <a:pt x="0" y="2303"/>
                                </a:lnTo>
                                <a:moveTo>
                                  <a:pt x="0" y="2269"/>
                                </a:moveTo>
                                <a:lnTo>
                                  <a:pt x="0" y="2235"/>
                                </a:lnTo>
                                <a:moveTo>
                                  <a:pt x="0" y="2201"/>
                                </a:moveTo>
                                <a:lnTo>
                                  <a:pt x="0" y="2167"/>
                                </a:lnTo>
                                <a:moveTo>
                                  <a:pt x="0" y="2133"/>
                                </a:moveTo>
                                <a:lnTo>
                                  <a:pt x="0" y="2100"/>
                                </a:lnTo>
                                <a:moveTo>
                                  <a:pt x="0" y="2066"/>
                                </a:moveTo>
                                <a:lnTo>
                                  <a:pt x="0" y="2032"/>
                                </a:lnTo>
                                <a:moveTo>
                                  <a:pt x="0" y="1998"/>
                                </a:moveTo>
                                <a:lnTo>
                                  <a:pt x="0" y="1964"/>
                                </a:lnTo>
                                <a:moveTo>
                                  <a:pt x="0" y="1930"/>
                                </a:moveTo>
                                <a:lnTo>
                                  <a:pt x="0" y="1896"/>
                                </a:lnTo>
                                <a:moveTo>
                                  <a:pt x="0" y="1862"/>
                                </a:moveTo>
                                <a:lnTo>
                                  <a:pt x="0" y="1829"/>
                                </a:lnTo>
                                <a:moveTo>
                                  <a:pt x="0" y="1795"/>
                                </a:moveTo>
                                <a:lnTo>
                                  <a:pt x="0" y="1761"/>
                                </a:lnTo>
                                <a:moveTo>
                                  <a:pt x="0" y="1727"/>
                                </a:moveTo>
                                <a:lnTo>
                                  <a:pt x="0" y="1693"/>
                                </a:lnTo>
                                <a:moveTo>
                                  <a:pt x="0" y="1659"/>
                                </a:moveTo>
                                <a:lnTo>
                                  <a:pt x="0" y="1625"/>
                                </a:lnTo>
                                <a:moveTo>
                                  <a:pt x="0" y="1591"/>
                                </a:moveTo>
                                <a:lnTo>
                                  <a:pt x="0" y="1558"/>
                                </a:lnTo>
                                <a:moveTo>
                                  <a:pt x="0" y="1524"/>
                                </a:moveTo>
                                <a:lnTo>
                                  <a:pt x="0" y="1490"/>
                                </a:lnTo>
                                <a:moveTo>
                                  <a:pt x="0" y="1456"/>
                                </a:moveTo>
                                <a:lnTo>
                                  <a:pt x="0" y="1422"/>
                                </a:lnTo>
                                <a:moveTo>
                                  <a:pt x="0" y="1388"/>
                                </a:moveTo>
                                <a:lnTo>
                                  <a:pt x="0" y="1354"/>
                                </a:lnTo>
                                <a:moveTo>
                                  <a:pt x="0" y="1321"/>
                                </a:moveTo>
                                <a:lnTo>
                                  <a:pt x="0" y="1287"/>
                                </a:lnTo>
                                <a:moveTo>
                                  <a:pt x="0" y="1253"/>
                                </a:moveTo>
                                <a:lnTo>
                                  <a:pt x="0" y="1219"/>
                                </a:lnTo>
                                <a:moveTo>
                                  <a:pt x="0" y="1185"/>
                                </a:moveTo>
                                <a:lnTo>
                                  <a:pt x="0" y="1151"/>
                                </a:lnTo>
                                <a:moveTo>
                                  <a:pt x="0" y="1117"/>
                                </a:moveTo>
                                <a:lnTo>
                                  <a:pt x="0" y="1083"/>
                                </a:lnTo>
                                <a:moveTo>
                                  <a:pt x="0" y="1050"/>
                                </a:moveTo>
                                <a:lnTo>
                                  <a:pt x="0" y="1016"/>
                                </a:lnTo>
                                <a:moveTo>
                                  <a:pt x="0" y="982"/>
                                </a:moveTo>
                                <a:lnTo>
                                  <a:pt x="0" y="948"/>
                                </a:lnTo>
                                <a:moveTo>
                                  <a:pt x="0" y="914"/>
                                </a:moveTo>
                                <a:lnTo>
                                  <a:pt x="0" y="880"/>
                                </a:lnTo>
                                <a:moveTo>
                                  <a:pt x="0" y="846"/>
                                </a:moveTo>
                                <a:lnTo>
                                  <a:pt x="0" y="813"/>
                                </a:lnTo>
                                <a:moveTo>
                                  <a:pt x="0" y="779"/>
                                </a:moveTo>
                                <a:lnTo>
                                  <a:pt x="0" y="745"/>
                                </a:lnTo>
                                <a:moveTo>
                                  <a:pt x="0" y="711"/>
                                </a:moveTo>
                                <a:lnTo>
                                  <a:pt x="0" y="677"/>
                                </a:lnTo>
                                <a:moveTo>
                                  <a:pt x="0" y="643"/>
                                </a:moveTo>
                                <a:lnTo>
                                  <a:pt x="0" y="609"/>
                                </a:lnTo>
                                <a:moveTo>
                                  <a:pt x="0" y="575"/>
                                </a:moveTo>
                                <a:lnTo>
                                  <a:pt x="0" y="542"/>
                                </a:lnTo>
                                <a:moveTo>
                                  <a:pt x="0" y="508"/>
                                </a:moveTo>
                                <a:lnTo>
                                  <a:pt x="0" y="474"/>
                                </a:lnTo>
                                <a:moveTo>
                                  <a:pt x="0" y="440"/>
                                </a:moveTo>
                                <a:lnTo>
                                  <a:pt x="0" y="406"/>
                                </a:lnTo>
                                <a:moveTo>
                                  <a:pt x="0" y="372"/>
                                </a:moveTo>
                                <a:lnTo>
                                  <a:pt x="0" y="338"/>
                                </a:lnTo>
                                <a:moveTo>
                                  <a:pt x="0" y="305"/>
                                </a:moveTo>
                                <a:lnTo>
                                  <a:pt x="0" y="271"/>
                                </a:lnTo>
                                <a:moveTo>
                                  <a:pt x="0" y="237"/>
                                </a:moveTo>
                                <a:lnTo>
                                  <a:pt x="0" y="203"/>
                                </a:lnTo>
                                <a:moveTo>
                                  <a:pt x="0" y="169"/>
                                </a:moveTo>
                                <a:lnTo>
                                  <a:pt x="0" y="135"/>
                                </a:lnTo>
                                <a:moveTo>
                                  <a:pt x="0" y="101"/>
                                </a:moveTo>
                                <a:lnTo>
                                  <a:pt x="0" y="67"/>
                                </a:lnTo>
                                <a:moveTo>
                                  <a:pt x="0" y="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直线 64"/>
                        <wps:cNvSpPr/>
                        <wps:spPr>
                          <a:xfrm>
                            <a:off x="20099" y="1061"/>
                            <a:ext cx="11" cy="0"/>
                          </a:xfrm>
                          <a:prstGeom prst="line">
                            <a:avLst/>
                          </a:prstGeom>
                          <a:ln w="10754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04.9pt;margin-top:52.6pt;height:152.45pt;width:0.6pt;mso-position-horizontal-relative:page;z-index:251691008;mso-width-relative:page;mso-height-relative:page;" coordorigin="20099,1053" coordsize="12,3049" o:gfxdata="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">
                <o:lock v:ext="edit" aspectratio="f"/>
                <v:line id="直线 62" o:spid="_x0000_s1026" o:spt="20" style="position:absolute;left:20099;top:4093;height:0;width:11;" filled="f" stroked="t" coordsize="21600,21600" o:gfxdata="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U4psLgAAADbAAAA&#10;DwAAAAAAAAABACAAAAAiAAAAZHJzL2Rvd25yZXYueG1sUEsBAhQAFAAAAAgAh07iQDMvBZ47AAAA&#10;OQAAABAAAAAAAAAAAQAgAAAABwEAAGRycy9zaGFwZXhtbC54bWxQSwUGAAAAAAYABgBbAQAAsQMA&#10;AAAA&#10;">
                  <v:fill on="f" focussize="0,0"/>
                  <v:stroke weight="0.846692913385827pt" color="#231F20" joinstyle="round"/>
                  <v:imagedata o:title=""/>
                  <o:lock v:ext="edit" aspectratio="f"/>
                </v:line>
                <v:shape id="任意多边形 63" o:spid="_x0000_s1026" o:spt="100" style="position:absolute;left:20104;top:1103;height:2947;width:2;" filled="f" stroked="t" coordsize="1,2947" o:gfxdata="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pG4ai/&#10;AAAA2wAAAA8AAAAAAAAAAQAgAAAAIgAAAGRycy9kb3ducmV2LnhtbFBLAQIUABQAAAAIAIdO4kAz&#10;LwWeOwAAADkAAAAQAAAAAAAAAAEAIAAAAA4BAABkcnMvc2hhcGV4bWwueG1sUEsFBgAAAAAGAAYA&#10;WwEAALgDAAAAAA==&#10;" path="m0,2946l0,2912m0,2878l0,2845m0,2811l0,2777m0,2743l0,2709m0,2675l0,2641m0,2608l0,2574m0,2540l0,2506m0,2472l0,2438m0,2404l0,2370m0,2337l0,2303m0,2269l0,2235m0,2201l0,2167m0,2133l0,2100m0,2066l0,2032m0,1998l0,1964m0,1930l0,1896m0,1862l0,1829m0,1795l0,1761m0,1727l0,1693m0,1659l0,1625m0,1591l0,1558m0,1524l0,1490m0,1456l0,1422m0,1388l0,1354m0,1321l0,1287m0,1253l0,1219m0,1185l0,1151m0,1117l0,1083m0,1050l0,1016m0,982l0,948m0,914l0,880m0,846l0,813m0,779l0,745m0,711l0,677m0,643l0,609m0,575l0,542m0,508l0,474m0,440l0,406m0,372l0,338m0,305l0,271m0,237l0,203m0,169l0,135m0,101l0,67m0,34l0,0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64" o:spid="_x0000_s1026" o:spt="20" style="position:absolute;left:20099;top:1061;height:0;width:11;" filled="f" stroked="t" coordsize="21600,21600" o:gfxdata="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iBC8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846771653543307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12688570</wp:posOffset>
                </wp:positionH>
                <wp:positionV relativeFrom="paragraph">
                  <wp:posOffset>537210</wp:posOffset>
                </wp:positionV>
                <wp:extent cx="156210" cy="156210"/>
                <wp:effectExtent l="0" t="0" r="0" b="0"/>
                <wp:wrapNone/>
                <wp:docPr id="79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2"/>
                              </w:rPr>
                              <w:t>封</w:t>
                            </w: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26" o:spt="202" type="#_x0000_t202" style="position:absolute;left:0pt;margin-left:999.1pt;margin-top:42.3pt;height:12.3pt;width:12.3pt;mso-position-horizontal-relative:page;z-index:251697152;mso-width-relative:page;mso-height-relative:page;" filled="f" stroked="f" coordsize="21600,21600" o:gfxdata="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kCW/nbAAAADAEAAA8AAAAAAAAAAQAgAAAAIgAAAGRycy9kb3ducmV2Lnht&#10;bFBLAQIUABQAAAAIAIdO4kAB1L+hvQEAAH8DAAAOAAAAAAAAAAEAIAAAACo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pStyle w:val="3"/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2"/>
                        </w:rPr>
                        <w:t>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31F20"/>
          <w:spacing w:val="-12"/>
        </w:rPr>
        <w:t>和同学游戏时，晓玲的新衣服被同学不小心扯烂了，晓玲很难过。作为朋友，你会怎么</w:t>
      </w:r>
      <w:r>
        <w:rPr>
          <w:color w:val="231F20"/>
          <w:w w:val="105"/>
        </w:rPr>
        <w:t>安慰她呢？</w:t>
      </w:r>
    </w:p>
    <w:p>
      <w:pPr>
        <w:pStyle w:val="3"/>
        <w:spacing w:before="6"/>
        <w:rPr>
          <w:sz w:val="14"/>
        </w:rPr>
      </w:pPr>
      <w: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7079615</wp:posOffset>
                </wp:positionH>
                <wp:positionV relativeFrom="paragraph">
                  <wp:posOffset>145415</wp:posOffset>
                </wp:positionV>
                <wp:extent cx="4979670" cy="0"/>
                <wp:effectExtent l="0" t="0" r="0" b="0"/>
                <wp:wrapTopAndBottom/>
                <wp:docPr id="55" name="直线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6" o:spid="_x0000_s1026" o:spt="20" style="position:absolute;left:0pt;margin-left:557.45pt;margin-top:11.45pt;height:0pt;width:392.1pt;mso-position-horizontal-relative:page;mso-wrap-distance-bottom:0pt;mso-wrap-distance-top:0pt;z-index:-251628544;mso-width-relative:page;mso-height-relative:page;" filled="f" stroked="t" coordsize="21600,21600" o:gfxdata="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xUU&#10;qNcAAAALAQAADwAAAAAAAAABACAAAAAiAAAAZHJzL2Rvd25yZXYueG1sUEsBAhQAFAAAAAgAh07i&#10;QI++Y77qAQAA3QMAAA4AAAAAAAAAAQAgAAAAJgEAAGRycy9lMm9Eb2MueG1sUEsFBgAAAAAGAAYA&#10;WQEAAIIFAAAAAA==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7"/>
        <w:numPr>
          <w:ilvl w:val="0"/>
          <w:numId w:val="6"/>
        </w:numPr>
        <w:tabs>
          <w:tab w:val="left" w:pos="435"/>
        </w:tabs>
        <w:spacing w:before="123" w:after="0" w:line="240" w:lineRule="auto"/>
        <w:ind w:left="434" w:right="0" w:hanging="316"/>
        <w:jc w:val="left"/>
        <w:rPr>
          <w:sz w:val="20"/>
        </w:rPr>
      </w:pPr>
      <w:r>
        <w:rPr>
          <w:color w:val="231F20"/>
          <w:spacing w:val="-23"/>
          <w:w w:val="105"/>
          <w:sz w:val="20"/>
        </w:rPr>
        <w:t>读书信，完成练习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6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spacing w:after="0" w:line="240" w:lineRule="auto"/>
        <w:jc w:val="left"/>
        <w:rPr>
          <w:sz w:val="20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equalWidth="0" w:num="2">
            <w:col w:w="8481" w:space="884"/>
            <w:col w:w="10255"/>
          </w:cols>
        </w:sectPr>
      </w:pPr>
    </w:p>
    <w:p>
      <w:pPr>
        <w:pStyle w:val="3"/>
        <w:spacing w:line="254" w:lineRule="exact"/>
        <w:ind w:left="119"/>
        <w:rPr>
          <w:rFonts w:hint="eastAsia" w:ascii="楷体" w:hAnsi="楷体" w:eastAsia="楷体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7065645</wp:posOffset>
                </wp:positionH>
                <wp:positionV relativeFrom="paragraph">
                  <wp:posOffset>-443865</wp:posOffset>
                </wp:positionV>
                <wp:extent cx="4994275" cy="1520190"/>
                <wp:effectExtent l="5080" t="4445" r="4445" b="12065"/>
                <wp:wrapNone/>
                <wp:docPr id="1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4275" cy="1520190"/>
                        </a:xfrm>
                        <a:prstGeom prst="rect">
                          <a:avLst/>
                        </a:prstGeom>
                        <a:noFill/>
                        <a:ln w="7200" cap="flat" cmpd="sng">
                          <a:solidFill>
                            <a:srgbClr val="231F2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80" w:line="264" w:lineRule="auto"/>
                              <w:ind w:left="543" w:right="6471" w:hanging="420"/>
                              <w:rPr>
                                <w:rFonts w:hint="eastAsia" w:ascii="楷体" w:eastAsia="楷体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color w:val="231F20"/>
                              </w:rPr>
                              <w:t xml:space="preserve">亲爱的奶奶： 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w w:val="105"/>
                              </w:rPr>
                              <w:t>您好！</w:t>
                            </w:r>
                          </w:p>
                          <w:p>
                            <w:pPr>
                              <w:pStyle w:val="3"/>
                              <w:spacing w:line="264" w:lineRule="auto"/>
                              <w:ind w:left="123" w:right="135" w:firstLine="420"/>
                              <w:rPr>
                                <w:rFonts w:hint="eastAsia" w:ascii="楷体" w:eastAsia="楷体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6"/>
                              </w:rPr>
                              <w:t>好久没看见您了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-12"/>
                              </w:rPr>
                              <w:t>，我和爸爸妈妈都很想念您。快放寒假了，放假后我们就回老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5"/>
                                <w:w w:val="105"/>
                              </w:rPr>
                              <w:t>家看您。不多说了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-16"/>
                                <w:w w:val="105"/>
                              </w:rPr>
                              <w:t>，我很忙，爸爸妈妈也很忙。</w:t>
                            </w:r>
                          </w:p>
                          <w:p>
                            <w:pPr>
                              <w:pStyle w:val="3"/>
                              <w:spacing w:line="255" w:lineRule="exact"/>
                              <w:ind w:left="543"/>
                              <w:rPr>
                                <w:rFonts w:hint="eastAsia" w:ascii="楷体" w:eastAsia="楷体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color w:val="231F20"/>
                                <w:w w:val="102"/>
                              </w:rPr>
                              <w:t>祝</w:t>
                            </w:r>
                          </w:p>
                          <w:p>
                            <w:pPr>
                              <w:pStyle w:val="3"/>
                              <w:spacing w:before="10"/>
                              <w:rPr>
                                <w:sz w:val="23"/>
                              </w:rPr>
                            </w:pPr>
                          </w:p>
                          <w:p>
                            <w:pPr>
                              <w:pStyle w:val="3"/>
                              <w:spacing w:before="1" w:line="264" w:lineRule="auto"/>
                              <w:ind w:left="5716" w:right="644"/>
                              <w:jc w:val="right"/>
                              <w:rPr>
                                <w:rFonts w:hint="eastAsia" w:ascii="楷体" w:eastAsia="楷体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color w:val="231F20"/>
                                <w:w w:val="105"/>
                              </w:rPr>
                              <w:t xml:space="preserve">2020 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30"/>
                                <w:w w:val="105"/>
                              </w:rPr>
                              <w:t>年</w:t>
                            </w:r>
                            <w:r>
                              <w:rPr>
                                <w:rFonts w:ascii="Times New Roman" w:eastAsia="Times New Roman"/>
                                <w:color w:val="231F20"/>
                                <w:w w:val="105"/>
                              </w:rPr>
                              <w:t xml:space="preserve">1 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30"/>
                                <w:w w:val="105"/>
                              </w:rPr>
                              <w:t>月</w:t>
                            </w:r>
                            <w:r>
                              <w:rPr>
                                <w:rFonts w:ascii="Times New Roman" w:eastAsia="Times New Roman"/>
                                <w:color w:val="231F20"/>
                                <w:w w:val="105"/>
                              </w:rPr>
                              <w:t xml:space="preserve">1 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-58"/>
                                <w:w w:val="105"/>
                              </w:rPr>
                              <w:t>日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3"/>
                                <w:w w:val="105"/>
                              </w:rPr>
                              <w:t>您的孙子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3"/>
                                <w:w w:val="105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楷体" w:eastAsia="楷体"/>
                                <w:color w:val="231F20"/>
                                <w:spacing w:val="3"/>
                                <w:w w:val="105"/>
                              </w:rPr>
                              <w:t>小光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556.35pt;margin-top:-34.95pt;height:119.7pt;width:393.25pt;mso-position-horizontal-relative:page;z-index:-251657216;mso-width-relative:page;mso-height-relative:page;" filled="f" stroked="t" coordsize="21600,21600" o:gfxdata="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Vl0qtsAAAANAQAA&#10;DwAAAAAAAAABACAAAAAiAAAAZHJzL2Rvd25yZXYueG1sUEsBAhQAFAAAAAgAh07iQD/BSlcWAgAA&#10;MwQAAA4AAAAAAAAAAQAgAAAAKgEAAGRycy9lMm9Eb2MueG1sUEsFBgAAAAAGAAYAWQEAALIFAAAA&#10;AA==&#10;">
                <v:fill on="f" focussize="0,0"/>
                <v:stroke weight="0.566929133858268pt" color="#231F2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80" w:line="264" w:lineRule="auto"/>
                        <w:ind w:left="543" w:right="6471" w:hanging="420"/>
                        <w:rPr>
                          <w:rFonts w:hint="eastAsia" w:ascii="楷体" w:eastAsia="楷体"/>
                        </w:rPr>
                      </w:pPr>
                      <w:r>
                        <w:rPr>
                          <w:rFonts w:hint="eastAsia" w:ascii="楷体" w:eastAsia="楷体"/>
                          <w:color w:val="231F20"/>
                        </w:rPr>
                        <w:t xml:space="preserve">亲爱的奶奶： </w:t>
                      </w:r>
                      <w:r>
                        <w:rPr>
                          <w:rFonts w:hint="eastAsia" w:ascii="楷体" w:eastAsia="楷体"/>
                          <w:color w:val="231F20"/>
                          <w:w w:val="105"/>
                        </w:rPr>
                        <w:t>您好！</w:t>
                      </w:r>
                    </w:p>
                    <w:p>
                      <w:pPr>
                        <w:pStyle w:val="3"/>
                        <w:spacing w:line="264" w:lineRule="auto"/>
                        <w:ind w:left="123" w:right="135" w:firstLine="420"/>
                        <w:rPr>
                          <w:rFonts w:hint="eastAsia" w:ascii="楷体" w:eastAsia="楷体"/>
                        </w:rPr>
                      </w:pPr>
                      <w:r>
                        <w:rPr>
                          <w:rFonts w:hint="eastAsia" w:ascii="楷体" w:eastAsia="楷体"/>
                          <w:color w:val="231F20"/>
                          <w:spacing w:val="6"/>
                        </w:rPr>
                        <w:t>好久没看见您了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-12"/>
                        </w:rPr>
                        <w:t>，我和爸爸妈妈都很想念您。快放寒假了，放假后我们就回老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5"/>
                          <w:w w:val="105"/>
                        </w:rPr>
                        <w:t>家看您。不多说了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-16"/>
                          <w:w w:val="105"/>
                        </w:rPr>
                        <w:t>，我很忙，爸爸妈妈也很忙。</w:t>
                      </w:r>
                    </w:p>
                    <w:p>
                      <w:pPr>
                        <w:pStyle w:val="3"/>
                        <w:spacing w:line="255" w:lineRule="exact"/>
                        <w:ind w:left="543"/>
                        <w:rPr>
                          <w:rFonts w:hint="eastAsia" w:ascii="楷体" w:eastAsia="楷体"/>
                        </w:rPr>
                      </w:pPr>
                      <w:r>
                        <w:rPr>
                          <w:rFonts w:hint="eastAsia" w:ascii="楷体" w:eastAsia="楷体"/>
                          <w:color w:val="231F20"/>
                          <w:w w:val="102"/>
                        </w:rPr>
                        <w:t>祝</w:t>
                      </w:r>
                    </w:p>
                    <w:p>
                      <w:pPr>
                        <w:pStyle w:val="3"/>
                        <w:spacing w:before="10"/>
                        <w:rPr>
                          <w:sz w:val="23"/>
                        </w:rPr>
                      </w:pPr>
                    </w:p>
                    <w:p>
                      <w:pPr>
                        <w:pStyle w:val="3"/>
                        <w:spacing w:before="1" w:line="264" w:lineRule="auto"/>
                        <w:ind w:left="5716" w:right="644"/>
                        <w:jc w:val="right"/>
                        <w:rPr>
                          <w:rFonts w:hint="eastAsia" w:ascii="楷体" w:eastAsia="楷体"/>
                        </w:rPr>
                      </w:pPr>
                      <w:r>
                        <w:rPr>
                          <w:rFonts w:ascii="Times New Roman" w:eastAsia="Times New Roman"/>
                          <w:color w:val="231F20"/>
                          <w:w w:val="105"/>
                        </w:rPr>
                        <w:t xml:space="preserve">2020 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30"/>
                          <w:w w:val="105"/>
                        </w:rPr>
                        <w:t>年</w:t>
                      </w:r>
                      <w:r>
                        <w:rPr>
                          <w:rFonts w:ascii="Times New Roman" w:eastAsia="Times New Roman"/>
                          <w:color w:val="231F20"/>
                          <w:w w:val="105"/>
                        </w:rPr>
                        <w:t xml:space="preserve">1 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30"/>
                          <w:w w:val="105"/>
                        </w:rPr>
                        <w:t>月</w:t>
                      </w:r>
                      <w:r>
                        <w:rPr>
                          <w:rFonts w:ascii="Times New Roman" w:eastAsia="Times New Roman"/>
                          <w:color w:val="231F20"/>
                          <w:w w:val="105"/>
                        </w:rPr>
                        <w:t xml:space="preserve">1 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-58"/>
                          <w:w w:val="105"/>
                        </w:rPr>
                        <w:t>日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3"/>
                          <w:w w:val="105"/>
                        </w:rPr>
                        <w:t>您的孙子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3"/>
                          <w:w w:val="105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楷体" w:eastAsia="楷体"/>
                          <w:color w:val="231F20"/>
                          <w:spacing w:val="3"/>
                          <w:w w:val="105"/>
                        </w:rPr>
                        <w:t>小光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1167765</wp:posOffset>
                </wp:positionH>
                <wp:positionV relativeFrom="paragraph">
                  <wp:posOffset>131445</wp:posOffset>
                </wp:positionV>
                <wp:extent cx="130810" cy="309880"/>
                <wp:effectExtent l="0" t="0" r="0" b="0"/>
                <wp:wrapNone/>
                <wp:docPr id="4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34"/>
                              <w:rPr>
                                <w:rFonts w:ascii="Arial Unicode MS" w:hAnsi="Arial Unicode MS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02"/>
                              </w:rPr>
                              <w:t>②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" o:spid="_x0000_s1026" o:spt="202" type="#_x0000_t202" style="position:absolute;left:0pt;margin-left:91.95pt;margin-top:10.35pt;height:24.4pt;width:10.3pt;mso-position-horizontal-relative:page;z-index:-251654144;mso-width-relative:page;mso-height-relative:page;" filled="f" stroked="f" coordsize="21600,21600" o:gfxdata="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oF3Mz2AAAAAkBAAAPAAAAAAAAAAEAIAAAACIAAABkcnMvZG93bnJldi54bWxQSwEC&#10;FAAUAAAACACHTuJA2ZGlGbsBAABy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34"/>
                        <w:rPr>
                          <w:rFonts w:ascii="Arial Unicode MS" w:hAnsi="Arial Unicode MS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02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  <w:color w:val="231F20"/>
          <w:spacing w:val="5"/>
          <w:w w:val="102"/>
        </w:rPr>
        <w:t>蜓。就在这时候</w:t>
      </w:r>
      <w:r>
        <w:rPr>
          <w:rFonts w:hint="eastAsia" w:ascii="楷体" w:hAnsi="楷体" w:eastAsia="楷体"/>
          <w:color w:val="231F20"/>
          <w:spacing w:val="-10"/>
          <w:w w:val="102"/>
        </w:rPr>
        <w:t>，一个响亮的女声尖叫了出来</w:t>
      </w:r>
      <w:r>
        <w:rPr>
          <w:rFonts w:hint="eastAsia" w:ascii="楷体" w:hAnsi="楷体" w:eastAsia="楷体"/>
          <w:color w:val="231F20"/>
          <w:spacing w:val="-177"/>
          <w:w w:val="102"/>
        </w:rPr>
        <w:t>“</w:t>
      </w:r>
      <w:r>
        <w:rPr>
          <w:rFonts w:ascii="Times New Roman" w:hAnsi="Times New Roman" w:eastAsia="Times New Roman"/>
          <w:color w:val="231F20"/>
          <w:w w:val="102"/>
        </w:rPr>
        <w:t>:</w:t>
      </w:r>
      <w:r>
        <w:rPr>
          <w:rFonts w:ascii="Times New Roman" w:hAnsi="Times New Roman" w:eastAsia="Times New Roman"/>
          <w:color w:val="231F20"/>
          <w:spacing w:val="3"/>
        </w:rPr>
        <w:t xml:space="preserve">  </w:t>
      </w:r>
      <w:r>
        <w:rPr>
          <w:rFonts w:hint="eastAsia" w:ascii="楷体" w:hAnsi="楷体" w:eastAsia="楷体"/>
          <w:color w:val="231F20"/>
          <w:spacing w:val="4"/>
          <w:w w:val="102"/>
        </w:rPr>
        <w:t>快点放了那只蜻蜓</w:t>
      </w:r>
      <w:r>
        <w:rPr>
          <w:rFonts w:ascii="Times New Roman" w:hAnsi="Times New Roman" w:eastAsia="Times New Roman"/>
          <w:color w:val="231F20"/>
          <w:spacing w:val="-16"/>
          <w:w w:val="102"/>
        </w:rPr>
        <w:t>!</w:t>
      </w:r>
      <w:r>
        <w:rPr>
          <w:rFonts w:hint="eastAsia" w:ascii="楷体" w:hAnsi="楷体" w:eastAsia="楷体"/>
          <w:color w:val="231F20"/>
          <w:w w:val="102"/>
        </w:rPr>
        <w:t>”</w:t>
      </w:r>
    </w:p>
    <w:p>
      <w:pPr>
        <w:spacing w:after="0" w:line="254" w:lineRule="exact"/>
        <w:rPr>
          <w:rFonts w:hint="eastAsia" w:ascii="楷体" w:hAnsi="楷体" w:eastAsia="楷体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space="720" w:num="1"/>
        </w:sectPr>
      </w:pPr>
    </w:p>
    <w:p>
      <w:pPr>
        <w:pStyle w:val="3"/>
        <w:spacing w:before="27" w:line="266" w:lineRule="auto"/>
        <w:ind w:left="119" w:right="153" w:firstLine="630"/>
        <w:jc w:val="both"/>
        <w:rPr>
          <w:rFonts w:hint="eastAsia" w:ascii="楷体" w:hAnsi="楷体" w:eastAsia="楷体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1167765</wp:posOffset>
                </wp:positionH>
                <wp:positionV relativeFrom="paragraph">
                  <wp:posOffset>509905</wp:posOffset>
                </wp:positionV>
                <wp:extent cx="130810" cy="309880"/>
                <wp:effectExtent l="0" t="0" r="0" b="0"/>
                <wp:wrapNone/>
                <wp:docPr id="5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34"/>
                              <w:rPr>
                                <w:rFonts w:ascii="Arial Unicode MS" w:hAnsi="Arial Unicode MS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02"/>
                              </w:rPr>
                              <w:t>③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" o:spid="_x0000_s1026" o:spt="202" type="#_x0000_t202" style="position:absolute;left:0pt;margin-left:91.95pt;margin-top:40.15pt;height:24.4pt;width:10.3pt;mso-position-horizontal-relative:page;z-index:-251653120;mso-width-relative:page;mso-height-relative:page;" filled="f" stroked="f" coordsize="21600,21600" o:gfxdata="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G83ovjYAAAACgEAAA8AAAAAAAAAAQAgAAAAIgAAAGRycy9kb3ducmV2LnhtbFBLAQIU&#10;ABQAAAAIAIdO4kAc7ZvBugEAAHI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34"/>
                        <w:rPr>
                          <w:rFonts w:ascii="Arial Unicode MS" w:hAnsi="Arial Unicode MS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02"/>
                        </w:rPr>
                        <w:t>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  <w:color w:val="231F20"/>
          <w:spacing w:val="4"/>
          <w:w w:val="102"/>
        </w:rPr>
        <w:t>大家齐刷刷地把目光聚焦到了这个女生身上。她两眼圆瞪</w:t>
      </w:r>
      <w:r>
        <w:rPr>
          <w:rFonts w:hint="eastAsia" w:ascii="楷体" w:hAnsi="楷体" w:eastAsia="楷体"/>
          <w:color w:val="231F20"/>
          <w:spacing w:val="-40"/>
          <w:w w:val="102"/>
        </w:rPr>
        <w:t>，怒不可遏</w:t>
      </w:r>
      <w:r>
        <w:rPr>
          <w:color w:val="231F20"/>
          <w:spacing w:val="-4"/>
          <w:w w:val="102"/>
        </w:rPr>
        <w:t>（</w:t>
      </w:r>
      <w:r>
        <w:rPr>
          <w:rFonts w:ascii="Arial" w:hAnsi="Arial" w:eastAsia="Arial"/>
          <w:color w:val="231F20"/>
          <w:spacing w:val="-6"/>
          <w:w w:val="102"/>
        </w:rPr>
        <w:t>è</w:t>
      </w:r>
      <w:r>
        <w:rPr>
          <w:color w:val="231F20"/>
          <w:spacing w:val="-93"/>
          <w:w w:val="102"/>
        </w:rPr>
        <w:t>）</w:t>
      </w:r>
      <w:r>
        <w:rPr>
          <w:rFonts w:hint="eastAsia" w:ascii="楷体" w:hAnsi="楷体" w:eastAsia="楷体"/>
          <w:color w:val="231F20"/>
          <w:spacing w:val="-6"/>
          <w:w w:val="102"/>
        </w:rPr>
        <w:t>地走到那个</w:t>
      </w:r>
      <w:r>
        <w:rPr>
          <w:rFonts w:hint="eastAsia" w:ascii="楷体" w:hAnsi="楷体" w:eastAsia="楷体"/>
          <w:color w:val="231F20"/>
          <w:spacing w:val="-6"/>
        </w:rPr>
        <w:t>男生身边，打算从男生手里夺过那只蜻蜓。但是</w:t>
      </w:r>
      <w:r>
        <w:rPr>
          <w:rFonts w:hint="eastAsia" w:ascii="楷体" w:hAnsi="楷体" w:eastAsia="楷体"/>
          <w:color w:val="231F20"/>
          <w:spacing w:val="-17"/>
        </w:rPr>
        <w:t xml:space="preserve">，手刚伸到一半，她就停住了，男生的手也闪 </w:t>
      </w:r>
      <w:r>
        <w:rPr>
          <w:rFonts w:hint="eastAsia" w:ascii="楷体" w:hAnsi="楷体" w:eastAsia="楷体"/>
          <w:color w:val="231F20"/>
          <w:spacing w:val="-1"/>
          <w:w w:val="105"/>
        </w:rPr>
        <w:t>开了——她是怕伤着了那只蜻蜓</w:t>
      </w:r>
      <w:r>
        <w:rPr>
          <w:rFonts w:hint="eastAsia" w:ascii="楷体" w:hAnsi="楷体" w:eastAsia="楷体"/>
          <w:color w:val="231F20"/>
          <w:spacing w:val="-8"/>
          <w:w w:val="105"/>
        </w:rPr>
        <w:t>，男生是怕自己做不成标本了。</w:t>
      </w:r>
    </w:p>
    <w:p>
      <w:pPr>
        <w:pStyle w:val="3"/>
        <w:spacing w:line="266" w:lineRule="auto"/>
        <w:ind w:left="119" w:right="153" w:firstLine="630"/>
        <w:rPr>
          <w:rFonts w:hint="eastAsia" w:ascii="楷体" w:eastAsia="楷体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1167765</wp:posOffset>
                </wp:positionH>
                <wp:positionV relativeFrom="paragraph">
                  <wp:posOffset>312420</wp:posOffset>
                </wp:positionV>
                <wp:extent cx="130810" cy="309880"/>
                <wp:effectExtent l="0" t="0" r="0" b="0"/>
                <wp:wrapNone/>
                <wp:docPr id="6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34"/>
                              <w:rPr>
                                <w:rFonts w:ascii="Arial Unicode MS" w:hAnsi="Arial Unicode MS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02"/>
                              </w:rPr>
                              <w:t>④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26" o:spt="202" type="#_x0000_t202" style="position:absolute;left:0pt;margin-left:91.95pt;margin-top:24.6pt;height:24.4pt;width:10.3pt;mso-position-horizontal-relative:page;z-index:-251652096;mso-width-relative:page;mso-height-relative:page;" filled="f" stroked="f" coordsize="21600,21600" o:gfxdata="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VxgtTtgAAAAJAQAADwAAAAAAAAABACAAAAAiAAAAZHJzL2Rvd25yZXYueG1sUEsBAhQA&#10;FAAAAAgAh07iQDTb3mi5AQAAcg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34"/>
                        <w:rPr>
                          <w:rFonts w:ascii="Arial Unicode MS" w:hAnsi="Arial Unicode MS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02"/>
                        </w:rPr>
                        <w:t>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eastAsia="楷体"/>
          <w:color w:val="231F20"/>
          <w:spacing w:val="3"/>
        </w:rPr>
        <w:t xml:space="preserve">女生哇哇地大哭了起来。整个课堂瞬间乱成了一锅粥。从办公室回来的音乐老师看 </w:t>
      </w:r>
      <w:r>
        <w:rPr>
          <w:rFonts w:hint="eastAsia" w:ascii="楷体" w:eastAsia="楷体"/>
          <w:color w:val="231F20"/>
          <w:spacing w:val="-12"/>
          <w:w w:val="105"/>
        </w:rPr>
        <w:t>到此情此景，赶忙走上前去，问个究竟。</w:t>
      </w:r>
    </w:p>
    <w:p>
      <w:pPr>
        <w:pStyle w:val="3"/>
        <w:spacing w:line="254" w:lineRule="exact"/>
        <w:ind w:left="751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color w:val="231F20"/>
          <w:spacing w:val="-29"/>
        </w:rPr>
        <w:t>哪知道，女生说啥也不肯说出“放蜻蜓”的原委，音乐老师只得让男生放飞了那只蜻蜓。蜻</w:t>
      </w:r>
    </w:p>
    <w:p>
      <w:pPr>
        <w:pStyle w:val="3"/>
        <w:tabs>
          <w:tab w:val="left" w:leader="middleDot" w:pos="4488"/>
        </w:tabs>
        <w:spacing w:before="24"/>
        <w:ind w:left="752" w:right="153" w:hanging="634"/>
        <w:rPr>
          <w:rFonts w:hint="eastAsia" w:ascii="楷体" w:hAnsi="楷体" w:eastAsia="楷体"/>
        </w:rPr>
      </w:pP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1167765</wp:posOffset>
                </wp:positionH>
                <wp:positionV relativeFrom="paragraph">
                  <wp:posOffset>147955</wp:posOffset>
                </wp:positionV>
                <wp:extent cx="130810" cy="309880"/>
                <wp:effectExtent l="0" t="0" r="0" b="0"/>
                <wp:wrapNone/>
                <wp:docPr id="8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34"/>
                              <w:rPr>
                                <w:rFonts w:ascii="Arial Unicode MS" w:hAnsi="Arial Unicode MS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02"/>
                              </w:rPr>
                              <w:t>⑤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" o:spid="_x0000_s1026" o:spt="202" type="#_x0000_t202" style="position:absolute;left:0pt;margin-left:91.95pt;margin-top:11.65pt;height:24.4pt;width:10.3pt;mso-position-horizontal-relative:page;z-index:-251650048;mso-width-relative:page;mso-height-relative:page;" filled="f" stroked="f" coordsize="21600,21600" o:gfxdata="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NtlghXYAAAACQEAAA8AAAAAAAAAAQAgAAAAIgAAAGRycy9kb3ducmV2LnhtbFBLAQIU&#10;ABQAAAAIAIdO4kB8GWs8ugEAAHI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34"/>
                        <w:rPr>
                          <w:rFonts w:ascii="Arial Unicode MS" w:hAnsi="Arial Unicode MS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02"/>
                        </w:rPr>
                        <w:t>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2997835</wp:posOffset>
                </wp:positionH>
                <wp:positionV relativeFrom="paragraph">
                  <wp:posOffset>209550</wp:posOffset>
                </wp:positionV>
                <wp:extent cx="673100" cy="130810"/>
                <wp:effectExtent l="0" t="0" r="0" b="0"/>
                <wp:wrapNone/>
                <wp:docPr id="9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06" w:lineRule="exact"/>
                              <w:rPr>
                                <w:rFonts w:hint="eastAsia" w:ascii="楷体" w:eastAsia="楷体"/>
                              </w:rPr>
                            </w:pPr>
                            <w:r>
                              <w:rPr>
                                <w:rFonts w:hint="eastAsia" w:ascii="楷体" w:eastAsia="楷体"/>
                                <w:color w:val="231F20"/>
                              </w:rPr>
                              <w:t>是最通灵性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236.05pt;margin-top:16.5pt;height:10.3pt;width:53pt;mso-position-horizontal-relative:page;z-index:-251649024;mso-width-relative:page;mso-height-relative:page;" filled="f" stroked="f" coordsize="21600,21600" o:gfxdata="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kXOPI2AAAAAkBAAAPAAAAAAAAAAEAIAAAACIAAABkcnMvZG93bnJldi54bWxQSwEC&#10;FAAUAAAACACHTuJAvPQ3Z7sBAABy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line="206" w:lineRule="exact"/>
                        <w:rPr>
                          <w:rFonts w:hint="eastAsia" w:ascii="楷体" w:eastAsia="楷体"/>
                        </w:rPr>
                      </w:pPr>
                      <w:r>
                        <w:rPr>
                          <w:rFonts w:hint="eastAsia" w:ascii="楷体" w:eastAsia="楷体"/>
                          <w:color w:val="231F20"/>
                        </w:rPr>
                        <w:t>是最通灵性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  <w:color w:val="231F20"/>
          <w:spacing w:val="-9"/>
          <w:w w:val="105"/>
        </w:rPr>
        <w:t>蜓的翅膀扇动</w:t>
      </w:r>
      <w:r>
        <w:rPr>
          <w:rFonts w:hint="eastAsia" w:ascii="楷体" w:hAnsi="楷体" w:eastAsia="楷体"/>
          <w:color w:val="231F20"/>
          <w:w w:val="105"/>
        </w:rPr>
        <w:t>着</w:t>
      </w:r>
      <w:r>
        <w:rPr>
          <w:rFonts w:hint="eastAsia" w:ascii="楷体" w:hAnsi="楷体" w:eastAsia="楷体"/>
          <w:color w:val="231F20"/>
          <w:spacing w:val="-124"/>
          <w:w w:val="105"/>
        </w:rPr>
        <w:t>，</w:t>
      </w:r>
      <w:r>
        <w:rPr>
          <w:rFonts w:hint="eastAsia" w:ascii="楷体" w:hAnsi="楷体" w:eastAsia="楷体"/>
          <w:color w:val="231F20"/>
          <w:spacing w:val="-9"/>
          <w:w w:val="105"/>
        </w:rPr>
        <w:t>然后飞向了窗外。女生破涕为</w:t>
      </w:r>
      <w:r>
        <w:rPr>
          <w:rFonts w:hint="eastAsia" w:ascii="楷体" w:hAnsi="楷体" w:eastAsia="楷体"/>
          <w:color w:val="231F20"/>
          <w:w w:val="105"/>
        </w:rPr>
        <w:t>笑</w:t>
      </w:r>
      <w:r>
        <w:rPr>
          <w:rFonts w:hint="eastAsia" w:ascii="楷体" w:hAnsi="楷体" w:eastAsia="楷体"/>
          <w:color w:val="231F20"/>
          <w:spacing w:val="-124"/>
          <w:w w:val="105"/>
        </w:rPr>
        <w:t>，</w:t>
      </w:r>
      <w:r>
        <w:rPr>
          <w:rFonts w:hint="eastAsia" w:ascii="楷体" w:hAnsi="楷体" w:eastAsia="楷体"/>
          <w:color w:val="231F20"/>
          <w:spacing w:val="-9"/>
          <w:w w:val="105"/>
        </w:rPr>
        <w:t>这才愿意把来自心中的活说给大家听</w:t>
      </w:r>
      <w:r>
        <w:rPr>
          <w:rFonts w:hint="eastAsia" w:ascii="楷体" w:hAnsi="楷体" w:eastAsia="楷体"/>
          <w:color w:val="231F20"/>
          <w:spacing w:val="-13"/>
          <w:w w:val="105"/>
        </w:rPr>
        <w:t xml:space="preserve">—— </w:t>
      </w:r>
      <w:r>
        <w:rPr>
          <w:rFonts w:hint="eastAsia" w:ascii="楷体" w:hAnsi="楷体" w:eastAsia="楷体"/>
          <w:color w:val="231F20"/>
          <w:spacing w:val="7"/>
          <w:w w:val="105"/>
        </w:rPr>
        <w:t>我的奶奶曾经告诉过</w:t>
      </w:r>
      <w:r>
        <w:rPr>
          <w:rFonts w:hint="eastAsia" w:ascii="楷体" w:hAnsi="楷体" w:eastAsia="楷体"/>
          <w:color w:val="231F20"/>
          <w:spacing w:val="17"/>
          <w:w w:val="105"/>
        </w:rPr>
        <w:t>我</w:t>
      </w:r>
      <w:r>
        <w:rPr>
          <w:rFonts w:hint="eastAsia" w:ascii="楷体" w:hAnsi="楷体" w:eastAsia="楷体"/>
          <w:color w:val="231F20"/>
          <w:spacing w:val="-108"/>
          <w:w w:val="105"/>
        </w:rPr>
        <w:t>，</w:t>
      </w:r>
      <w:r>
        <w:rPr>
          <w:rFonts w:hint="eastAsia" w:ascii="楷体" w:hAnsi="楷体" w:eastAsia="楷体"/>
          <w:color w:val="231F20"/>
          <w:spacing w:val="7"/>
          <w:w w:val="105"/>
        </w:rPr>
        <w:t>蜻</w:t>
      </w:r>
      <w:r>
        <w:rPr>
          <w:rFonts w:hint="eastAsia" w:ascii="楷体" w:hAnsi="楷体" w:eastAsia="楷体"/>
          <w:color w:val="231F20"/>
          <w:w w:val="105"/>
        </w:rPr>
        <w:t>蜓</w:t>
      </w:r>
      <w:r>
        <w:rPr>
          <w:rFonts w:hint="eastAsia" w:ascii="楷体" w:hAnsi="楷体" w:eastAsia="楷体"/>
          <w:color w:val="231F20"/>
          <w:w w:val="105"/>
        </w:rPr>
        <w:tab/>
      </w:r>
      <w:r>
        <w:rPr>
          <w:rFonts w:hint="eastAsia" w:ascii="楷体" w:hAnsi="楷体" w:eastAsia="楷体"/>
          <w:color w:val="231F20"/>
          <w:spacing w:val="7"/>
        </w:rPr>
        <w:t>的飞</w:t>
      </w:r>
      <w:r>
        <w:rPr>
          <w:rFonts w:hint="eastAsia" w:ascii="楷体" w:hAnsi="楷体" w:eastAsia="楷体"/>
          <w:color w:val="231F20"/>
          <w:spacing w:val="17"/>
        </w:rPr>
        <w:t>虫</w:t>
      </w:r>
      <w:r>
        <w:rPr>
          <w:rFonts w:hint="eastAsia" w:ascii="楷体" w:hAnsi="楷体" w:eastAsia="楷体"/>
          <w:color w:val="231F20"/>
          <w:spacing w:val="-108"/>
        </w:rPr>
        <w:t>，</w:t>
      </w:r>
      <w:r>
        <w:rPr>
          <w:rFonts w:hint="eastAsia" w:ascii="楷体" w:hAnsi="楷体" w:eastAsia="楷体"/>
          <w:color w:val="231F20"/>
          <w:spacing w:val="7"/>
        </w:rPr>
        <w:t>人死去以</w:t>
      </w:r>
      <w:r>
        <w:rPr>
          <w:rFonts w:hint="eastAsia" w:ascii="楷体" w:hAnsi="楷体" w:eastAsia="楷体"/>
          <w:color w:val="231F20"/>
          <w:spacing w:val="17"/>
        </w:rPr>
        <w:t>后</w:t>
      </w:r>
      <w:r>
        <w:rPr>
          <w:rFonts w:hint="eastAsia" w:ascii="楷体" w:hAnsi="楷体" w:eastAsia="楷体"/>
          <w:color w:val="231F20"/>
          <w:spacing w:val="-108"/>
        </w:rPr>
        <w:t>，</w:t>
      </w:r>
      <w:r>
        <w:rPr>
          <w:rFonts w:hint="eastAsia" w:ascii="楷体" w:hAnsi="楷体" w:eastAsia="楷体"/>
          <w:color w:val="231F20"/>
          <w:spacing w:val="7"/>
        </w:rPr>
        <w:t>蜻蜓还会把他们驮</w:t>
      </w:r>
      <w:r>
        <w:rPr>
          <w:rFonts w:hint="eastAsia" w:ascii="楷体" w:hAnsi="楷体" w:eastAsia="楷体"/>
          <w:color w:val="231F20"/>
        </w:rPr>
        <w:t>回</w:t>
      </w:r>
    </w:p>
    <w:p>
      <w:pPr>
        <w:pStyle w:val="3"/>
        <w:spacing w:before="28" w:line="266" w:lineRule="auto"/>
        <w:ind w:left="119" w:right="153"/>
        <w:jc w:val="both"/>
        <w:rPr>
          <w:rFonts w:hint="eastAsia" w:ascii="楷体" w:hAnsi="楷体" w:eastAsia="楷体"/>
        </w:rPr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1167765</wp:posOffset>
                </wp:positionH>
                <wp:positionV relativeFrom="paragraph">
                  <wp:posOffset>510540</wp:posOffset>
                </wp:positionV>
                <wp:extent cx="130810" cy="309880"/>
                <wp:effectExtent l="0" t="0" r="0" b="0"/>
                <wp:wrapNone/>
                <wp:docPr id="7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34"/>
                              <w:rPr>
                                <w:rFonts w:ascii="Arial Unicode MS" w:hAnsi="Arial Unicode MS"/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231F20"/>
                                <w:w w:val="102"/>
                              </w:rPr>
                              <w:t>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91.95pt;margin-top:40.2pt;height:24.4pt;width:10.3pt;mso-position-horizontal-relative:page;z-index:-251651072;mso-width-relative:page;mso-height-relative:page;" filled="f" stroked="f" coordsize="21600,21600" o:gfxdata="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Z2MZv2AAAAAoBAAAPAAAAAAAAAAEAIAAAACIAAABkcnMvZG93bnJldi54bWxQSwEC&#10;FAAUAAAACACHTuJALcq0FbsBAABy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34"/>
                        <w:rPr>
                          <w:rFonts w:ascii="Arial Unicode MS" w:hAnsi="Arial Unicode MS"/>
                        </w:rPr>
                      </w:pPr>
                      <w:r>
                        <w:rPr>
                          <w:rFonts w:ascii="Arial Unicode MS" w:hAnsi="Arial Unicode MS"/>
                          <w:color w:val="231F20"/>
                          <w:w w:val="102"/>
                        </w:rPr>
                        <w:t>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  <w:color w:val="231F20"/>
          <w:spacing w:val="-11"/>
        </w:rPr>
        <w:t xml:space="preserve">来，来看看他们最爱的亲人。我的奶奶去世整整三个月了，我每天做梦都能梦到奶奶坐在它 </w:t>
      </w:r>
      <w:r>
        <w:rPr>
          <w:rFonts w:hint="eastAsia" w:ascii="楷体" w:hAnsi="楷体" w:eastAsia="楷体"/>
          <w:color w:val="231F20"/>
          <w:spacing w:val="5"/>
        </w:rPr>
        <w:t>们的翅膀上。今天</w:t>
      </w:r>
      <w:r>
        <w:rPr>
          <w:rFonts w:hint="eastAsia" w:ascii="楷体" w:hAnsi="楷体" w:eastAsia="楷体"/>
          <w:color w:val="231F20"/>
          <w:spacing w:val="-19"/>
        </w:rPr>
        <w:t xml:space="preserve">，这只蜻蜓一定是在梦里掉队的蜻蜓，我们当然应该把它送回去，不然，奶 </w:t>
      </w:r>
      <w:r>
        <w:rPr>
          <w:rFonts w:hint="eastAsia" w:ascii="楷体" w:hAnsi="楷体" w:eastAsia="楷体"/>
          <w:color w:val="231F20"/>
          <w:spacing w:val="2"/>
          <w:w w:val="105"/>
        </w:rPr>
        <w:t>奶在蜻蜓的翅膀上会坐不稳的……</w:t>
      </w:r>
    </w:p>
    <w:p>
      <w:pPr>
        <w:pStyle w:val="3"/>
        <w:spacing w:line="266" w:lineRule="auto"/>
        <w:ind w:left="119" w:right="38" w:firstLine="630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color w:val="231F20"/>
          <w:spacing w:val="5"/>
        </w:rPr>
        <w:t>音乐老师这时候走向讲台</w:t>
      </w:r>
      <w:r>
        <w:rPr>
          <w:rFonts w:hint="eastAsia" w:ascii="楷体" w:hAnsi="楷体" w:eastAsia="楷体"/>
          <w:color w:val="231F20"/>
          <w:spacing w:val="-15"/>
        </w:rPr>
        <w:t xml:space="preserve">，亲手用彩纸折了两只蜻蜒，一只给了男生，奖励他的懂事， </w:t>
      </w:r>
      <w:r>
        <w:rPr>
          <w:rFonts w:hint="eastAsia" w:ascii="楷体" w:hAnsi="楷体" w:eastAsia="楷体"/>
          <w:color w:val="231F20"/>
          <w:spacing w:val="5"/>
          <w:w w:val="105"/>
        </w:rPr>
        <w:t>一只送给了女生</w:t>
      </w:r>
      <w:r>
        <w:rPr>
          <w:rFonts w:hint="eastAsia" w:ascii="楷体" w:hAnsi="楷体" w:eastAsia="楷体"/>
          <w:color w:val="231F20"/>
          <w:spacing w:val="-8"/>
          <w:w w:val="105"/>
        </w:rPr>
        <w:t>，愿这只蜻蜓能够给她和奶奶捎来更多的信息……</w:t>
      </w:r>
    </w:p>
    <w:p>
      <w:pPr>
        <w:pStyle w:val="7"/>
        <w:numPr>
          <w:ilvl w:val="0"/>
          <w:numId w:val="7"/>
        </w:numPr>
        <w:tabs>
          <w:tab w:val="left" w:pos="435"/>
        </w:tabs>
        <w:spacing w:before="163" w:after="0" w:line="240" w:lineRule="auto"/>
        <w:ind w:left="434" w:right="0" w:hanging="316"/>
        <w:jc w:val="left"/>
        <w:rPr>
          <w:sz w:val="20"/>
        </w:rPr>
      </w:pPr>
      <w:r>
        <w:rPr>
          <w:color w:val="231F20"/>
          <w:spacing w:val="4"/>
          <w:w w:val="105"/>
          <w:sz w:val="20"/>
        </w:rPr>
        <w:t>选择文中有新鲜感的一句话</w:t>
      </w:r>
      <w:r>
        <w:rPr>
          <w:color w:val="231F20"/>
          <w:spacing w:val="-8"/>
          <w:w w:val="105"/>
          <w:sz w:val="20"/>
        </w:rPr>
        <w:t>，正确工整地摘抄在横线上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2</w:t>
      </w:r>
      <w:r>
        <w:rPr>
          <w:rFonts w:ascii="Times New Roman" w:eastAsia="Times New Roman"/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spacing w:before="7" w:after="39"/>
        <w:rPr>
          <w:sz w:val="17"/>
        </w:rPr>
      </w:pPr>
    </w:p>
    <w:p>
      <w:pPr>
        <w:pStyle w:val="3"/>
        <w:spacing w:line="20" w:lineRule="exact"/>
        <w:ind w:left="479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4980305" cy="5715"/>
                <wp:effectExtent l="0" t="0" r="0" b="0"/>
                <wp:docPr id="11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0305" cy="5715"/>
                          <a:chOff x="0" y="0"/>
                          <a:chExt cx="7843" cy="9"/>
                        </a:xfrm>
                      </wpg:grpSpPr>
                      <wps:wsp>
                        <wps:cNvPr id="10" name="直线 75"/>
                        <wps:cNvSpPr/>
                        <wps:spPr>
                          <a:xfrm>
                            <a:off x="0" y="4"/>
                            <a:ext cx="7842" cy="0"/>
                          </a:xfrm>
                          <a:prstGeom prst="line">
                            <a:avLst/>
                          </a:prstGeom>
                          <a:ln w="54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4" o:spid="_x0000_s1026" o:spt="203" style="height:0.45pt;width:392.15pt;" coordsize="7843,9" o:gfxdata="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FfRz/VAAAAAgEAAA8A&#10;AAAAAAAAAQAgAAAAIgAAAGRycy9kb3ducmV2LnhtbFBLAQIUABQAAAAIAIdO4kARuEopUwIAAAEF&#10;AAAOAAAAAAAAAAEAIAAAACQBAABkcnMvZTJvRG9jLnhtbFBLBQYAAAAABgAGAFkBAADpBQAAAAA=&#10;">
                <o:lock v:ext="edit" aspectratio="f"/>
                <v:line id="直线 75" o:spid="_x0000_s1026" o:spt="20" style="position:absolute;left:0;top:4;height:0;width:7842;" filled="f" stroked="t" coordsize="21600,21600" o:gfxdata="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I1dK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25196850393701pt" color="#231F2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</w:pPr>
      <w:r>
        <w:br w:type="column"/>
      </w:r>
    </w:p>
    <w:p>
      <w:pPr>
        <w:pStyle w:val="3"/>
      </w:pPr>
    </w:p>
    <w:p>
      <w:pPr>
        <w:pStyle w:val="3"/>
        <w:spacing w:before="8"/>
        <w:rPr>
          <w:sz w:val="16"/>
        </w:rPr>
      </w:pPr>
      <w: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7146290</wp:posOffset>
                </wp:positionH>
                <wp:positionV relativeFrom="paragraph">
                  <wp:posOffset>163195</wp:posOffset>
                </wp:positionV>
                <wp:extent cx="1333500" cy="0"/>
                <wp:effectExtent l="0" t="0" r="0" b="0"/>
                <wp:wrapTopAndBottom/>
                <wp:docPr id="56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margin-left:562.7pt;margin-top:12.85pt;height:0pt;width:105pt;mso-position-horizontal-relative:page;mso-wrap-distance-bottom:0pt;mso-wrap-distance-top:0pt;z-index:-251627520;mso-width-relative:page;mso-height-relative:page;" filled="f" stroked="t" coordsize="21600,21600" o:gfxdata="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P/1kr&#10;1wAAAAsBAAAPAAAAAAAAAAEAIAAAACIAAABkcnMvZG93bnJldi54bWxQSwECFAAUAAAACACHTuJA&#10;4yk0N+kBAADdAwAADgAAAAAAAAABACAAAAAmAQAAZHJzL2Uyb0RvYy54bWxQSwUGAAAAAAYABgBZ&#10;AQAAgQUAAAAA&#10;">
                <v:fill on="f" focussize="0,0"/>
                <v:stroke weight="0.425196850393701pt" color="#231F2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7"/>
        <w:numPr>
          <w:ilvl w:val="1"/>
          <w:numId w:val="7"/>
        </w:numPr>
        <w:tabs>
          <w:tab w:val="left" w:pos="896"/>
          <w:tab w:val="left" w:pos="2899"/>
          <w:tab w:val="left" w:pos="4317"/>
        </w:tabs>
        <w:spacing w:before="179" w:after="0" w:line="240" w:lineRule="auto"/>
        <w:ind w:left="895" w:right="0" w:hanging="507"/>
        <w:jc w:val="left"/>
        <w:rPr>
          <w:sz w:val="20"/>
        </w:rPr>
      </w:pPr>
      <w:r>
        <w:rPr>
          <w:color w:val="231F20"/>
          <w:spacing w:val="4"/>
          <w:w w:val="105"/>
          <w:sz w:val="20"/>
        </w:rPr>
        <w:t>这封书信</w:t>
      </w:r>
      <w:r>
        <w:rPr>
          <w:color w:val="231F20"/>
          <w:w w:val="105"/>
          <w:sz w:val="20"/>
        </w:rPr>
        <w:t>是</w:t>
      </w:r>
      <w:r>
        <w:rPr>
          <w:color w:val="231F20"/>
          <w:w w:val="105"/>
          <w:sz w:val="20"/>
          <w:u w:val="single" w:color="231F20"/>
        </w:rPr>
        <w:t xml:space="preserve"> </w:t>
      </w:r>
      <w:r>
        <w:rPr>
          <w:color w:val="231F20"/>
          <w:w w:val="105"/>
          <w:sz w:val="20"/>
          <w:u w:val="single" w:color="231F20"/>
        </w:rPr>
        <w:tab/>
      </w:r>
      <w:r>
        <w:rPr>
          <w:color w:val="231F20"/>
          <w:spacing w:val="4"/>
          <w:w w:val="105"/>
          <w:sz w:val="20"/>
        </w:rPr>
        <w:t>写</w:t>
      </w:r>
      <w:r>
        <w:rPr>
          <w:color w:val="231F20"/>
          <w:w w:val="105"/>
          <w:sz w:val="20"/>
        </w:rPr>
        <w:t>给</w:t>
      </w:r>
      <w:r>
        <w:rPr>
          <w:color w:val="231F20"/>
          <w:w w:val="105"/>
          <w:sz w:val="20"/>
          <w:u w:val="single" w:color="231F20"/>
        </w:rPr>
        <w:t xml:space="preserve"> </w:t>
      </w:r>
      <w:r>
        <w:rPr>
          <w:color w:val="231F20"/>
          <w:w w:val="105"/>
          <w:sz w:val="20"/>
          <w:u w:val="single" w:color="231F20"/>
        </w:rPr>
        <w:tab/>
      </w:r>
      <w:r>
        <w:rPr>
          <w:color w:val="231F20"/>
          <w:spacing w:val="4"/>
          <w:w w:val="105"/>
          <w:sz w:val="20"/>
        </w:rPr>
        <w:t>的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2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7"/>
        <w:numPr>
          <w:ilvl w:val="1"/>
          <w:numId w:val="7"/>
        </w:numPr>
        <w:tabs>
          <w:tab w:val="left" w:pos="896"/>
          <w:tab w:val="left" w:pos="5324"/>
        </w:tabs>
        <w:spacing w:before="27" w:after="0" w:line="240" w:lineRule="auto"/>
        <w:ind w:left="895" w:right="0" w:hanging="507"/>
        <w:jc w:val="left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page">
                  <wp:posOffset>12688570</wp:posOffset>
                </wp:positionH>
                <wp:positionV relativeFrom="paragraph">
                  <wp:posOffset>29845</wp:posOffset>
                </wp:positionV>
                <wp:extent cx="156210" cy="156210"/>
                <wp:effectExtent l="0" t="0" r="0" b="0"/>
                <wp:wrapNone/>
                <wp:docPr id="80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" cy="156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line="246" w:lineRule="exact"/>
                              <w:ind w:left="20"/>
                            </w:pPr>
                            <w:r>
                              <w:rPr>
                                <w:color w:val="231F20"/>
                                <w:w w:val="102"/>
                              </w:rPr>
                              <w:t>线</w:t>
                            </w: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" o:spid="_x0000_s1026" o:spt="202" type="#_x0000_t202" style="position:absolute;left:0pt;margin-left:999.1pt;margin-top:2.35pt;height:12.3pt;width:12.3pt;mso-position-horizontal-relative:page;z-index:251698176;mso-width-relative:page;mso-height-relative:page;" filled="f" stroked="f" coordsize="21600,21600" o:gfxdata="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7vum+2gAAAAoBAAAPAAAAAAAAAAEAIAAAACIAAABkcnMvZG93bnJldi54bWxQ&#10;SwECFAAUAAAACACHTuJABKDcTbwBAAB/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pStyle w:val="3"/>
                        <w:spacing w:line="246" w:lineRule="exact"/>
                        <w:ind w:left="20"/>
                      </w:pPr>
                      <w:r>
                        <w:rPr>
                          <w:color w:val="231F20"/>
                          <w:w w:val="102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31F20"/>
          <w:spacing w:val="4"/>
          <w:w w:val="105"/>
          <w:sz w:val="20"/>
        </w:rPr>
        <w:t>书信的格式中缺了一项祝福</w:t>
      </w:r>
      <w:r>
        <w:rPr>
          <w:color w:val="231F20"/>
          <w:spacing w:val="14"/>
          <w:w w:val="105"/>
          <w:sz w:val="20"/>
        </w:rPr>
        <w:t>语</w:t>
      </w:r>
      <w:r>
        <w:rPr>
          <w:color w:val="231F20"/>
          <w:spacing w:val="-112"/>
          <w:w w:val="105"/>
          <w:sz w:val="20"/>
        </w:rPr>
        <w:t>，</w:t>
      </w:r>
      <w:r>
        <w:rPr>
          <w:color w:val="231F20"/>
          <w:spacing w:val="4"/>
          <w:w w:val="105"/>
          <w:sz w:val="20"/>
        </w:rPr>
        <w:t>请补</w:t>
      </w:r>
      <w:r>
        <w:rPr>
          <w:color w:val="231F20"/>
          <w:spacing w:val="15"/>
          <w:w w:val="105"/>
          <w:sz w:val="20"/>
        </w:rPr>
        <w:t>上</w:t>
      </w:r>
      <w:r>
        <w:rPr>
          <w:color w:val="231F20"/>
          <w:w w:val="105"/>
          <w:sz w:val="20"/>
        </w:rPr>
        <w:t>：</w:t>
      </w:r>
      <w:r>
        <w:rPr>
          <w:color w:val="231F20"/>
          <w:w w:val="105"/>
          <w:sz w:val="20"/>
          <w:u w:val="single"/>
        </w:rPr>
        <w:tab/>
      </w:r>
      <w:r>
        <w:rPr>
          <w:color w:val="231F20"/>
          <w:w w:val="105"/>
          <w:sz w:val="20"/>
          <w:u w:val="single" w:color="231F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1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7"/>
        <w:numPr>
          <w:ilvl w:val="1"/>
          <w:numId w:val="7"/>
        </w:numPr>
        <w:tabs>
          <w:tab w:val="left" w:pos="896"/>
          <w:tab w:val="left" w:pos="5849"/>
        </w:tabs>
        <w:spacing w:before="27" w:after="0" w:line="240" w:lineRule="auto"/>
        <w:ind w:left="895" w:right="0" w:hanging="507"/>
        <w:jc w:val="left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9646920</wp:posOffset>
                </wp:positionH>
                <wp:positionV relativeFrom="paragraph">
                  <wp:posOffset>163830</wp:posOffset>
                </wp:positionV>
                <wp:extent cx="899795" cy="0"/>
                <wp:effectExtent l="0" t="0" r="0" b="0"/>
                <wp:wrapNone/>
                <wp:docPr id="57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ln w="5400" cap="flat" cmpd="sng">
                          <a:solidFill>
                            <a:srgbClr val="231F2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759.6pt;margin-top:12.9pt;height:0pt;width:70.85pt;mso-position-horizontal-relative:page;z-index:251689984;mso-width-relative:page;mso-height-relative:page;" filled="f" stroked="t" coordsize="21600,21600" o:gfxdata="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D3W&#10;7dcAAAALAQAADwAAAAAAAAABACAAAAAiAAAAZHJzL2Rvd25yZXYueG1sUEsBAhQAFAAAAAgAh07i&#10;QAhArUTqAQAA3AMAAA4AAAAAAAAAAQAgAAAAJgEAAGRycy9lMm9Eb2MueG1sUEsFBgAAAAAGAAYA&#10;WQEAAIIFAAAAAA==&#10;">
                <v:fill on="f" focussize="0,0"/>
                <v:stroke weight="0.425196850393701pt" color="#231F2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12762230</wp:posOffset>
                </wp:positionH>
                <wp:positionV relativeFrom="paragraph">
                  <wp:posOffset>8255</wp:posOffset>
                </wp:positionV>
                <wp:extent cx="7620" cy="1988185"/>
                <wp:effectExtent l="1270" t="0" r="3810" b="5715"/>
                <wp:wrapNone/>
                <wp:docPr id="77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" cy="1988185"/>
                          <a:chOff x="20099" y="13"/>
                          <a:chExt cx="12" cy="3131"/>
                        </a:xfrm>
                      </wpg:grpSpPr>
                      <wps:wsp>
                        <wps:cNvPr id="74" name="直线 80"/>
                        <wps:cNvSpPr/>
                        <wps:spPr>
                          <a:xfrm>
                            <a:off x="20099" y="3136"/>
                            <a:ext cx="11" cy="0"/>
                          </a:xfrm>
                          <a:prstGeom prst="line">
                            <a:avLst/>
                          </a:prstGeom>
                          <a:ln w="1080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任意多边形 81"/>
                        <wps:cNvSpPr/>
                        <wps:spPr>
                          <a:xfrm>
                            <a:off x="20104" y="64"/>
                            <a:ext cx="2" cy="302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029">
                                <a:moveTo>
                                  <a:pt x="0" y="3029"/>
                                </a:moveTo>
                                <a:lnTo>
                                  <a:pt x="0" y="2995"/>
                                </a:lnTo>
                                <a:moveTo>
                                  <a:pt x="0" y="2961"/>
                                </a:moveTo>
                                <a:lnTo>
                                  <a:pt x="0" y="2927"/>
                                </a:lnTo>
                                <a:moveTo>
                                  <a:pt x="0" y="2893"/>
                                </a:moveTo>
                                <a:lnTo>
                                  <a:pt x="0" y="2859"/>
                                </a:lnTo>
                                <a:moveTo>
                                  <a:pt x="0" y="2825"/>
                                </a:moveTo>
                                <a:lnTo>
                                  <a:pt x="0" y="2791"/>
                                </a:lnTo>
                                <a:moveTo>
                                  <a:pt x="0" y="2757"/>
                                </a:moveTo>
                                <a:lnTo>
                                  <a:pt x="0" y="2723"/>
                                </a:lnTo>
                                <a:moveTo>
                                  <a:pt x="0" y="2689"/>
                                </a:moveTo>
                                <a:lnTo>
                                  <a:pt x="0" y="2655"/>
                                </a:lnTo>
                                <a:moveTo>
                                  <a:pt x="0" y="2621"/>
                                </a:moveTo>
                                <a:lnTo>
                                  <a:pt x="0" y="2587"/>
                                </a:lnTo>
                                <a:moveTo>
                                  <a:pt x="0" y="2553"/>
                                </a:moveTo>
                                <a:lnTo>
                                  <a:pt x="0" y="2519"/>
                                </a:lnTo>
                                <a:moveTo>
                                  <a:pt x="0" y="2485"/>
                                </a:moveTo>
                                <a:lnTo>
                                  <a:pt x="0" y="2451"/>
                                </a:lnTo>
                                <a:moveTo>
                                  <a:pt x="0" y="2417"/>
                                </a:moveTo>
                                <a:lnTo>
                                  <a:pt x="0" y="2383"/>
                                </a:lnTo>
                                <a:moveTo>
                                  <a:pt x="0" y="2349"/>
                                </a:moveTo>
                                <a:lnTo>
                                  <a:pt x="0" y="2315"/>
                                </a:lnTo>
                                <a:moveTo>
                                  <a:pt x="0" y="2280"/>
                                </a:moveTo>
                                <a:lnTo>
                                  <a:pt x="0" y="2246"/>
                                </a:lnTo>
                                <a:moveTo>
                                  <a:pt x="0" y="2212"/>
                                </a:moveTo>
                                <a:lnTo>
                                  <a:pt x="0" y="2178"/>
                                </a:lnTo>
                                <a:moveTo>
                                  <a:pt x="0" y="2144"/>
                                </a:moveTo>
                                <a:lnTo>
                                  <a:pt x="0" y="2110"/>
                                </a:lnTo>
                                <a:moveTo>
                                  <a:pt x="0" y="2076"/>
                                </a:moveTo>
                                <a:lnTo>
                                  <a:pt x="0" y="2042"/>
                                </a:lnTo>
                                <a:moveTo>
                                  <a:pt x="0" y="2008"/>
                                </a:moveTo>
                                <a:lnTo>
                                  <a:pt x="0" y="1974"/>
                                </a:lnTo>
                                <a:moveTo>
                                  <a:pt x="0" y="1940"/>
                                </a:moveTo>
                                <a:lnTo>
                                  <a:pt x="0" y="1906"/>
                                </a:lnTo>
                                <a:moveTo>
                                  <a:pt x="0" y="1872"/>
                                </a:moveTo>
                                <a:lnTo>
                                  <a:pt x="0" y="1838"/>
                                </a:lnTo>
                                <a:moveTo>
                                  <a:pt x="0" y="1804"/>
                                </a:moveTo>
                                <a:lnTo>
                                  <a:pt x="0" y="1770"/>
                                </a:lnTo>
                                <a:moveTo>
                                  <a:pt x="0" y="1736"/>
                                </a:moveTo>
                                <a:lnTo>
                                  <a:pt x="0" y="1702"/>
                                </a:lnTo>
                                <a:moveTo>
                                  <a:pt x="0" y="1668"/>
                                </a:moveTo>
                                <a:lnTo>
                                  <a:pt x="0" y="1634"/>
                                </a:lnTo>
                                <a:moveTo>
                                  <a:pt x="0" y="1600"/>
                                </a:moveTo>
                                <a:lnTo>
                                  <a:pt x="0" y="1566"/>
                                </a:lnTo>
                                <a:moveTo>
                                  <a:pt x="0" y="1532"/>
                                </a:moveTo>
                                <a:lnTo>
                                  <a:pt x="0" y="1498"/>
                                </a:lnTo>
                                <a:moveTo>
                                  <a:pt x="0" y="1464"/>
                                </a:moveTo>
                                <a:lnTo>
                                  <a:pt x="0" y="1430"/>
                                </a:lnTo>
                                <a:moveTo>
                                  <a:pt x="0" y="1396"/>
                                </a:moveTo>
                                <a:lnTo>
                                  <a:pt x="0" y="1362"/>
                                </a:lnTo>
                                <a:moveTo>
                                  <a:pt x="0" y="1328"/>
                                </a:moveTo>
                                <a:lnTo>
                                  <a:pt x="0" y="1294"/>
                                </a:lnTo>
                                <a:moveTo>
                                  <a:pt x="0" y="1260"/>
                                </a:moveTo>
                                <a:lnTo>
                                  <a:pt x="0" y="1226"/>
                                </a:lnTo>
                                <a:moveTo>
                                  <a:pt x="0" y="1192"/>
                                </a:moveTo>
                                <a:lnTo>
                                  <a:pt x="0" y="1157"/>
                                </a:lnTo>
                                <a:moveTo>
                                  <a:pt x="0" y="1123"/>
                                </a:moveTo>
                                <a:lnTo>
                                  <a:pt x="0" y="1089"/>
                                </a:lnTo>
                                <a:moveTo>
                                  <a:pt x="0" y="1055"/>
                                </a:moveTo>
                                <a:lnTo>
                                  <a:pt x="0" y="1021"/>
                                </a:lnTo>
                                <a:moveTo>
                                  <a:pt x="0" y="987"/>
                                </a:moveTo>
                                <a:lnTo>
                                  <a:pt x="0" y="953"/>
                                </a:lnTo>
                                <a:moveTo>
                                  <a:pt x="0" y="919"/>
                                </a:moveTo>
                                <a:lnTo>
                                  <a:pt x="0" y="885"/>
                                </a:lnTo>
                                <a:moveTo>
                                  <a:pt x="0" y="851"/>
                                </a:moveTo>
                                <a:lnTo>
                                  <a:pt x="0" y="817"/>
                                </a:lnTo>
                                <a:moveTo>
                                  <a:pt x="0" y="783"/>
                                </a:moveTo>
                                <a:lnTo>
                                  <a:pt x="0" y="749"/>
                                </a:lnTo>
                                <a:moveTo>
                                  <a:pt x="0" y="715"/>
                                </a:moveTo>
                                <a:lnTo>
                                  <a:pt x="0" y="681"/>
                                </a:lnTo>
                                <a:moveTo>
                                  <a:pt x="0" y="647"/>
                                </a:moveTo>
                                <a:lnTo>
                                  <a:pt x="0" y="613"/>
                                </a:lnTo>
                                <a:moveTo>
                                  <a:pt x="0" y="579"/>
                                </a:moveTo>
                                <a:lnTo>
                                  <a:pt x="0" y="545"/>
                                </a:lnTo>
                                <a:moveTo>
                                  <a:pt x="0" y="511"/>
                                </a:moveTo>
                                <a:lnTo>
                                  <a:pt x="0" y="477"/>
                                </a:lnTo>
                                <a:moveTo>
                                  <a:pt x="0" y="443"/>
                                </a:moveTo>
                                <a:lnTo>
                                  <a:pt x="0" y="409"/>
                                </a:lnTo>
                                <a:moveTo>
                                  <a:pt x="0" y="375"/>
                                </a:moveTo>
                                <a:lnTo>
                                  <a:pt x="0" y="341"/>
                                </a:lnTo>
                                <a:moveTo>
                                  <a:pt x="0" y="307"/>
                                </a:moveTo>
                                <a:lnTo>
                                  <a:pt x="0" y="273"/>
                                </a:lnTo>
                                <a:moveTo>
                                  <a:pt x="0" y="239"/>
                                </a:moveTo>
                                <a:lnTo>
                                  <a:pt x="0" y="205"/>
                                </a:lnTo>
                                <a:moveTo>
                                  <a:pt x="0" y="171"/>
                                </a:moveTo>
                                <a:lnTo>
                                  <a:pt x="0" y="137"/>
                                </a:lnTo>
                                <a:moveTo>
                                  <a:pt x="0" y="103"/>
                                </a:moveTo>
                                <a:lnTo>
                                  <a:pt x="0" y="69"/>
                                </a:lnTo>
                                <a:moveTo>
                                  <a:pt x="0" y="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200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82"/>
                        <wps:cNvSpPr/>
                        <wps:spPr>
                          <a:xfrm>
                            <a:off x="20099" y="22"/>
                            <a:ext cx="11" cy="0"/>
                          </a:xfrm>
                          <a:prstGeom prst="line">
                            <a:avLst/>
                          </a:prstGeom>
                          <a:ln w="1080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9" o:spid="_x0000_s1026" o:spt="203" style="position:absolute;left:0pt;margin-left:1004.9pt;margin-top:0.65pt;height:156.55pt;width:0.6pt;mso-position-horizontal-relative:page;z-index:251695104;mso-width-relative:page;mso-height-relative:page;" coordorigin="20099,13" coordsize="12,3131" o:gfxdata="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">
                <o:lock v:ext="edit" aspectratio="f"/>
                <v:line id="直线 80" o:spid="_x0000_s1026" o:spt="20" style="position:absolute;left:20099;top:3136;height:0;width:11;" filled="f" stroked="t" coordsize="21600,21600" o:gfxdata="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ux374A&#10;AADbAAAADwAAAAAAAAABACAAAAAiAAAAZHJzL2Rvd25yZXYueG1sUEsBAhQAFAAAAAgAh07iQDMv&#10;BZ47AAAAOQAAABAAAAAAAAAAAQAgAAAADQEAAGRycy9zaGFwZXhtbC54bWxQSwUGAAAAAAYABgBb&#10;AQAAtwMAAAAA&#10;">
                  <v:fill on="f" focussize="0,0"/>
                  <v:stroke weight="0.850787401574803pt" color="#231F20" joinstyle="round"/>
                  <v:imagedata o:title=""/>
                  <o:lock v:ext="edit" aspectratio="f"/>
                </v:line>
                <v:shape id="任意多边形 81" o:spid="_x0000_s1026" o:spt="100" style="position:absolute;left:20104;top:64;height:3029;width:2;" filled="f" stroked="t" coordsize="1,3029" o:gfxdata="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OgybvQAA&#10;ANsAAAAPAAAAAAAAAAEAIAAAACIAAABkcnMvZG93bnJldi54bWxQSwECFAAUAAAACACHTuJAMy8F&#10;njsAAAA5AAAAEAAAAAAAAAABACAAAAAMAQAAZHJzL3NoYXBleG1sLnhtbFBLBQYAAAAABgAGAFsB&#10;AAC2AwAAAAA=&#10;" path="m0,3029l0,2995m0,2961l0,2927m0,2893l0,2859m0,2825l0,2791m0,2757l0,2723m0,2689l0,2655m0,2621l0,2587m0,2553l0,2519m0,2485l0,2451m0,2417l0,2383m0,2349l0,2315m0,2280l0,2246m0,2212l0,2178m0,2144l0,2110m0,2076l0,2042m0,2008l0,1974m0,1940l0,1906m0,1872l0,1838m0,1804l0,1770m0,1736l0,1702m0,1668l0,1634m0,1600l0,1566m0,1532l0,1498m0,1464l0,1430m0,1396l0,1362m0,1328l0,1294m0,1260l0,1226m0,1192l0,1157m0,1123l0,1089m0,1055l0,1021m0,987l0,953m0,919l0,885m0,851l0,817m0,783l0,749m0,715l0,681m0,647l0,613m0,579l0,545m0,511l0,477m0,443l0,409m0,375l0,341m0,307l0,273m0,239l0,205m0,171l0,137m0,103l0,69m0,34l0,0e">
                  <v:fill on="f" focussize="0,0"/>
                  <v:stroke weight="0.566929133858268pt" color="#231F20" joinstyle="round"/>
                  <v:imagedata o:title=""/>
                  <o:lock v:ext="edit" aspectratio="f"/>
                </v:shape>
                <v:line id="直线 82" o:spid="_x0000_s1026" o:spt="20" style="position:absolute;left:20099;top:22;height:0;width:11;" filled="f" stroked="t" coordsize="21600,21600" o:gfxdata="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tYo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850787401574803pt" color="#231F2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color w:val="231F20"/>
          <w:spacing w:val="4"/>
          <w:w w:val="105"/>
          <w:sz w:val="20"/>
        </w:rPr>
        <w:t>书信中有一处书写格式是错误</w:t>
      </w:r>
      <w:r>
        <w:rPr>
          <w:color w:val="231F20"/>
          <w:spacing w:val="14"/>
          <w:w w:val="105"/>
          <w:sz w:val="20"/>
        </w:rPr>
        <w:t>的</w:t>
      </w:r>
      <w:r>
        <w:rPr>
          <w:color w:val="231F20"/>
          <w:spacing w:val="-112"/>
          <w:w w:val="105"/>
          <w:sz w:val="20"/>
        </w:rPr>
        <w:t>，</w:t>
      </w:r>
      <w:r>
        <w:rPr>
          <w:color w:val="231F20"/>
          <w:spacing w:val="4"/>
          <w:w w:val="105"/>
          <w:sz w:val="20"/>
        </w:rPr>
        <w:t>应改</w:t>
      </w:r>
      <w:r>
        <w:rPr>
          <w:color w:val="231F20"/>
          <w:w w:val="105"/>
          <w:sz w:val="20"/>
        </w:rPr>
        <w:t>为</w:t>
      </w:r>
      <w:r>
        <w:rPr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1</w:t>
      </w:r>
      <w:r>
        <w:rPr>
          <w:rFonts w:ascii="Times New Roman" w:eastAsia="Times New Roman"/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7"/>
        <w:numPr>
          <w:ilvl w:val="1"/>
          <w:numId w:val="7"/>
        </w:numPr>
        <w:tabs>
          <w:tab w:val="left" w:pos="896"/>
        </w:tabs>
        <w:spacing w:before="28" w:after="0" w:line="250" w:lineRule="exact"/>
        <w:ind w:left="895" w:right="0" w:hanging="507"/>
        <w:jc w:val="left"/>
        <w:rPr>
          <w:sz w:val="20"/>
        </w:rPr>
      </w:pPr>
      <w:r>
        <w:rPr>
          <w:color w:val="231F20"/>
          <w:spacing w:val="4"/>
          <w:w w:val="105"/>
          <w:sz w:val="20"/>
        </w:rPr>
        <w:t>你觉得这封信的正文部分还可以怎样改进？提两点建议</w:t>
      </w:r>
      <w:r>
        <w:rPr>
          <w:color w:val="231F20"/>
          <w:spacing w:val="-199"/>
          <w:w w:val="105"/>
          <w:sz w:val="20"/>
        </w:rPr>
        <w:t>。</w:t>
      </w:r>
      <w:r>
        <w:rPr>
          <w:color w:val="231F20"/>
          <w:w w:val="105"/>
          <w:sz w:val="20"/>
        </w:rPr>
        <w:t>（</w:t>
      </w:r>
      <w:r>
        <w:rPr>
          <w:rFonts w:ascii="Times New Roman" w:eastAsia="Times New Roman"/>
          <w:color w:val="231F20"/>
          <w:w w:val="105"/>
          <w:sz w:val="20"/>
        </w:rPr>
        <w:t>2</w:t>
      </w:r>
      <w:r>
        <w:rPr>
          <w:rFonts w:ascii="Times New Roman" w:eastAsia="Times New Roman"/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分</w:t>
      </w:r>
      <w:r>
        <w:rPr>
          <w:color w:val="231F20"/>
          <w:w w:val="105"/>
          <w:sz w:val="20"/>
        </w:rPr>
        <w:t>）</w:t>
      </w:r>
    </w:p>
    <w:p>
      <w:pPr>
        <w:pStyle w:val="3"/>
        <w:tabs>
          <w:tab w:val="left" w:pos="4054"/>
          <w:tab w:val="left" w:pos="4529"/>
          <w:tab w:val="left" w:pos="8306"/>
        </w:tabs>
        <w:spacing w:line="342" w:lineRule="exact"/>
        <w:ind w:left="539" w:firstLine="210" w:firstLineChars="100"/>
        <w:rPr>
          <w:rFonts w:ascii="Times New Roman" w:hAnsi="Times New Roman"/>
        </w:rPr>
      </w:pPr>
      <w:bookmarkStart w:id="0" w:name="_GoBack"/>
      <w:bookmarkEnd w:id="0"/>
      <w:r>
        <w:rPr>
          <w:rFonts w:ascii="Arial Unicode MS" w:hAnsi="Arial Unicode MS"/>
          <w:color w:val="231F20"/>
          <w:w w:val="105"/>
        </w:rPr>
        <w:t>①</w:t>
      </w:r>
      <w:r>
        <w:rPr>
          <w:rFonts w:ascii="Arial Unicode MS" w:hAnsi="Arial Unicode MS"/>
          <w:color w:val="231F20"/>
          <w:w w:val="105"/>
          <w:u w:val="single" w:color="231F20"/>
        </w:rPr>
        <w:t xml:space="preserve"> </w:t>
      </w:r>
      <w:r>
        <w:rPr>
          <w:rFonts w:ascii="Arial Unicode MS" w:hAnsi="Arial Unicode MS"/>
          <w:color w:val="231F20"/>
          <w:w w:val="105"/>
          <w:u w:val="single" w:color="231F20"/>
        </w:rPr>
        <w:tab/>
      </w:r>
      <w:r>
        <w:rPr>
          <w:rFonts w:ascii="Arial Unicode MS" w:hAnsi="Arial Unicode MS"/>
          <w:color w:val="231F20"/>
          <w:w w:val="105"/>
        </w:rPr>
        <w:tab/>
      </w:r>
      <w:r>
        <w:rPr>
          <w:rFonts w:ascii="Arial Unicode MS" w:hAnsi="Arial Unicode MS"/>
          <w:color w:val="231F20"/>
          <w:w w:val="105"/>
        </w:rPr>
        <w:t>②</w:t>
      </w:r>
      <w:r>
        <w:rPr>
          <w:rFonts w:ascii="Arial Unicode MS" w:hAnsi="Arial Unicode MS"/>
          <w:color w:val="231F20"/>
          <w:spacing w:val="-1"/>
        </w:rPr>
        <w:t xml:space="preserve"> </w:t>
      </w:r>
      <w:r>
        <w:rPr>
          <w:rFonts w:ascii="Times New Roman" w:hAnsi="Times New Roman"/>
          <w:color w:val="231F20"/>
          <w:w w:val="102"/>
          <w:u w:val="single" w:color="231F20"/>
        </w:rPr>
        <w:t xml:space="preserve"> </w:t>
      </w:r>
      <w:r>
        <w:rPr>
          <w:rFonts w:ascii="Times New Roman" w:hAnsi="Times New Roman"/>
          <w:color w:val="231F20"/>
          <w:u w:val="single" w:color="231F20"/>
        </w:rPr>
        <w:tab/>
      </w:r>
    </w:p>
    <w:p>
      <w:pPr>
        <w:pStyle w:val="2"/>
        <w:spacing w:before="128"/>
        <w:rPr>
          <w:rFonts w:hint="eastAsia" w:ascii="宋体" w:eastAsia="宋体"/>
        </w:rPr>
      </w:pPr>
      <w:r>
        <w:rPr>
          <w:rFonts w:hint="eastAsia" w:ascii="黑体" w:eastAsia="黑体"/>
          <w:color w:val="231F20"/>
          <w:spacing w:val="-35"/>
          <w:w w:val="102"/>
        </w:rPr>
        <w:t>四、笔下生花</w:t>
      </w:r>
      <w:r>
        <w:rPr>
          <w:rFonts w:hint="eastAsia" w:ascii="宋体" w:eastAsia="宋体"/>
          <w:color w:val="231F20"/>
          <w:spacing w:val="-5"/>
          <w:w w:val="102"/>
        </w:rPr>
        <w:t>（</w:t>
      </w:r>
      <w:r>
        <w:rPr>
          <w:rFonts w:hint="eastAsia" w:ascii="宋体" w:eastAsia="宋体"/>
          <w:color w:val="231F20"/>
          <w:spacing w:val="1"/>
          <w:w w:val="102"/>
        </w:rPr>
        <w:t>选做一题</w:t>
      </w:r>
      <w:r>
        <w:rPr>
          <w:rFonts w:hint="eastAsia" w:ascii="宋体" w:eastAsia="宋体"/>
          <w:color w:val="231F20"/>
          <w:spacing w:val="-217"/>
          <w:w w:val="102"/>
        </w:rPr>
        <w:t>）</w:t>
      </w:r>
      <w:r>
        <w:rPr>
          <w:rFonts w:hint="eastAsia" w:ascii="宋体" w:eastAsia="宋体"/>
          <w:color w:val="231F20"/>
          <w:spacing w:val="-5"/>
          <w:w w:val="102"/>
        </w:rPr>
        <w:t>（</w:t>
      </w:r>
      <w:r>
        <w:rPr>
          <w:color w:val="231F20"/>
          <w:spacing w:val="2"/>
          <w:w w:val="102"/>
        </w:rPr>
        <w:t>3</w:t>
      </w:r>
      <w:r>
        <w:rPr>
          <w:color w:val="231F20"/>
          <w:w w:val="102"/>
        </w:rPr>
        <w:t>0</w:t>
      </w:r>
      <w:r>
        <w:rPr>
          <w:color w:val="231F20"/>
          <w:spacing w:val="-26"/>
        </w:rPr>
        <w:t xml:space="preserve"> </w:t>
      </w:r>
      <w:r>
        <w:rPr>
          <w:rFonts w:hint="eastAsia" w:ascii="宋体" w:eastAsia="宋体"/>
          <w:color w:val="231F20"/>
          <w:spacing w:val="-5"/>
          <w:w w:val="102"/>
        </w:rPr>
        <w:t>分</w:t>
      </w:r>
      <w:r>
        <w:rPr>
          <w:rFonts w:hint="eastAsia" w:ascii="宋体" w:eastAsia="宋体"/>
          <w:color w:val="231F20"/>
          <w:w w:val="102"/>
        </w:rPr>
        <w:t>）</w:t>
      </w:r>
    </w:p>
    <w:p>
      <w:pPr>
        <w:pStyle w:val="7"/>
        <w:numPr>
          <w:ilvl w:val="0"/>
          <w:numId w:val="8"/>
        </w:numPr>
        <w:tabs>
          <w:tab w:val="left" w:pos="416"/>
        </w:tabs>
        <w:spacing w:before="23" w:after="0" w:line="266" w:lineRule="auto"/>
        <w:ind w:left="434" w:right="1918" w:hanging="315"/>
        <w:jc w:val="left"/>
        <w:rPr>
          <w:sz w:val="20"/>
        </w:rPr>
      </w:pPr>
      <w:r>
        <w:rPr>
          <w:color w:val="231F20"/>
          <w:spacing w:val="11"/>
          <w:sz w:val="20"/>
        </w:rPr>
        <w:t>请你选择生活中一件让你特别感动的事写下来</w:t>
      </w:r>
      <w:r>
        <w:rPr>
          <w:color w:val="231F20"/>
          <w:spacing w:val="-4"/>
          <w:sz w:val="20"/>
        </w:rPr>
        <w:t xml:space="preserve">，尤其记录清楚最感动的瞬间。题目自 </w:t>
      </w:r>
      <w:r>
        <w:rPr>
          <w:color w:val="231F20"/>
          <w:spacing w:val="-18"/>
          <w:w w:val="105"/>
          <w:sz w:val="20"/>
        </w:rPr>
        <w:t>拟，注意写清事情的起因、经过、结果，有真情实感。字数</w:t>
      </w:r>
      <w:r>
        <w:rPr>
          <w:rFonts w:ascii="Times New Roman" w:eastAsia="Times New Roman"/>
          <w:color w:val="231F20"/>
          <w:w w:val="105"/>
          <w:sz w:val="20"/>
        </w:rPr>
        <w:t>400</w:t>
      </w:r>
      <w:r>
        <w:rPr>
          <w:rFonts w:ascii="Times New Roman" w:eastAsia="Times New Roman"/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字左右。</w:t>
      </w:r>
    </w:p>
    <w:p>
      <w:pPr>
        <w:pStyle w:val="7"/>
        <w:numPr>
          <w:ilvl w:val="0"/>
          <w:numId w:val="8"/>
        </w:numPr>
        <w:tabs>
          <w:tab w:val="left" w:pos="412"/>
        </w:tabs>
        <w:spacing w:before="0" w:after="0" w:line="266" w:lineRule="auto"/>
        <w:ind w:left="434" w:right="1903" w:hanging="315"/>
        <w:jc w:val="left"/>
        <w:rPr>
          <w:sz w:val="20"/>
        </w:rPr>
      </w:pPr>
      <w:r>
        <w:rPr>
          <w:color w:val="231F20"/>
          <w:spacing w:val="-6"/>
          <w:sz w:val="20"/>
        </w:rPr>
        <w:t>在你看过的书籍或动画片中</w:t>
      </w:r>
      <w:r>
        <w:rPr>
          <w:color w:val="231F20"/>
          <w:spacing w:val="-25"/>
          <w:sz w:val="20"/>
        </w:rPr>
        <w:t>，你最喜欢哪个历史人物？他</w:t>
      </w:r>
      <w:r>
        <w:rPr>
          <w:color w:val="231F20"/>
          <w:spacing w:val="-14"/>
          <w:sz w:val="20"/>
        </w:rPr>
        <w:t>（她</w:t>
      </w:r>
      <w:r>
        <w:rPr>
          <w:color w:val="231F20"/>
          <w:spacing w:val="-103"/>
          <w:sz w:val="20"/>
        </w:rPr>
        <w:t>）</w:t>
      </w:r>
      <w:r>
        <w:rPr>
          <w:color w:val="231F20"/>
          <w:spacing w:val="-6"/>
          <w:sz w:val="20"/>
        </w:rPr>
        <w:t xml:space="preserve">有什么特点或特殊本领？想象  </w:t>
      </w:r>
      <w:r>
        <w:rPr>
          <w:color w:val="231F20"/>
          <w:spacing w:val="-9"/>
          <w:sz w:val="20"/>
        </w:rPr>
        <w:t>如果自己变成了这个历史人物</w:t>
      </w:r>
      <w:r>
        <w:rPr>
          <w:color w:val="231F20"/>
          <w:spacing w:val="-25"/>
          <w:sz w:val="20"/>
        </w:rPr>
        <w:t>，会做些什么？会发生什么故事？写下来，注意把内容写清楚。</w:t>
      </w:r>
    </w:p>
    <w:p>
      <w:pPr>
        <w:spacing w:after="0" w:line="266" w:lineRule="auto"/>
        <w:jc w:val="left"/>
        <w:rPr>
          <w:sz w:val="20"/>
        </w:rPr>
        <w:sectPr>
          <w:type w:val="continuous"/>
          <w:pgSz w:w="22120" w:h="15310" w:orient="landscape"/>
          <w:pgMar w:top="0" w:right="1200" w:bottom="280" w:left="1300" w:header="720" w:footer="720" w:gutter="0"/>
          <w:cols w:equalWidth="0" w:num="2">
            <w:col w:w="8481" w:space="884"/>
            <w:col w:w="10255"/>
          </w:cols>
        </w:sectPr>
      </w:pPr>
    </w:p>
    <w:p>
      <w:pPr>
        <w:pStyle w:val="3"/>
        <w:spacing w:before="12"/>
        <w:rPr>
          <w:sz w:val="8"/>
        </w:rPr>
      </w:pPr>
    </w:p>
    <w:p>
      <w:pPr>
        <w:pStyle w:val="3"/>
        <w:tabs>
          <w:tab w:val="left" w:pos="12661"/>
        </w:tabs>
        <w:spacing w:before="84"/>
        <w:ind w:left="3314"/>
      </w:pPr>
      <w:r>
        <w:rPr>
          <w:color w:val="231F20"/>
          <w:spacing w:val="4"/>
          <w:w w:val="105"/>
        </w:rPr>
        <w:t>四年级语文卷</w:t>
      </w:r>
      <w:r>
        <w:rPr>
          <w:color w:val="231F20"/>
          <w:spacing w:val="30"/>
          <w:w w:val="105"/>
        </w:rPr>
        <w:t>第</w:t>
      </w:r>
      <w:r>
        <w:rPr>
          <w:rFonts w:ascii="Times New Roman" w:eastAsia="Times New Roman"/>
          <w:color w:val="231F20"/>
          <w:w w:val="105"/>
        </w:rPr>
        <w:t>3</w:t>
      </w:r>
      <w:r>
        <w:rPr>
          <w:rFonts w:ascii="Times New Roman" w:eastAsia="Times New Roman"/>
          <w:color w:val="231F20"/>
          <w:spacing w:val="-31"/>
          <w:w w:val="105"/>
        </w:rPr>
        <w:t xml:space="preserve"> </w:t>
      </w:r>
      <w:r>
        <w:rPr>
          <w:color w:val="231F20"/>
          <w:w w:val="105"/>
        </w:rPr>
        <w:t>页</w:t>
      </w:r>
      <w:r>
        <w:rPr>
          <w:color w:val="231F20"/>
          <w:w w:val="105"/>
        </w:rPr>
        <w:tab/>
      </w:r>
      <w:r>
        <w:rPr>
          <w:color w:val="231F20"/>
          <w:spacing w:val="4"/>
          <w:w w:val="105"/>
        </w:rPr>
        <w:t>四年级语文卷</w:t>
      </w:r>
      <w:r>
        <w:rPr>
          <w:color w:val="231F20"/>
          <w:spacing w:val="30"/>
          <w:w w:val="105"/>
        </w:rPr>
        <w:t>第</w:t>
      </w:r>
      <w:r>
        <w:rPr>
          <w:rFonts w:ascii="Times New Roman" w:eastAsia="Times New Roman"/>
          <w:color w:val="231F20"/>
          <w:w w:val="105"/>
        </w:rPr>
        <w:t>4</w:t>
      </w:r>
      <w:r>
        <w:rPr>
          <w:rFonts w:ascii="Times New Roman" w:eastAsia="Times New Roman"/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页</w:t>
      </w:r>
    </w:p>
    <w:sectPr>
      <w:type w:val="continuous"/>
      <w:pgSz w:w="22120" w:h="15310" w:orient="landscape"/>
      <w:pgMar w:top="0" w:right="1200" w:bottom="280" w:left="13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21"/>
      <w:numFmt w:val="decimal"/>
      <w:lvlText w:val="%1."/>
      <w:lvlJc w:val="left"/>
      <w:pPr>
        <w:ind w:left="434" w:hanging="296"/>
        <w:jc w:val="left"/>
      </w:pPr>
      <w:rPr>
        <w:rFonts w:hint="default" w:ascii="Times New Roman" w:hAnsi="Times New Roman" w:eastAsia="Times New Roman" w:cs="Times New Roman"/>
        <w:color w:val="231F20"/>
        <w:spacing w:val="0"/>
        <w:w w:val="102"/>
        <w:sz w:val="20"/>
        <w:szCs w:val="2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20" w:hanging="29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01" w:hanging="29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81" w:hanging="29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62" w:hanging="29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42" w:hanging="29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23" w:hanging="29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03" w:hanging="29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84" w:hanging="296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upperLetter"/>
      <w:lvlText w:val="%1."/>
      <w:lvlJc w:val="left"/>
      <w:pPr>
        <w:ind w:left="1599" w:hanging="231"/>
        <w:jc w:val="left"/>
      </w:pPr>
      <w:rPr>
        <w:rFonts w:hint="default" w:ascii="Times New Roman" w:hAnsi="Times New Roman" w:eastAsia="Times New Roman" w:cs="Times New Roman"/>
        <w:color w:val="231F20"/>
        <w:spacing w:val="0"/>
        <w:w w:val="102"/>
        <w:sz w:val="20"/>
        <w:szCs w:val="2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93" w:hanging="23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86" w:hanging="23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79" w:hanging="23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772" w:hanging="23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65" w:hanging="23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59" w:hanging="23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52" w:hanging="23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45" w:hanging="231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2"/>
      <w:numFmt w:val="decimal"/>
      <w:lvlText w:val="（%1）"/>
      <w:lvlJc w:val="left"/>
      <w:pPr>
        <w:ind w:left="1693" w:hanging="506"/>
        <w:jc w:val="left"/>
      </w:pPr>
      <w:rPr>
        <w:rFonts w:hint="default" w:ascii="宋体" w:hAnsi="宋体" w:eastAsia="宋体" w:cs="宋体"/>
        <w:color w:val="231F20"/>
        <w:spacing w:val="-41"/>
        <w:w w:val="102"/>
        <w:sz w:val="18"/>
        <w:szCs w:val="1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483" w:hanging="50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266" w:hanging="50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049" w:hanging="50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832" w:hanging="50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5" w:hanging="50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9" w:hanging="50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82" w:hanging="50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65" w:hanging="506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030" w:hanging="210"/>
        <w:jc w:val="left"/>
      </w:pPr>
      <w:rPr>
        <w:rFonts w:hint="default" w:ascii="Times New Roman" w:hAnsi="Times New Roman" w:eastAsia="Times New Roman" w:cs="Times New Roman"/>
        <w:color w:val="231F20"/>
        <w:spacing w:val="0"/>
        <w:w w:val="102"/>
        <w:sz w:val="20"/>
        <w:szCs w:val="20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2407" w:hanging="506"/>
        <w:jc w:val="left"/>
      </w:pPr>
      <w:rPr>
        <w:rFonts w:hint="default" w:ascii="宋体" w:hAnsi="宋体" w:eastAsia="宋体" w:cs="宋体"/>
        <w:color w:val="231F20"/>
        <w:spacing w:val="-128"/>
        <w:w w:val="102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00" w:hanging="50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29" w:hanging="50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9" w:hanging="50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89" w:hanging="50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9" w:hanging="50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49" w:hanging="50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78" w:hanging="506"/>
      </w:pPr>
      <w:rPr>
        <w:rFonts w:hint="default"/>
        <w:lang w:val="zh-CN" w:eastAsia="zh-CN" w:bidi="zh-CN"/>
      </w:rPr>
    </w:lvl>
  </w:abstractNum>
  <w:abstractNum w:abstractNumId="4">
    <w:nsid w:val="0248C179"/>
    <w:multiLevelType w:val="multilevel"/>
    <w:tmpl w:val="0248C179"/>
    <w:lvl w:ilvl="0" w:tentative="0">
      <w:start w:val="13"/>
      <w:numFmt w:val="decimal"/>
      <w:lvlText w:val="%1."/>
      <w:lvlJc w:val="left"/>
      <w:pPr>
        <w:ind w:left="434" w:hanging="315"/>
        <w:jc w:val="left"/>
      </w:pPr>
      <w:rPr>
        <w:rFonts w:hint="default" w:ascii="Times New Roman" w:hAnsi="Times New Roman" w:eastAsia="Times New Roman" w:cs="Times New Roman"/>
        <w:color w:val="231F20"/>
        <w:spacing w:val="0"/>
        <w:w w:val="102"/>
        <w:sz w:val="20"/>
        <w:szCs w:val="20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895" w:hanging="506"/>
        <w:jc w:val="left"/>
      </w:pPr>
      <w:rPr>
        <w:rFonts w:hint="default" w:ascii="宋体" w:hAnsi="宋体" w:eastAsia="宋体" w:cs="宋体"/>
        <w:color w:val="231F20"/>
        <w:spacing w:val="-41"/>
        <w:w w:val="102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01" w:hanging="50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503" w:hanging="50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5" w:hanging="50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06" w:hanging="50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-92" w:hanging="50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-290" w:hanging="50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-489" w:hanging="506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843" w:hanging="506"/>
        <w:jc w:val="left"/>
      </w:pPr>
      <w:rPr>
        <w:rFonts w:hint="default" w:ascii="宋体" w:hAnsi="宋体" w:eastAsia="宋体" w:cs="宋体"/>
        <w:color w:val="231F20"/>
        <w:spacing w:val="-41"/>
        <w:w w:val="102"/>
        <w:sz w:val="18"/>
        <w:szCs w:val="18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1032" w:hanging="231"/>
        <w:jc w:val="left"/>
      </w:pPr>
      <w:rPr>
        <w:rFonts w:hint="default" w:ascii="Times New Roman" w:hAnsi="Times New Roman" w:eastAsia="Times New Roman" w:cs="Times New Roman"/>
        <w:color w:val="231F20"/>
        <w:spacing w:val="0"/>
        <w:w w:val="102"/>
        <w:sz w:val="20"/>
        <w:szCs w:val="20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080" w:hanging="23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005" w:hanging="23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30" w:hanging="23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855" w:hanging="23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80" w:hanging="23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705" w:hanging="23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630" w:hanging="231"/>
      </w:pPr>
      <w:rPr>
        <w:rFonts w:hint="default"/>
        <w:lang w:val="zh-CN" w:eastAsia="zh-CN" w:bidi="zh-CN"/>
      </w:rPr>
    </w:lvl>
  </w:abstractNum>
  <w:abstractNum w:abstractNumId="6">
    <w:nsid w:val="59ADCABA"/>
    <w:multiLevelType w:val="multilevel"/>
    <w:tmpl w:val="59ADCABA"/>
    <w:lvl w:ilvl="0" w:tentative="0">
      <w:start w:val="5"/>
      <w:numFmt w:val="decimal"/>
      <w:lvlText w:val="%1."/>
      <w:lvlJc w:val="left"/>
      <w:pPr>
        <w:ind w:left="1316" w:hanging="210"/>
        <w:jc w:val="right"/>
      </w:pPr>
      <w:rPr>
        <w:rFonts w:hint="default" w:ascii="Times New Roman" w:hAnsi="Times New Roman" w:eastAsia="Times New Roman" w:cs="Times New Roman"/>
        <w:color w:val="231F20"/>
        <w:spacing w:val="0"/>
        <w:w w:val="102"/>
        <w:sz w:val="20"/>
        <w:szCs w:val="20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1684" w:hanging="506"/>
        <w:jc w:val="left"/>
      </w:pPr>
      <w:rPr>
        <w:rFonts w:hint="default" w:ascii="宋体" w:hAnsi="宋体" w:eastAsia="宋体" w:cs="宋体"/>
        <w:color w:val="231F20"/>
        <w:spacing w:val="-41"/>
        <w:w w:val="102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2" w:hanging="50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24" w:hanging="50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97" w:hanging="50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69" w:hanging="50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42" w:hanging="50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914" w:hanging="50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86" w:hanging="506"/>
      </w:pPr>
      <w:rPr>
        <w:rFonts w:hint="default"/>
        <w:lang w:val="zh-CN" w:eastAsia="zh-CN" w:bidi="zh-CN"/>
      </w:rPr>
    </w:lvl>
  </w:abstractNum>
  <w:abstractNum w:abstractNumId="7">
    <w:nsid w:val="72183CF9"/>
    <w:multiLevelType w:val="multilevel"/>
    <w:tmpl w:val="72183CF9"/>
    <w:lvl w:ilvl="0" w:tentative="0">
      <w:start w:val="14"/>
      <w:numFmt w:val="decimal"/>
      <w:lvlText w:val="%1."/>
      <w:lvlJc w:val="left"/>
      <w:pPr>
        <w:ind w:left="381" w:hanging="263"/>
        <w:jc w:val="left"/>
      </w:pPr>
      <w:rPr>
        <w:rFonts w:hint="default" w:ascii="Times New Roman" w:hAnsi="Times New Roman" w:eastAsia="Times New Roman" w:cs="Times New Roman"/>
        <w:color w:val="231F20"/>
        <w:spacing w:val="-34"/>
        <w:w w:val="102"/>
        <w:sz w:val="18"/>
        <w:szCs w:val="1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66" w:hanging="26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53" w:hanging="26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39" w:hanging="26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26" w:hanging="26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12" w:hanging="26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99" w:hanging="26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85" w:hanging="26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72" w:hanging="263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533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19"/>
      <w:outlineLvl w:val="1"/>
    </w:pPr>
    <w:rPr>
      <w:rFonts w:ascii="Times New Roman" w:hAnsi="Times New Roman" w:eastAsia="Times New Roman" w:cs="Times New Roman"/>
      <w:sz w:val="23"/>
      <w:szCs w:val="23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0"/>
      <w:szCs w:val="20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38"/>
      <w:ind w:left="434" w:hanging="507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2022-01-06T05:43:00Z</dcterms:created>
  <dc:creator>Microsoft pc002</dc:creator>
  <cp:lastModifiedBy>子非鱼</cp:lastModifiedBy>
  <dcterms:modified xsi:type="dcterms:W3CDTF">2022-01-07T12:17:01Z</dcterms:modified>
  <dc:subject>无命题1</dc:subject>
  <dc:title>2019年12月 四年级语文（期末）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2019-12-30T00:00:00Z</vt:filetime>
  </property>
  <property fmtid="{D5CDD505-2E9C-101B-9397-08002B2CF9AE}" pid="3" name="Creator">
    <vt:lpwstr>方正飞翔7.1 专业版</vt:lpwstr>
  </property>
  <property fmtid="{D5CDD505-2E9C-101B-9397-08002B2CF9AE}" pid="4" name="LastSaved">
    <vt:filetime>2022-01-06T00:00:00Z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C21C77FA16E7444FB99C6E7709ADFC78</vt:lpwstr>
  </property>
</Properties>
</file>