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271" w:lineRule="auto"/>
        <w:jc w:val="center"/>
        <w:rPr>
          <w:rFonts w:ascii="楷体" w:hAnsi="楷体" w:eastAsia="楷体"/>
          <w:b w:val="0"/>
          <w:sz w:val="28"/>
        </w:rPr>
      </w:pPr>
      <w:r>
        <w:rPr>
          <w:rFonts w:hint="eastAsia"/>
          <w:w w:val="95"/>
          <w:lang w:val="en-US" w:eastAsia="zh-CN"/>
        </w:rPr>
        <w:t xml:space="preserve"> </w:t>
      </w:r>
      <w:r>
        <w:rPr>
          <w:w w:val="95"/>
        </w:rPr>
        <w:t>2022～2023</w:t>
      </w:r>
      <w:r>
        <w:rPr>
          <w:spacing w:val="32"/>
        </w:rPr>
        <w:t xml:space="preserve"> </w:t>
      </w:r>
      <w:r>
        <w:rPr>
          <w:w w:val="95"/>
        </w:rPr>
        <w:t>学年度上期教学质量评估检测题</w:t>
      </w:r>
      <w:r>
        <w:t>小学五年级</w:t>
      </w:r>
      <w:r>
        <w:rPr>
          <w:spacing w:val="26"/>
        </w:rPr>
        <w:t xml:space="preserve"> 语文</w:t>
      </w:r>
      <w:r>
        <w:rPr>
          <w:rFonts w:ascii="楷体" w:hAnsi="楷体" w:eastAsia="楷体"/>
          <w:b w:val="0"/>
          <w:sz w:val="28"/>
        </w:rPr>
        <w:t>（7—8</w:t>
      </w:r>
      <w:r>
        <w:rPr>
          <w:rFonts w:ascii="楷体" w:hAnsi="楷体" w:eastAsia="楷体"/>
          <w:b w:val="0"/>
          <w:spacing w:val="-16"/>
          <w:sz w:val="28"/>
        </w:rPr>
        <w:t xml:space="preserve"> 单元</w:t>
      </w:r>
      <w:r>
        <w:rPr>
          <w:rFonts w:ascii="楷体" w:hAnsi="楷体" w:eastAsia="楷体"/>
          <w:b w:val="0"/>
          <w:sz w:val="28"/>
        </w:rPr>
        <w:t>）</w:t>
      </w:r>
    </w:p>
    <w:p>
      <w:pPr>
        <w:keepNext w:val="0"/>
        <w:keepLines w:val="0"/>
        <w:pageBreakBefore w:val="0"/>
        <w:kinsoku/>
        <w:wordWrap/>
        <w:overflowPunct/>
        <w:topLinePunct w:val="0"/>
        <w:autoSpaceDE/>
        <w:autoSpaceDN/>
        <w:bidi w:val="0"/>
        <w:adjustRightInd/>
        <w:snapToGrid/>
        <w:spacing w:line="460" w:lineRule="exact"/>
        <w:ind w:firstLine="2168" w:firstLineChars="900"/>
        <w:textAlignment w:val="auto"/>
        <w:rPr>
          <w:rFonts w:hint="eastAsia" w:ascii="楷体_GB2312" w:hAnsi="Verdana" w:eastAsia="楷体_GB2312" w:cs="宋体"/>
          <w:color w:val="000000"/>
          <w:kern w:val="0"/>
          <w:sz w:val="28"/>
          <w:szCs w:val="28"/>
        </w:rPr>
      </w:pPr>
      <w:r>
        <w:rPr>
          <w:rFonts w:hint="eastAsia" w:ascii="Verdana" w:hAnsi="Verdana" w:cs="宋体"/>
          <w:b/>
          <w:bCs/>
          <w:color w:val="000000"/>
          <w:kern w:val="0"/>
          <w:sz w:val="24"/>
        </w:rPr>
        <w:t>班级：</w:t>
      </w:r>
      <w:r>
        <w:rPr>
          <w:rFonts w:hint="eastAsia" w:ascii="Verdana" w:hAnsi="Verdana" w:cs="宋体"/>
          <w:b/>
          <w:bCs/>
          <w:color w:val="000000"/>
          <w:kern w:val="0"/>
          <w:sz w:val="24"/>
          <w:u w:val="single"/>
        </w:rPr>
        <w:t xml:space="preserve"> </w:t>
      </w:r>
      <w:r>
        <w:rPr>
          <w:rFonts w:ascii="Verdana" w:hAnsi="Verdana" w:cs="宋体"/>
          <w:b/>
          <w:bCs/>
          <w:color w:val="000000"/>
          <w:kern w:val="0"/>
          <w:sz w:val="24"/>
          <w:u w:val="single"/>
        </w:rPr>
        <w:t xml:space="preserve">          </w:t>
      </w:r>
      <w:r>
        <w:rPr>
          <w:rFonts w:ascii="Verdana" w:hAnsi="Verdana" w:cs="宋体"/>
          <w:b/>
          <w:bCs/>
          <w:color w:val="000000"/>
          <w:kern w:val="0"/>
          <w:sz w:val="24"/>
        </w:rPr>
        <w:t xml:space="preserve">  </w:t>
      </w:r>
      <w:r>
        <w:rPr>
          <w:rFonts w:hint="eastAsia" w:ascii="Verdana" w:hAnsi="Verdana" w:cs="宋体"/>
          <w:b/>
          <w:bCs/>
          <w:color w:val="000000"/>
          <w:kern w:val="0"/>
          <w:sz w:val="24"/>
        </w:rPr>
        <w:t>姓名：</w:t>
      </w:r>
      <w:r>
        <w:rPr>
          <w:rFonts w:hint="eastAsia" w:ascii="Verdana" w:hAnsi="Verdana" w:cs="宋体"/>
          <w:b/>
          <w:bCs/>
          <w:color w:val="000000"/>
          <w:kern w:val="0"/>
          <w:sz w:val="24"/>
          <w:u w:val="single"/>
        </w:rPr>
        <w:t xml:space="preserve"> </w:t>
      </w:r>
      <w:r>
        <w:rPr>
          <w:rFonts w:ascii="Verdana" w:hAnsi="Verdana" w:cs="宋体"/>
          <w:b/>
          <w:bCs/>
          <w:color w:val="000000"/>
          <w:kern w:val="0"/>
          <w:sz w:val="24"/>
          <w:u w:val="single"/>
        </w:rPr>
        <w:t xml:space="preserve">           </w:t>
      </w:r>
    </w:p>
    <w:p>
      <w:pPr>
        <w:spacing w:before="0" w:line="249" w:lineRule="exact"/>
        <w:ind w:left="160" w:right="0" w:firstLine="0"/>
        <w:jc w:val="left"/>
        <w:rPr>
          <w:rFonts w:hint="eastAsia" w:eastAsia="宋体"/>
          <w:b/>
          <w:sz w:val="24"/>
          <w:lang w:eastAsia="zh-CN"/>
        </w:rPr>
      </w:pPr>
      <w:r>
        <w:rPr>
          <w:rFonts w:hint="eastAsia"/>
          <w:b/>
          <w:w w:val="95"/>
          <w:sz w:val="24"/>
          <w:lang w:eastAsia="zh-CN"/>
        </w:rPr>
        <w:t>【</w:t>
      </w:r>
      <w:r>
        <w:rPr>
          <w:b/>
          <w:w w:val="95"/>
          <w:sz w:val="24"/>
        </w:rPr>
        <w:t>积累运</w:t>
      </w:r>
      <w:r>
        <w:rPr>
          <w:b/>
          <w:spacing w:val="-10"/>
          <w:w w:val="95"/>
          <w:sz w:val="24"/>
        </w:rPr>
        <w:t>用</w:t>
      </w:r>
      <w:r>
        <w:rPr>
          <w:rFonts w:hint="eastAsia"/>
          <w:b/>
          <w:spacing w:val="-10"/>
          <w:w w:val="95"/>
          <w:sz w:val="24"/>
          <w:lang w:eastAsia="zh-CN"/>
        </w:rPr>
        <w:t>】</w:t>
      </w:r>
    </w:p>
    <w:p>
      <w:pPr>
        <w:spacing w:before="0" w:after="50" w:line="293" w:lineRule="exact"/>
        <w:ind w:left="160" w:right="0" w:firstLine="0"/>
        <w:jc w:val="left"/>
        <w:rPr>
          <w:b/>
          <w:sz w:val="24"/>
        </w:rPr>
      </w:pPr>
      <w:r>
        <w:rPr>
          <w:b/>
          <w:w w:val="95"/>
          <w:sz w:val="24"/>
        </w:rPr>
        <w:t>一、看拼音，写词</w:t>
      </w:r>
      <w:r>
        <w:rPr>
          <w:b/>
          <w:spacing w:val="-5"/>
          <w:w w:val="95"/>
          <w:sz w:val="24"/>
        </w:rPr>
        <w:t>语。</w:t>
      </w:r>
    </w:p>
    <w:tbl>
      <w:tblPr>
        <w:tblStyle w:val="4"/>
        <w:tblW w:w="0" w:type="auto"/>
        <w:tblInd w:w="11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10"/>
        <w:gridCol w:w="1205"/>
        <w:gridCol w:w="1188"/>
        <w:gridCol w:w="1039"/>
        <w:gridCol w:w="1361"/>
        <w:gridCol w:w="1093"/>
        <w:gridCol w:w="879"/>
        <w:gridCol w:w="607"/>
        <w:gridCol w:w="4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90" w:hRule="atLeast"/>
        </w:trPr>
        <w:tc>
          <w:tcPr>
            <w:tcW w:w="710" w:type="dxa"/>
          </w:tcPr>
          <w:p>
            <w:pPr>
              <w:pStyle w:val="8"/>
              <w:spacing w:line="270" w:lineRule="exact"/>
              <w:ind w:right="192"/>
              <w:jc w:val="right"/>
              <w:rPr>
                <w:sz w:val="24"/>
              </w:rPr>
            </w:pPr>
            <w:r>
              <w:rPr>
                <w:spacing w:val="-5"/>
                <w:sz w:val="24"/>
              </w:rPr>
              <w:t>mǔ</w:t>
            </w:r>
          </w:p>
        </w:tc>
        <w:tc>
          <w:tcPr>
            <w:tcW w:w="1205" w:type="dxa"/>
          </w:tcPr>
          <w:p>
            <w:pPr>
              <w:pStyle w:val="8"/>
              <w:spacing w:line="270" w:lineRule="exact"/>
              <w:ind w:left="394" w:right="425"/>
              <w:jc w:val="center"/>
              <w:rPr>
                <w:sz w:val="24"/>
              </w:rPr>
            </w:pPr>
            <w:r>
              <w:rPr>
                <w:spacing w:val="-5"/>
                <w:sz w:val="24"/>
              </w:rPr>
              <w:t>zhǐ</w:t>
            </w:r>
          </w:p>
        </w:tc>
        <w:tc>
          <w:tcPr>
            <w:tcW w:w="1188" w:type="dxa"/>
          </w:tcPr>
          <w:p>
            <w:pPr>
              <w:pStyle w:val="8"/>
              <w:spacing w:line="270" w:lineRule="exact"/>
              <w:ind w:left="520"/>
              <w:rPr>
                <w:sz w:val="24"/>
              </w:rPr>
            </w:pPr>
            <w:r>
              <w:rPr>
                <w:spacing w:val="-2"/>
                <w:sz w:val="24"/>
              </w:rPr>
              <w:t>xiàng</w:t>
            </w:r>
          </w:p>
        </w:tc>
        <w:tc>
          <w:tcPr>
            <w:tcW w:w="1039" w:type="dxa"/>
          </w:tcPr>
          <w:p>
            <w:pPr>
              <w:pStyle w:val="8"/>
              <w:spacing w:line="270" w:lineRule="exact"/>
              <w:ind w:left="172"/>
              <w:rPr>
                <w:sz w:val="24"/>
              </w:rPr>
            </w:pPr>
            <w:r>
              <w:rPr>
                <w:spacing w:val="-5"/>
                <w:sz w:val="24"/>
              </w:rPr>
              <w:t>mào</w:t>
            </w:r>
          </w:p>
        </w:tc>
        <w:tc>
          <w:tcPr>
            <w:tcW w:w="1361" w:type="dxa"/>
          </w:tcPr>
          <w:p>
            <w:pPr>
              <w:pStyle w:val="8"/>
              <w:spacing w:line="270" w:lineRule="exact"/>
              <w:ind w:left="573"/>
              <w:rPr>
                <w:sz w:val="24"/>
              </w:rPr>
            </w:pPr>
            <w:r>
              <w:rPr>
                <w:spacing w:val="-2"/>
                <w:sz w:val="24"/>
              </w:rPr>
              <w:t>chōng</w:t>
            </w:r>
          </w:p>
        </w:tc>
        <w:tc>
          <w:tcPr>
            <w:tcW w:w="1093" w:type="dxa"/>
          </w:tcPr>
          <w:p>
            <w:pPr>
              <w:pStyle w:val="8"/>
              <w:spacing w:line="270" w:lineRule="exact"/>
              <w:ind w:left="52"/>
              <w:rPr>
                <w:sz w:val="24"/>
              </w:rPr>
            </w:pPr>
            <w:r>
              <w:rPr>
                <w:spacing w:val="-2"/>
                <w:sz w:val="24"/>
              </w:rPr>
              <w:t>zhuàng</w:t>
            </w:r>
          </w:p>
        </w:tc>
        <w:tc>
          <w:tcPr>
            <w:tcW w:w="879" w:type="dxa"/>
          </w:tcPr>
          <w:p>
            <w:pPr>
              <w:pStyle w:val="8"/>
              <w:spacing w:line="270" w:lineRule="exact"/>
              <w:ind w:left="519"/>
              <w:rPr>
                <w:sz w:val="24"/>
              </w:rPr>
            </w:pPr>
            <w:r>
              <w:rPr>
                <w:spacing w:val="-5"/>
                <w:sz w:val="24"/>
              </w:rPr>
              <w:t>fù</w:t>
            </w:r>
          </w:p>
        </w:tc>
        <w:tc>
          <w:tcPr>
            <w:tcW w:w="607" w:type="dxa"/>
          </w:tcPr>
          <w:p>
            <w:pPr>
              <w:pStyle w:val="8"/>
              <w:spacing w:line="270" w:lineRule="exact"/>
              <w:ind w:left="120"/>
              <w:rPr>
                <w:sz w:val="24"/>
              </w:rPr>
            </w:pPr>
            <w:r>
              <w:rPr>
                <w:spacing w:val="-4"/>
                <w:sz w:val="24"/>
              </w:rPr>
              <w:t>yōng</w:t>
            </w:r>
          </w:p>
        </w:tc>
        <w:tc>
          <w:tcPr>
            <w:tcW w:w="443" w:type="dxa"/>
          </w:tcPr>
          <w:p>
            <w:pPr>
              <w:pStyle w:val="8"/>
              <w:spacing w:line="240" w:lineRule="auto"/>
              <w:rPr>
                <w:rFonts w:ascii="Times New Roman"/>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9" w:hRule="atLeast"/>
        </w:trPr>
        <w:tc>
          <w:tcPr>
            <w:tcW w:w="710" w:type="dxa"/>
          </w:tcPr>
          <w:p>
            <w:pPr>
              <w:pStyle w:val="8"/>
              <w:spacing w:before="16" w:line="303" w:lineRule="exact"/>
              <w:ind w:left="50"/>
              <w:rPr>
                <w:sz w:val="24"/>
              </w:rPr>
            </w:pPr>
            <w:r>
              <w:rPr>
                <w:sz w:val="24"/>
              </w:rPr>
              <w:t>（</w:t>
            </w:r>
          </w:p>
        </w:tc>
        <w:tc>
          <w:tcPr>
            <w:tcW w:w="1205" w:type="dxa"/>
          </w:tcPr>
          <w:p>
            <w:pPr>
              <w:pStyle w:val="8"/>
              <w:spacing w:before="16" w:line="303" w:lineRule="exact"/>
              <w:ind w:right="304"/>
              <w:jc w:val="right"/>
              <w:rPr>
                <w:sz w:val="24"/>
              </w:rPr>
            </w:pPr>
            <w:r>
              <w:rPr>
                <w:sz w:val="24"/>
              </w:rPr>
              <w:t>）</w:t>
            </w:r>
          </w:p>
        </w:tc>
        <w:tc>
          <w:tcPr>
            <w:tcW w:w="1188" w:type="dxa"/>
          </w:tcPr>
          <w:p>
            <w:pPr>
              <w:pStyle w:val="8"/>
              <w:spacing w:before="16" w:line="303" w:lineRule="exact"/>
              <w:ind w:left="304"/>
              <w:rPr>
                <w:sz w:val="24"/>
              </w:rPr>
            </w:pPr>
            <w:r>
              <w:rPr>
                <w:sz w:val="24"/>
              </w:rPr>
              <w:t>（</w:t>
            </w:r>
          </w:p>
        </w:tc>
        <w:tc>
          <w:tcPr>
            <w:tcW w:w="1039" w:type="dxa"/>
          </w:tcPr>
          <w:p>
            <w:pPr>
              <w:pStyle w:val="8"/>
              <w:spacing w:before="16" w:line="303" w:lineRule="exact"/>
              <w:ind w:right="362"/>
              <w:jc w:val="right"/>
              <w:rPr>
                <w:sz w:val="24"/>
              </w:rPr>
            </w:pPr>
            <w:r>
              <w:rPr>
                <w:sz w:val="24"/>
              </w:rPr>
              <w:t>）</w:t>
            </w:r>
          </w:p>
        </w:tc>
        <w:tc>
          <w:tcPr>
            <w:tcW w:w="1361" w:type="dxa"/>
          </w:tcPr>
          <w:p>
            <w:pPr>
              <w:pStyle w:val="8"/>
              <w:spacing w:before="16" w:line="303" w:lineRule="exact"/>
              <w:ind w:left="364"/>
              <w:rPr>
                <w:sz w:val="24"/>
              </w:rPr>
            </w:pPr>
            <w:r>
              <w:rPr>
                <w:sz w:val="24"/>
              </w:rPr>
              <w:t>（</w:t>
            </w:r>
          </w:p>
        </w:tc>
        <w:tc>
          <w:tcPr>
            <w:tcW w:w="1093" w:type="dxa"/>
          </w:tcPr>
          <w:p>
            <w:pPr>
              <w:pStyle w:val="8"/>
              <w:spacing w:before="16" w:line="303" w:lineRule="exact"/>
              <w:ind w:left="323"/>
              <w:rPr>
                <w:sz w:val="24"/>
              </w:rPr>
            </w:pPr>
            <w:r>
              <w:rPr>
                <w:sz w:val="24"/>
              </w:rPr>
              <w:t>）</w:t>
            </w:r>
          </w:p>
        </w:tc>
        <w:tc>
          <w:tcPr>
            <w:tcW w:w="879" w:type="dxa"/>
          </w:tcPr>
          <w:p>
            <w:pPr>
              <w:pStyle w:val="8"/>
              <w:spacing w:before="16" w:line="303" w:lineRule="exact"/>
              <w:ind w:left="320"/>
              <w:rPr>
                <w:sz w:val="24"/>
              </w:rPr>
            </w:pPr>
            <w:r>
              <w:rPr>
                <w:sz w:val="24"/>
              </w:rPr>
              <w:t>（</w:t>
            </w:r>
          </w:p>
        </w:tc>
        <w:tc>
          <w:tcPr>
            <w:tcW w:w="607" w:type="dxa"/>
          </w:tcPr>
          <w:p>
            <w:pPr>
              <w:pStyle w:val="8"/>
              <w:spacing w:line="240" w:lineRule="auto"/>
              <w:rPr>
                <w:rFonts w:ascii="Times New Roman"/>
                <w:sz w:val="24"/>
              </w:rPr>
            </w:pPr>
          </w:p>
        </w:tc>
        <w:tc>
          <w:tcPr>
            <w:tcW w:w="443" w:type="dxa"/>
          </w:tcPr>
          <w:p>
            <w:pPr>
              <w:pStyle w:val="8"/>
              <w:spacing w:before="16" w:line="303" w:lineRule="exact"/>
              <w:ind w:right="46"/>
              <w:jc w:val="right"/>
              <w:rPr>
                <w:sz w:val="24"/>
              </w:rPr>
            </w:pPr>
            <w:r>
              <w:rPr>
                <w:sz w:val="24"/>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9" w:hRule="atLeast"/>
        </w:trPr>
        <w:tc>
          <w:tcPr>
            <w:tcW w:w="710" w:type="dxa"/>
          </w:tcPr>
          <w:p>
            <w:pPr>
              <w:pStyle w:val="8"/>
              <w:spacing w:before="15" w:line="304" w:lineRule="exact"/>
              <w:ind w:right="179"/>
              <w:jc w:val="right"/>
              <w:rPr>
                <w:sz w:val="24"/>
              </w:rPr>
            </w:pPr>
            <w:r>
              <w:rPr>
                <w:spacing w:val="-5"/>
                <w:sz w:val="24"/>
              </w:rPr>
              <w:t>bǎn</w:t>
            </w:r>
          </w:p>
        </w:tc>
        <w:tc>
          <w:tcPr>
            <w:tcW w:w="1205" w:type="dxa"/>
          </w:tcPr>
          <w:p>
            <w:pPr>
              <w:pStyle w:val="8"/>
              <w:spacing w:before="15" w:line="304" w:lineRule="exact"/>
              <w:ind w:left="180"/>
              <w:rPr>
                <w:sz w:val="24"/>
              </w:rPr>
            </w:pPr>
            <w:r>
              <w:rPr>
                <w:spacing w:val="-4"/>
                <w:sz w:val="24"/>
              </w:rPr>
              <w:t>dèng</w:t>
            </w:r>
          </w:p>
        </w:tc>
        <w:tc>
          <w:tcPr>
            <w:tcW w:w="1188" w:type="dxa"/>
          </w:tcPr>
          <w:p>
            <w:pPr>
              <w:pStyle w:val="8"/>
              <w:spacing w:before="15" w:line="304" w:lineRule="exact"/>
              <w:ind w:left="415"/>
              <w:rPr>
                <w:sz w:val="24"/>
              </w:rPr>
            </w:pPr>
            <w:r>
              <w:rPr>
                <w:spacing w:val="-4"/>
                <w:sz w:val="24"/>
              </w:rPr>
              <w:t>lǒng</w:t>
            </w:r>
          </w:p>
        </w:tc>
        <w:tc>
          <w:tcPr>
            <w:tcW w:w="1039" w:type="dxa"/>
          </w:tcPr>
          <w:p>
            <w:pPr>
              <w:pStyle w:val="8"/>
              <w:spacing w:before="15" w:line="304" w:lineRule="exact"/>
              <w:ind w:left="66"/>
              <w:rPr>
                <w:sz w:val="24"/>
              </w:rPr>
            </w:pPr>
            <w:r>
              <w:rPr>
                <w:spacing w:val="-4"/>
                <w:sz w:val="24"/>
              </w:rPr>
              <w:t>zhào</w:t>
            </w:r>
          </w:p>
        </w:tc>
        <w:tc>
          <w:tcPr>
            <w:tcW w:w="1361" w:type="dxa"/>
          </w:tcPr>
          <w:p>
            <w:pPr>
              <w:pStyle w:val="8"/>
              <w:spacing w:before="15" w:line="304" w:lineRule="exact"/>
              <w:ind w:left="707"/>
              <w:rPr>
                <w:sz w:val="24"/>
              </w:rPr>
            </w:pPr>
            <w:r>
              <w:rPr>
                <w:spacing w:val="-2"/>
                <w:sz w:val="24"/>
              </w:rPr>
              <w:t>shēng</w:t>
            </w:r>
          </w:p>
        </w:tc>
        <w:tc>
          <w:tcPr>
            <w:tcW w:w="1093" w:type="dxa"/>
          </w:tcPr>
          <w:p>
            <w:pPr>
              <w:pStyle w:val="8"/>
              <w:spacing w:before="15" w:line="304" w:lineRule="exact"/>
              <w:ind w:left="186"/>
              <w:rPr>
                <w:sz w:val="24"/>
              </w:rPr>
            </w:pPr>
            <w:r>
              <w:rPr>
                <w:spacing w:val="-5"/>
                <w:sz w:val="24"/>
              </w:rPr>
              <w:t>chù</w:t>
            </w:r>
          </w:p>
        </w:tc>
        <w:tc>
          <w:tcPr>
            <w:tcW w:w="879" w:type="dxa"/>
          </w:tcPr>
          <w:p>
            <w:pPr>
              <w:pStyle w:val="8"/>
              <w:spacing w:line="240" w:lineRule="auto"/>
              <w:rPr>
                <w:rFonts w:ascii="Times New Roman"/>
                <w:sz w:val="24"/>
              </w:rPr>
            </w:pPr>
          </w:p>
        </w:tc>
        <w:tc>
          <w:tcPr>
            <w:tcW w:w="607" w:type="dxa"/>
          </w:tcPr>
          <w:p>
            <w:pPr>
              <w:pStyle w:val="8"/>
              <w:spacing w:before="15" w:line="304" w:lineRule="exact"/>
              <w:ind w:left="135"/>
              <w:rPr>
                <w:sz w:val="24"/>
              </w:rPr>
            </w:pPr>
            <w:r>
              <w:rPr>
                <w:spacing w:val="-5"/>
                <w:sz w:val="24"/>
              </w:rPr>
              <w:t>bí</w:t>
            </w:r>
          </w:p>
        </w:tc>
        <w:tc>
          <w:tcPr>
            <w:tcW w:w="443" w:type="dxa"/>
          </w:tcPr>
          <w:p>
            <w:pPr>
              <w:pStyle w:val="8"/>
              <w:spacing w:before="15" w:line="304" w:lineRule="exact"/>
              <w:ind w:left="7"/>
              <w:rPr>
                <w:sz w:val="24"/>
              </w:rPr>
            </w:pPr>
            <w:r>
              <w:rPr>
                <w:spacing w:val="-5"/>
                <w:sz w:val="24"/>
              </w:rPr>
              <w:t>tì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90" w:hRule="atLeast"/>
        </w:trPr>
        <w:tc>
          <w:tcPr>
            <w:tcW w:w="710" w:type="dxa"/>
          </w:tcPr>
          <w:p>
            <w:pPr>
              <w:pStyle w:val="8"/>
              <w:spacing w:before="16"/>
              <w:ind w:left="50"/>
              <w:rPr>
                <w:sz w:val="24"/>
              </w:rPr>
            </w:pPr>
            <w:r>
              <w:rPr>
                <w:sz w:val="24"/>
              </w:rPr>
              <w:t>（</w:t>
            </w:r>
          </w:p>
        </w:tc>
        <w:tc>
          <w:tcPr>
            <w:tcW w:w="1205" w:type="dxa"/>
          </w:tcPr>
          <w:p>
            <w:pPr>
              <w:pStyle w:val="8"/>
              <w:spacing w:before="16"/>
              <w:ind w:right="304"/>
              <w:jc w:val="right"/>
              <w:rPr>
                <w:sz w:val="24"/>
              </w:rPr>
            </w:pPr>
            <w:r>
              <w:rPr>
                <w:sz w:val="24"/>
              </w:rPr>
              <w:t>）</w:t>
            </w:r>
          </w:p>
        </w:tc>
        <w:tc>
          <w:tcPr>
            <w:tcW w:w="1188" w:type="dxa"/>
          </w:tcPr>
          <w:p>
            <w:pPr>
              <w:pStyle w:val="8"/>
              <w:spacing w:before="16"/>
              <w:ind w:left="304"/>
              <w:rPr>
                <w:sz w:val="24"/>
              </w:rPr>
            </w:pPr>
            <w:r>
              <w:rPr>
                <w:sz w:val="24"/>
              </w:rPr>
              <w:t>（</w:t>
            </w:r>
          </w:p>
        </w:tc>
        <w:tc>
          <w:tcPr>
            <w:tcW w:w="1039" w:type="dxa"/>
          </w:tcPr>
          <w:p>
            <w:pPr>
              <w:pStyle w:val="8"/>
              <w:spacing w:before="16"/>
              <w:ind w:right="362"/>
              <w:jc w:val="right"/>
              <w:rPr>
                <w:sz w:val="24"/>
              </w:rPr>
            </w:pPr>
            <w:r>
              <w:rPr>
                <w:sz w:val="24"/>
              </w:rPr>
              <w:t>）</w:t>
            </w:r>
          </w:p>
        </w:tc>
        <w:tc>
          <w:tcPr>
            <w:tcW w:w="1361" w:type="dxa"/>
          </w:tcPr>
          <w:p>
            <w:pPr>
              <w:pStyle w:val="8"/>
              <w:spacing w:before="16"/>
              <w:ind w:left="364"/>
              <w:rPr>
                <w:sz w:val="24"/>
              </w:rPr>
            </w:pPr>
            <w:r>
              <w:rPr>
                <w:sz w:val="24"/>
              </w:rPr>
              <w:t>（</w:t>
            </w:r>
          </w:p>
        </w:tc>
        <w:tc>
          <w:tcPr>
            <w:tcW w:w="1093" w:type="dxa"/>
          </w:tcPr>
          <w:p>
            <w:pPr>
              <w:pStyle w:val="8"/>
              <w:spacing w:before="16"/>
              <w:ind w:left="323"/>
              <w:rPr>
                <w:sz w:val="24"/>
              </w:rPr>
            </w:pPr>
            <w:r>
              <w:rPr>
                <w:sz w:val="24"/>
              </w:rPr>
              <w:t>）</w:t>
            </w:r>
          </w:p>
        </w:tc>
        <w:tc>
          <w:tcPr>
            <w:tcW w:w="879" w:type="dxa"/>
          </w:tcPr>
          <w:p>
            <w:pPr>
              <w:pStyle w:val="8"/>
              <w:spacing w:before="16"/>
              <w:ind w:left="320"/>
              <w:rPr>
                <w:sz w:val="24"/>
              </w:rPr>
            </w:pPr>
            <w:r>
              <w:rPr>
                <w:sz w:val="24"/>
              </w:rPr>
              <w:t>（</w:t>
            </w:r>
          </w:p>
        </w:tc>
        <w:tc>
          <w:tcPr>
            <w:tcW w:w="607" w:type="dxa"/>
          </w:tcPr>
          <w:p>
            <w:pPr>
              <w:pStyle w:val="8"/>
              <w:spacing w:line="240" w:lineRule="auto"/>
              <w:rPr>
                <w:rFonts w:ascii="Times New Roman"/>
                <w:sz w:val="20"/>
              </w:rPr>
            </w:pPr>
          </w:p>
        </w:tc>
        <w:tc>
          <w:tcPr>
            <w:tcW w:w="443" w:type="dxa"/>
          </w:tcPr>
          <w:p>
            <w:pPr>
              <w:pStyle w:val="8"/>
              <w:spacing w:before="16"/>
              <w:ind w:right="46"/>
              <w:jc w:val="right"/>
              <w:rPr>
                <w:sz w:val="24"/>
              </w:rPr>
            </w:pPr>
            <w:r>
              <w:rPr>
                <w:sz w:val="24"/>
              </w:rPr>
              <w:t>）</w:t>
            </w:r>
          </w:p>
        </w:tc>
      </w:tr>
    </w:tbl>
    <w:p>
      <w:pPr>
        <w:pStyle w:val="2"/>
        <w:spacing w:before="9"/>
        <w:rPr>
          <w:b/>
          <w:sz w:val="17"/>
        </w:rPr>
      </w:pPr>
    </w:p>
    <w:p>
      <w:pPr>
        <w:spacing w:before="0" w:after="17"/>
        <w:ind w:left="160" w:right="0" w:firstLine="0"/>
        <w:jc w:val="left"/>
        <w:rPr>
          <w:b/>
          <w:sz w:val="24"/>
        </w:rPr>
      </w:pPr>
      <w:r>
        <w:rPr>
          <w:b/>
          <w:w w:val="95"/>
          <w:sz w:val="24"/>
        </w:rPr>
        <w:t>二、给带点字选择正确的解释并把序号填在</w:t>
      </w:r>
      <w:r>
        <w:rPr>
          <w:b/>
          <w:spacing w:val="-3"/>
          <w:w w:val="95"/>
          <w:sz w:val="24"/>
        </w:rPr>
        <w:t>括号里。</w:t>
      </w:r>
    </w:p>
    <w:tbl>
      <w:tblPr>
        <w:tblStyle w:val="4"/>
        <w:tblW w:w="0" w:type="auto"/>
        <w:tblInd w:w="11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74"/>
        <w:gridCol w:w="837"/>
        <w:gridCol w:w="1031"/>
        <w:gridCol w:w="649"/>
        <w:gridCol w:w="1218"/>
        <w:gridCol w:w="541"/>
        <w:gridCol w:w="941"/>
        <w:gridCol w:w="1200"/>
        <w:gridCol w:w="4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0" w:hRule="atLeast"/>
        </w:trPr>
        <w:tc>
          <w:tcPr>
            <w:tcW w:w="2511" w:type="dxa"/>
            <w:gridSpan w:val="2"/>
          </w:tcPr>
          <w:p>
            <w:pPr>
              <w:pStyle w:val="8"/>
              <w:spacing w:line="220" w:lineRule="exact"/>
              <w:ind w:left="50"/>
              <w:rPr>
                <w:sz w:val="24"/>
              </w:rPr>
            </w:pPr>
            <w:r>
              <w:rPr>
                <w:spacing w:val="-2"/>
                <w:sz w:val="24"/>
              </w:rPr>
              <w:t>束：①控制，约束；</w:t>
            </w:r>
          </w:p>
        </w:tc>
        <w:tc>
          <w:tcPr>
            <w:tcW w:w="1680" w:type="dxa"/>
            <w:gridSpan w:val="2"/>
          </w:tcPr>
          <w:p>
            <w:pPr>
              <w:pStyle w:val="8"/>
              <w:spacing w:line="220" w:lineRule="exact"/>
              <w:ind w:left="299"/>
              <w:rPr>
                <w:sz w:val="24"/>
              </w:rPr>
            </w:pPr>
            <w:r>
              <w:rPr>
                <w:spacing w:val="-3"/>
                <w:sz w:val="24"/>
              </w:rPr>
              <w:t>②量词；</w:t>
            </w:r>
          </w:p>
        </w:tc>
        <w:tc>
          <w:tcPr>
            <w:tcW w:w="4336" w:type="dxa"/>
            <w:gridSpan w:val="5"/>
          </w:tcPr>
          <w:p>
            <w:pPr>
              <w:pStyle w:val="8"/>
              <w:spacing w:line="220" w:lineRule="exact"/>
              <w:ind w:left="59"/>
              <w:rPr>
                <w:sz w:val="24"/>
              </w:rPr>
            </w:pPr>
            <w:r>
              <w:rPr>
                <w:spacing w:val="-2"/>
                <w:sz w:val="24"/>
              </w:rPr>
              <w:t>③捆、系。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8" w:hRule="atLeast"/>
        </w:trPr>
        <w:tc>
          <w:tcPr>
            <w:tcW w:w="6891" w:type="dxa"/>
            <w:gridSpan w:val="7"/>
          </w:tcPr>
          <w:p>
            <w:pPr>
              <w:pStyle w:val="8"/>
              <w:spacing w:before="57" w:line="211" w:lineRule="auto"/>
              <w:ind w:left="50"/>
              <w:rPr>
                <w:sz w:val="24"/>
              </w:rPr>
            </w:pPr>
            <w:r>
              <w:rPr>
                <w:spacing w:val="30"/>
                <w:sz w:val="24"/>
              </w:rPr>
              <w:t>（1</w:t>
            </w:r>
            <w:r>
              <w:rPr>
                <w:spacing w:val="-86"/>
                <w:sz w:val="24"/>
              </w:rPr>
              <w:t>）</w:t>
            </w:r>
            <w:r>
              <w:rPr>
                <w:spacing w:val="-19"/>
                <w:sz w:val="24"/>
              </w:rPr>
              <w:t>虽然他失败了，但仍收到了一</w:t>
            </w:r>
            <w:r>
              <w:rPr>
                <w:spacing w:val="-168"/>
                <w:sz w:val="24"/>
              </w:rPr>
              <w:t>束</w:t>
            </w:r>
            <w:r>
              <w:rPr>
                <w:spacing w:val="-72"/>
                <w:position w:val="-7"/>
                <w:sz w:val="24"/>
              </w:rPr>
              <w:t>．</w:t>
            </w:r>
            <w:r>
              <w:rPr>
                <w:spacing w:val="-9"/>
                <w:sz w:val="24"/>
              </w:rPr>
              <w:t>鲜花。</w:t>
            </w:r>
          </w:p>
        </w:tc>
        <w:tc>
          <w:tcPr>
            <w:tcW w:w="1200" w:type="dxa"/>
          </w:tcPr>
          <w:p>
            <w:pPr>
              <w:pStyle w:val="8"/>
              <w:spacing w:before="38" w:line="240" w:lineRule="auto"/>
              <w:ind w:left="265"/>
              <w:rPr>
                <w:sz w:val="24"/>
              </w:rPr>
            </w:pPr>
            <w:r>
              <w:rPr>
                <w:sz w:val="24"/>
              </w:rPr>
              <w:t>（</w:t>
            </w:r>
          </w:p>
        </w:tc>
        <w:tc>
          <w:tcPr>
            <w:tcW w:w="436" w:type="dxa"/>
          </w:tcPr>
          <w:p>
            <w:pPr>
              <w:pStyle w:val="8"/>
              <w:spacing w:before="38" w:line="240" w:lineRule="auto"/>
              <w:ind w:right="48"/>
              <w:jc w:val="right"/>
              <w:rPr>
                <w:sz w:val="24"/>
              </w:rPr>
            </w:pPr>
            <w:r>
              <w:rPr>
                <w:sz w:val="24"/>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0" w:hRule="atLeast"/>
        </w:trPr>
        <w:tc>
          <w:tcPr>
            <w:tcW w:w="6891" w:type="dxa"/>
            <w:gridSpan w:val="7"/>
          </w:tcPr>
          <w:p>
            <w:pPr>
              <w:pStyle w:val="8"/>
              <w:spacing w:before="16" w:line="213" w:lineRule="auto"/>
              <w:ind w:left="50"/>
              <w:rPr>
                <w:sz w:val="24"/>
              </w:rPr>
            </w:pPr>
            <w:r>
              <w:rPr>
                <w:sz w:val="24"/>
              </w:rPr>
              <w:t>（2）他做事束手</w:t>
            </w:r>
            <w:r>
              <w:rPr>
                <w:spacing w:val="-168"/>
                <w:sz w:val="24"/>
              </w:rPr>
              <w:t>束</w:t>
            </w:r>
            <w:r>
              <w:rPr>
                <w:spacing w:val="-72"/>
                <w:position w:val="-7"/>
                <w:sz w:val="24"/>
              </w:rPr>
              <w:t>．</w:t>
            </w:r>
            <w:r>
              <w:rPr>
                <w:spacing w:val="-1"/>
                <w:sz w:val="24"/>
              </w:rPr>
              <w:t>脚，一点儿也不洒脱。</w:t>
            </w:r>
          </w:p>
        </w:tc>
        <w:tc>
          <w:tcPr>
            <w:tcW w:w="1200" w:type="dxa"/>
          </w:tcPr>
          <w:p>
            <w:pPr>
              <w:pStyle w:val="8"/>
              <w:spacing w:line="306" w:lineRule="exact"/>
              <w:ind w:left="239"/>
              <w:rPr>
                <w:sz w:val="24"/>
              </w:rPr>
            </w:pPr>
            <w:r>
              <w:rPr>
                <w:sz w:val="24"/>
              </w:rPr>
              <w:t>（</w:t>
            </w:r>
          </w:p>
        </w:tc>
        <w:tc>
          <w:tcPr>
            <w:tcW w:w="436" w:type="dxa"/>
          </w:tcPr>
          <w:p>
            <w:pPr>
              <w:pStyle w:val="8"/>
              <w:spacing w:line="306" w:lineRule="exact"/>
              <w:ind w:right="76"/>
              <w:jc w:val="right"/>
              <w:rPr>
                <w:sz w:val="24"/>
              </w:rPr>
            </w:pPr>
            <w:r>
              <w:rPr>
                <w:sz w:val="24"/>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55" w:hRule="atLeast"/>
        </w:trPr>
        <w:tc>
          <w:tcPr>
            <w:tcW w:w="6891" w:type="dxa"/>
            <w:gridSpan w:val="7"/>
          </w:tcPr>
          <w:p>
            <w:pPr>
              <w:pStyle w:val="8"/>
              <w:spacing w:before="55" w:line="153" w:lineRule="auto"/>
              <w:ind w:left="50"/>
              <w:rPr>
                <w:sz w:val="24"/>
              </w:rPr>
            </w:pPr>
            <w:r>
              <w:rPr>
                <w:spacing w:val="-6"/>
                <w:sz w:val="24"/>
              </w:rPr>
              <w:t>（3）到一个陌生的地方，也不用太拘</w:t>
            </w:r>
            <w:r>
              <w:rPr>
                <w:spacing w:val="-168"/>
                <w:sz w:val="24"/>
              </w:rPr>
              <w:t>束</w:t>
            </w:r>
            <w:r>
              <w:rPr>
                <w:spacing w:val="-6"/>
                <w:position w:val="-7"/>
                <w:sz w:val="24"/>
              </w:rPr>
              <w:t>．</w:t>
            </w:r>
            <w:r>
              <w:rPr>
                <w:spacing w:val="-7"/>
                <w:sz w:val="24"/>
              </w:rPr>
              <w:t>，自然大方才好。</w:t>
            </w:r>
          </w:p>
        </w:tc>
        <w:tc>
          <w:tcPr>
            <w:tcW w:w="1200" w:type="dxa"/>
          </w:tcPr>
          <w:p>
            <w:pPr>
              <w:pStyle w:val="8"/>
              <w:spacing w:line="240" w:lineRule="auto"/>
              <w:ind w:left="265"/>
              <w:rPr>
                <w:sz w:val="24"/>
              </w:rPr>
            </w:pPr>
            <w:r>
              <w:rPr>
                <w:sz w:val="24"/>
              </w:rPr>
              <w:t>（</w:t>
            </w:r>
          </w:p>
        </w:tc>
        <w:tc>
          <w:tcPr>
            <w:tcW w:w="436" w:type="dxa"/>
          </w:tcPr>
          <w:p>
            <w:pPr>
              <w:pStyle w:val="8"/>
              <w:spacing w:line="240" w:lineRule="auto"/>
              <w:ind w:right="48"/>
              <w:jc w:val="right"/>
              <w:rPr>
                <w:sz w:val="24"/>
              </w:rPr>
            </w:pPr>
            <w:r>
              <w:rPr>
                <w:sz w:val="24"/>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0" w:hRule="atLeast"/>
        </w:trPr>
        <w:tc>
          <w:tcPr>
            <w:tcW w:w="1674" w:type="dxa"/>
          </w:tcPr>
          <w:p>
            <w:pPr>
              <w:pStyle w:val="8"/>
              <w:spacing w:before="192" w:line="240" w:lineRule="auto"/>
              <w:ind w:left="50"/>
              <w:rPr>
                <w:sz w:val="24"/>
              </w:rPr>
            </w:pPr>
            <w:r>
              <w:rPr>
                <w:spacing w:val="-2"/>
                <w:sz w:val="24"/>
              </w:rPr>
              <w:t>闻： ①听见</w:t>
            </w:r>
          </w:p>
        </w:tc>
        <w:tc>
          <w:tcPr>
            <w:tcW w:w="2517" w:type="dxa"/>
            <w:gridSpan w:val="3"/>
          </w:tcPr>
          <w:p>
            <w:pPr>
              <w:pStyle w:val="8"/>
              <w:spacing w:before="192" w:line="240" w:lineRule="auto"/>
              <w:ind w:left="296"/>
              <w:rPr>
                <w:sz w:val="24"/>
              </w:rPr>
            </w:pPr>
            <w:r>
              <w:rPr>
                <w:spacing w:val="-2"/>
                <w:sz w:val="24"/>
              </w:rPr>
              <w:t>②听见的消息，事情</w:t>
            </w:r>
          </w:p>
        </w:tc>
        <w:tc>
          <w:tcPr>
            <w:tcW w:w="2700" w:type="dxa"/>
            <w:gridSpan w:val="3"/>
          </w:tcPr>
          <w:p>
            <w:pPr>
              <w:pStyle w:val="8"/>
              <w:spacing w:before="192" w:line="240" w:lineRule="auto"/>
              <w:ind w:left="779"/>
              <w:rPr>
                <w:sz w:val="24"/>
              </w:rPr>
            </w:pPr>
            <w:r>
              <w:rPr>
                <w:spacing w:val="-2"/>
                <w:sz w:val="24"/>
              </w:rPr>
              <w:t>③出名，有名望</w:t>
            </w:r>
          </w:p>
        </w:tc>
        <w:tc>
          <w:tcPr>
            <w:tcW w:w="1636" w:type="dxa"/>
            <w:gridSpan w:val="2"/>
          </w:tcPr>
          <w:p>
            <w:pPr>
              <w:pStyle w:val="8"/>
              <w:spacing w:before="112" w:line="389" w:lineRule="exact"/>
              <w:ind w:left="239"/>
              <w:rPr>
                <w:sz w:val="24"/>
              </w:rPr>
            </w:pPr>
            <w:r>
              <w:rPr>
                <w:spacing w:val="-240"/>
                <w:position w:val="-3"/>
                <w:sz w:val="36"/>
              </w:rPr>
              <w:t>○</w:t>
            </w:r>
            <w:r>
              <w:rPr>
                <w:sz w:val="24"/>
              </w:rPr>
              <w:t>4</w:t>
            </w:r>
            <w:r>
              <w:rPr>
                <w:spacing w:val="-4"/>
                <w:sz w:val="24"/>
              </w:rPr>
              <w:t xml:space="preserve"> 名声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10" w:hRule="atLeast"/>
        </w:trPr>
        <w:tc>
          <w:tcPr>
            <w:tcW w:w="1674" w:type="dxa"/>
          </w:tcPr>
          <w:p>
            <w:pPr>
              <w:pStyle w:val="8"/>
              <w:spacing w:before="136"/>
              <w:ind w:left="50"/>
              <w:rPr>
                <w:sz w:val="24"/>
              </w:rPr>
            </w:pPr>
            <w:r>
              <w:rPr>
                <w:sz w:val="24"/>
              </w:rPr>
              <w:t>(1)</w:t>
            </w:r>
            <w:r>
              <w:rPr>
                <w:spacing w:val="-29"/>
                <w:sz w:val="24"/>
              </w:rPr>
              <w:t>世界闻名</w:t>
            </w:r>
            <w:r>
              <w:rPr>
                <w:spacing w:val="-10"/>
                <w:sz w:val="24"/>
              </w:rPr>
              <w:t>（</w:t>
            </w:r>
          </w:p>
        </w:tc>
        <w:tc>
          <w:tcPr>
            <w:tcW w:w="1868" w:type="dxa"/>
            <w:gridSpan w:val="2"/>
          </w:tcPr>
          <w:p>
            <w:pPr>
              <w:pStyle w:val="8"/>
              <w:spacing w:before="136"/>
              <w:ind w:left="178"/>
              <w:rPr>
                <w:sz w:val="24"/>
              </w:rPr>
            </w:pPr>
            <w:r>
              <w:rPr>
                <w:sz w:val="24"/>
              </w:rPr>
              <w:t>）</w:t>
            </w:r>
            <w:r>
              <w:rPr>
                <w:spacing w:val="8"/>
                <w:sz w:val="24"/>
              </w:rPr>
              <w:t xml:space="preserve"> </w:t>
            </w:r>
            <w:r>
              <w:rPr>
                <w:sz w:val="24"/>
              </w:rPr>
              <w:t>(2)新闻</w:t>
            </w:r>
            <w:r>
              <w:rPr>
                <w:spacing w:val="-10"/>
                <w:sz w:val="24"/>
              </w:rPr>
              <w:t>（</w:t>
            </w:r>
          </w:p>
        </w:tc>
        <w:tc>
          <w:tcPr>
            <w:tcW w:w="649" w:type="dxa"/>
          </w:tcPr>
          <w:p>
            <w:pPr>
              <w:pStyle w:val="8"/>
              <w:spacing w:before="136"/>
              <w:ind w:left="237"/>
              <w:rPr>
                <w:sz w:val="24"/>
              </w:rPr>
            </w:pPr>
            <w:r>
              <w:rPr>
                <w:sz w:val="24"/>
              </w:rPr>
              <w:t>）</w:t>
            </w:r>
          </w:p>
        </w:tc>
        <w:tc>
          <w:tcPr>
            <w:tcW w:w="1218" w:type="dxa"/>
          </w:tcPr>
          <w:p>
            <w:pPr>
              <w:pStyle w:val="8"/>
              <w:spacing w:before="136"/>
              <w:ind w:left="73"/>
              <w:rPr>
                <w:sz w:val="24"/>
              </w:rPr>
            </w:pPr>
            <w:r>
              <w:rPr>
                <w:sz w:val="24"/>
              </w:rPr>
              <w:t>(3)</w:t>
            </w:r>
            <w:r>
              <w:rPr>
                <w:spacing w:val="-58"/>
                <w:sz w:val="24"/>
              </w:rPr>
              <w:t>丑闻</w:t>
            </w:r>
            <w:r>
              <w:rPr>
                <w:spacing w:val="-10"/>
                <w:sz w:val="24"/>
              </w:rPr>
              <w:t>（</w:t>
            </w:r>
          </w:p>
        </w:tc>
        <w:tc>
          <w:tcPr>
            <w:tcW w:w="541" w:type="dxa"/>
          </w:tcPr>
          <w:p>
            <w:pPr>
              <w:pStyle w:val="8"/>
              <w:spacing w:before="136"/>
              <w:ind w:left="177"/>
              <w:rPr>
                <w:sz w:val="24"/>
              </w:rPr>
            </w:pPr>
            <w:r>
              <w:rPr>
                <w:sz w:val="24"/>
              </w:rPr>
              <w:t>）</w:t>
            </w:r>
          </w:p>
        </w:tc>
        <w:tc>
          <w:tcPr>
            <w:tcW w:w="2141" w:type="dxa"/>
            <w:gridSpan w:val="2"/>
          </w:tcPr>
          <w:p>
            <w:pPr>
              <w:pStyle w:val="8"/>
              <w:spacing w:before="136"/>
              <w:ind w:left="121"/>
              <w:rPr>
                <w:sz w:val="24"/>
              </w:rPr>
            </w:pPr>
            <w:r>
              <w:rPr>
                <w:sz w:val="24"/>
              </w:rPr>
              <w:t>(4)耳闻目染</w:t>
            </w:r>
            <w:r>
              <w:rPr>
                <w:spacing w:val="-10"/>
                <w:sz w:val="24"/>
              </w:rPr>
              <w:t>（</w:t>
            </w:r>
          </w:p>
        </w:tc>
        <w:tc>
          <w:tcPr>
            <w:tcW w:w="436" w:type="dxa"/>
          </w:tcPr>
          <w:p>
            <w:pPr>
              <w:pStyle w:val="8"/>
              <w:spacing w:before="136"/>
              <w:ind w:right="48"/>
              <w:jc w:val="right"/>
              <w:rPr>
                <w:sz w:val="24"/>
              </w:rPr>
            </w:pPr>
            <w:r>
              <w:rPr>
                <w:sz w:val="24"/>
              </w:rPr>
              <w:t>）</w:t>
            </w:r>
          </w:p>
        </w:tc>
      </w:tr>
    </w:tbl>
    <w:p>
      <w:pPr>
        <w:spacing w:before="198"/>
        <w:ind w:left="160" w:right="0" w:firstLine="0"/>
        <w:jc w:val="left"/>
        <w:rPr>
          <w:b/>
          <w:sz w:val="24"/>
        </w:rPr>
      </w:pPr>
      <w:r>
        <w:rPr>
          <w:b/>
          <w:w w:val="95"/>
          <w:sz w:val="24"/>
        </w:rPr>
        <w:t>三、根据提示填诗句</w:t>
      </w:r>
      <w:r>
        <w:rPr>
          <w:b/>
          <w:spacing w:val="-10"/>
          <w:w w:val="95"/>
          <w:sz w:val="24"/>
        </w:rPr>
        <w:t>。</w:t>
      </w:r>
    </w:p>
    <w:p>
      <w:pPr>
        <w:pStyle w:val="7"/>
        <w:numPr>
          <w:ilvl w:val="0"/>
          <w:numId w:val="1"/>
        </w:numPr>
        <w:tabs>
          <w:tab w:val="left" w:pos="401"/>
          <w:tab w:val="left" w:pos="7287"/>
        </w:tabs>
        <w:spacing w:before="129" w:after="0" w:line="328" w:lineRule="auto"/>
        <w:ind w:left="160" w:right="277" w:firstLine="0"/>
        <w:jc w:val="left"/>
        <w:rPr>
          <w:sz w:val="24"/>
        </w:rPr>
      </w:pPr>
      <w:r>
        <w:rPr>
          <w:spacing w:val="-2"/>
          <w:sz w:val="24"/>
        </w:rPr>
        <w:t>那些背叛祖国的人，我们都会说他“多行不义，</w:t>
      </w:r>
      <w:r>
        <w:rPr>
          <w:rFonts w:ascii="Times New Roman" w:hAnsi="Times New Roman" w:eastAsia="Times New Roman"/>
          <w:sz w:val="24"/>
          <w:u w:val="single"/>
        </w:rPr>
        <w:tab/>
      </w:r>
      <w:r>
        <w:rPr>
          <w:spacing w:val="-6"/>
          <w:sz w:val="24"/>
        </w:rPr>
        <w:t>”是没有好</w:t>
      </w:r>
      <w:r>
        <w:rPr>
          <w:spacing w:val="-4"/>
          <w:sz w:val="24"/>
        </w:rPr>
        <w:t>下场的。</w:t>
      </w:r>
    </w:p>
    <w:p>
      <w:pPr>
        <w:pStyle w:val="7"/>
        <w:numPr>
          <w:ilvl w:val="0"/>
          <w:numId w:val="1"/>
        </w:numPr>
        <w:tabs>
          <w:tab w:val="left" w:pos="401"/>
          <w:tab w:val="left" w:pos="6781"/>
        </w:tabs>
        <w:spacing w:before="0" w:after="0" w:line="328" w:lineRule="auto"/>
        <w:ind w:left="160" w:right="277" w:firstLine="0"/>
        <w:jc w:val="both"/>
        <w:rPr>
          <w:sz w:val="24"/>
        </w:rPr>
      </w:pPr>
      <w:r>
        <w:rPr>
          <w:sz w:val="24"/>
        </w:rPr>
        <w:t>《朱子语类》中有言</w:t>
      </w:r>
      <w:r>
        <w:rPr>
          <w:spacing w:val="-120"/>
          <w:sz w:val="24"/>
        </w:rPr>
        <w:t>：</w:t>
      </w:r>
      <w:r>
        <w:rPr>
          <w:sz w:val="24"/>
        </w:rPr>
        <w:t>“</w:t>
      </w:r>
      <w:r>
        <w:rPr>
          <w:spacing w:val="40"/>
          <w:sz w:val="24"/>
        </w:rPr>
        <w:t xml:space="preserve"> </w:t>
      </w:r>
      <w:r>
        <w:rPr>
          <w:rFonts w:ascii="Times New Roman" w:hAnsi="Times New Roman" w:eastAsia="Times New Roman"/>
          <w:sz w:val="24"/>
          <w:u w:val="single"/>
        </w:rPr>
        <w:tab/>
      </w:r>
      <w:r>
        <w:rPr>
          <w:spacing w:val="-2"/>
          <w:sz w:val="24"/>
        </w:rPr>
        <w:t>”意思是：一个</w:t>
      </w:r>
      <w:r>
        <w:rPr>
          <w:spacing w:val="-4"/>
          <w:sz w:val="24"/>
        </w:rPr>
        <w:t>懂得耻辱的人，不会做违背良心和道德的事。做人应有底线，要有一颗正直、高尚的心。</w:t>
      </w:r>
    </w:p>
    <w:p>
      <w:pPr>
        <w:pStyle w:val="7"/>
        <w:numPr>
          <w:ilvl w:val="0"/>
          <w:numId w:val="1"/>
        </w:numPr>
        <w:tabs>
          <w:tab w:val="left" w:pos="401"/>
          <w:tab w:val="left" w:pos="3534"/>
        </w:tabs>
        <w:spacing w:before="0" w:after="0" w:line="328" w:lineRule="auto"/>
        <w:ind w:left="160" w:right="280" w:firstLine="0"/>
        <w:jc w:val="left"/>
        <w:rPr>
          <w:sz w:val="24"/>
        </w:rPr>
      </w:pPr>
      <w:r>
        <w:rPr>
          <w:spacing w:val="-10"/>
          <w:sz w:val="24"/>
        </w:rPr>
        <w:t>“</w:t>
      </w:r>
      <w:r>
        <w:rPr>
          <w:rFonts w:ascii="Times New Roman" w:hAnsi="Times New Roman" w:eastAsia="Times New Roman"/>
          <w:sz w:val="24"/>
          <w:u w:val="single"/>
        </w:rPr>
        <w:tab/>
      </w:r>
      <w:r>
        <w:rPr>
          <w:spacing w:val="-14"/>
          <w:sz w:val="24"/>
        </w:rPr>
        <w:t>，仁之端也。”读了《卖火柴的小女孩》这篇童</w:t>
      </w:r>
      <w:r>
        <w:rPr>
          <w:spacing w:val="-2"/>
          <w:sz w:val="24"/>
        </w:rPr>
        <w:t>话，谁不会心生同情之感呢？</w:t>
      </w:r>
    </w:p>
    <w:p>
      <w:pPr>
        <w:pStyle w:val="7"/>
        <w:numPr>
          <w:ilvl w:val="0"/>
          <w:numId w:val="1"/>
        </w:numPr>
        <w:tabs>
          <w:tab w:val="left" w:pos="401"/>
          <w:tab w:val="left" w:pos="8525"/>
        </w:tabs>
        <w:spacing w:before="0" w:after="0" w:line="305" w:lineRule="exact"/>
        <w:ind w:left="401" w:right="0" w:hanging="241"/>
        <w:jc w:val="left"/>
        <w:rPr>
          <w:rFonts w:ascii="Times New Roman" w:hAnsi="Times New Roman" w:eastAsia="Times New Roman"/>
          <w:sz w:val="24"/>
        </w:rPr>
      </w:pPr>
      <w:r>
        <w:rPr>
          <w:sz w:val="24"/>
        </w:rPr>
        <w:t>你的好朋友张明做事总是斤斤计较，没有坦荡的心胸，你会对他说</w:t>
      </w:r>
      <w:r>
        <w:rPr>
          <w:spacing w:val="-125"/>
          <w:sz w:val="24"/>
        </w:rPr>
        <w:t>：</w:t>
      </w:r>
      <w:r>
        <w:rPr>
          <w:spacing w:val="-5"/>
          <w:sz w:val="24"/>
        </w:rPr>
        <w:t>“</w:t>
      </w:r>
      <w:r>
        <w:rPr>
          <w:rFonts w:ascii="Times New Roman" w:hAnsi="Times New Roman" w:eastAsia="Times New Roman"/>
          <w:sz w:val="24"/>
          <w:u w:val="single"/>
        </w:rPr>
        <w:tab/>
      </w:r>
    </w:p>
    <w:p>
      <w:pPr>
        <w:tabs>
          <w:tab w:val="left" w:pos="3999"/>
        </w:tabs>
        <w:spacing w:before="107" w:line="328" w:lineRule="auto"/>
        <w:ind w:left="160" w:right="4505" w:firstLine="0"/>
        <w:jc w:val="left"/>
        <w:rPr>
          <w:b/>
          <w:sz w:val="24"/>
        </w:rPr>
      </w:pPr>
      <w:r>
        <w:rPr>
          <w:rFonts w:ascii="Times New Roman" w:hAnsi="Times New Roman" w:eastAsia="Times New Roman"/>
          <w:sz w:val="24"/>
          <w:u w:val="single"/>
        </w:rPr>
        <w:tab/>
      </w:r>
      <w:r>
        <w:rPr>
          <w:spacing w:val="-10"/>
          <w:sz w:val="24"/>
        </w:rPr>
        <w:t>”</w:t>
      </w:r>
      <w:r>
        <w:rPr>
          <w:b/>
          <w:spacing w:val="-2"/>
          <w:sz w:val="24"/>
        </w:rPr>
        <w:t>四、根据要求完成写句子。</w:t>
      </w:r>
    </w:p>
    <w:p>
      <w:pPr>
        <w:pStyle w:val="7"/>
        <w:numPr>
          <w:ilvl w:val="0"/>
          <w:numId w:val="2"/>
        </w:numPr>
        <w:tabs>
          <w:tab w:val="left" w:pos="401"/>
        </w:tabs>
        <w:spacing w:before="0" w:after="0" w:line="240" w:lineRule="exact"/>
        <w:ind w:left="401" w:right="0" w:hanging="241"/>
        <w:jc w:val="left"/>
        <w:rPr>
          <w:sz w:val="24"/>
        </w:rPr>
      </w:pPr>
      <w:r>
        <w:rPr>
          <w:spacing w:val="-5"/>
          <w:sz w:val="24"/>
        </w:rPr>
        <w:t>满载着一罐一罐牛奶的汽车、火车，不停地开往城市。</w:t>
      </w:r>
      <w:r>
        <w:rPr>
          <w:sz w:val="24"/>
        </w:rPr>
        <w:t>（缩句</w:t>
      </w:r>
      <w:r>
        <w:rPr>
          <w:spacing w:val="-10"/>
          <w:sz w:val="24"/>
        </w:rPr>
        <w:t>）</w:t>
      </w:r>
    </w:p>
    <w:p>
      <w:pPr>
        <w:pStyle w:val="2"/>
        <w:spacing w:before="5"/>
        <w:rPr>
          <w:sz w:val="21"/>
        </w:rPr>
      </w:pPr>
      <w:r>
        <w:pict>
          <v:shape id="docshape1" o:spid="_x0000_s1026" style="position:absolute;left:0pt;margin-left:90pt;margin-top:14.9pt;height:0.1pt;width:415.3pt;mso-position-horizontal-relative:page;mso-wrap-distance-bottom:0pt;mso-wrap-distance-top:0pt;z-index:-251656192;mso-width-relative:page;mso-height-relative:page;" filled="f" stroked="t" coordorigin="1800,299" coordsize="8306,0" path="m1800,299l10106,299e">
            <v:path arrowok="t"/>
            <v:fill on="f" focussize="0,0"/>
            <v:stroke weight="0.6pt" color="#000000"/>
            <v:imagedata o:title=""/>
            <o:lock v:ext="edit"/>
            <w10:wrap type="topAndBottom"/>
          </v:shape>
        </w:pict>
      </w:r>
    </w:p>
    <w:p>
      <w:pPr>
        <w:pStyle w:val="7"/>
        <w:numPr>
          <w:ilvl w:val="0"/>
          <w:numId w:val="3"/>
        </w:numPr>
        <w:tabs>
          <w:tab w:val="left" w:pos="472"/>
        </w:tabs>
        <w:spacing w:before="67" w:after="0" w:line="240" w:lineRule="auto"/>
        <w:ind w:left="472" w:right="0" w:hanging="312"/>
        <w:jc w:val="left"/>
        <w:rPr>
          <w:sz w:val="24"/>
        </w:rPr>
      </w:pPr>
      <w:r>
        <w:rPr>
          <w:spacing w:val="-7"/>
          <w:sz w:val="24"/>
        </w:rPr>
        <w:t>荷兰，是水之国，花之国，也是牧场之国。</w:t>
      </w:r>
      <w:r>
        <w:rPr>
          <w:sz w:val="24"/>
        </w:rPr>
        <w:t>（</w:t>
      </w:r>
      <w:r>
        <w:rPr>
          <w:spacing w:val="-2"/>
          <w:sz w:val="24"/>
        </w:rPr>
        <w:t>仿写句子)</w:t>
      </w:r>
    </w:p>
    <w:p>
      <w:pPr>
        <w:pStyle w:val="2"/>
        <w:spacing w:before="10"/>
        <w:rPr>
          <w:sz w:val="21"/>
        </w:rPr>
      </w:pPr>
      <w:r>
        <w:pict>
          <v:shape id="docshape2" o:spid="_x0000_s1027" style="position:absolute;left:0pt;margin-left:90pt;margin-top:15.15pt;height:0.1pt;width:415.3pt;mso-position-horizontal-relative:page;mso-wrap-distance-bottom:0pt;mso-wrap-distance-top:0pt;z-index:-251656192;mso-width-relative:page;mso-height-relative:page;" filled="f" stroked="t" coordorigin="1800,304" coordsize="8306,0" path="m1800,304l10106,304e">
            <v:path arrowok="t"/>
            <v:fill on="f" focussize="0,0"/>
            <v:stroke weight="0.6pt" color="#000000"/>
            <v:imagedata o:title=""/>
            <o:lock v:ext="edit"/>
            <w10:wrap type="topAndBottom"/>
          </v:shape>
        </w:pict>
      </w:r>
    </w:p>
    <w:p>
      <w:pPr>
        <w:pStyle w:val="7"/>
        <w:numPr>
          <w:ilvl w:val="0"/>
          <w:numId w:val="3"/>
        </w:numPr>
        <w:tabs>
          <w:tab w:val="left" w:pos="472"/>
        </w:tabs>
        <w:spacing w:before="64" w:after="0" w:line="240" w:lineRule="auto"/>
        <w:ind w:left="472" w:right="0" w:hanging="312"/>
        <w:jc w:val="left"/>
        <w:rPr>
          <w:sz w:val="24"/>
        </w:rPr>
      </w:pPr>
      <w:r>
        <w:rPr>
          <w:spacing w:val="-6"/>
          <w:sz w:val="24"/>
        </w:rPr>
        <w:t>我觉得最难忘的，还是大漠夕阳中金字塔的色彩。</w:t>
      </w:r>
      <w:r>
        <w:rPr>
          <w:sz w:val="24"/>
        </w:rPr>
        <w:t>（</w:t>
      </w:r>
      <w:r>
        <w:rPr>
          <w:spacing w:val="-2"/>
          <w:sz w:val="24"/>
        </w:rPr>
        <w:t>改成反问句)</w:t>
      </w:r>
    </w:p>
    <w:p>
      <w:pPr>
        <w:pStyle w:val="2"/>
        <w:spacing w:before="5"/>
        <w:rPr>
          <w:sz w:val="21"/>
        </w:rPr>
      </w:pPr>
      <w:r>
        <w:pict>
          <v:shape id="docshape3" o:spid="_x0000_s1028" style="position:absolute;left:0pt;margin-left:90pt;margin-top:14.9pt;height:0.1pt;width:415.3pt;mso-position-horizontal-relative:page;mso-wrap-distance-bottom:0pt;mso-wrap-distance-top:0pt;z-index:-251655168;mso-width-relative:page;mso-height-relative:page;" filled="f" stroked="t" coordorigin="1800,299" coordsize="8306,0" path="m1800,299l10106,299e">
            <v:path arrowok="t"/>
            <v:fill on="f" focussize="0,0"/>
            <v:stroke weight="0.6pt" color="#000000"/>
            <v:imagedata o:title=""/>
            <o:lock v:ext="edit"/>
            <w10:wrap type="topAndBottom"/>
          </v:shape>
        </w:pict>
      </w:r>
    </w:p>
    <w:p>
      <w:pPr>
        <w:pStyle w:val="7"/>
        <w:numPr>
          <w:ilvl w:val="0"/>
          <w:numId w:val="3"/>
        </w:numPr>
        <w:tabs>
          <w:tab w:val="left" w:pos="472"/>
        </w:tabs>
        <w:spacing w:before="68" w:after="0" w:line="240" w:lineRule="auto"/>
        <w:ind w:left="472" w:right="0" w:hanging="312"/>
        <w:jc w:val="left"/>
        <w:rPr>
          <w:sz w:val="24"/>
        </w:rPr>
      </w:pPr>
      <w:r>
        <w:rPr>
          <w:spacing w:val="-15"/>
          <w:sz w:val="24"/>
        </w:rPr>
        <w:t>浪涛拍击着海岸。</w:t>
      </w:r>
      <w:r>
        <w:rPr>
          <w:sz w:val="24"/>
        </w:rPr>
        <w:t>（</w:t>
      </w:r>
      <w:r>
        <w:rPr>
          <w:spacing w:val="-2"/>
          <w:sz w:val="24"/>
        </w:rPr>
        <w:t>扩写句子)</w:t>
      </w:r>
    </w:p>
    <w:p>
      <w:pPr>
        <w:pStyle w:val="2"/>
        <w:spacing w:before="5"/>
        <w:rPr>
          <w:sz w:val="21"/>
        </w:rPr>
      </w:pPr>
      <w:r>
        <w:pict>
          <v:shape id="docshape4" o:spid="_x0000_s1029" style="position:absolute;left:0pt;margin-left:90pt;margin-top:14.9pt;height:0.1pt;width:415.3pt;mso-position-horizontal-relative:page;mso-wrap-distance-bottom:0pt;mso-wrap-distance-top:0pt;z-index:-251655168;mso-width-relative:page;mso-height-relative:page;" filled="f" stroked="t" coordorigin="1800,299" coordsize="8306,0" path="m1800,299l10106,299e">
            <v:path arrowok="t"/>
            <v:fill on="f" focussize="0,0"/>
            <v:stroke weight="0.6pt" color="#000000"/>
            <v:imagedata o:title=""/>
            <o:lock v:ext="edit"/>
            <w10:wrap type="topAndBottom"/>
          </v:shape>
        </w:pict>
      </w:r>
    </w:p>
    <w:p>
      <w:pPr>
        <w:pStyle w:val="7"/>
        <w:numPr>
          <w:ilvl w:val="0"/>
          <w:numId w:val="3"/>
        </w:numPr>
        <w:tabs>
          <w:tab w:val="left" w:pos="472"/>
        </w:tabs>
        <w:spacing w:before="38" w:after="0" w:line="240" w:lineRule="auto"/>
        <w:ind w:left="472" w:right="0" w:hanging="312"/>
        <w:jc w:val="left"/>
        <w:rPr>
          <w:sz w:val="24"/>
        </w:rPr>
      </w:pPr>
      <w:r>
        <w:rPr>
          <w:sz w:val="24"/>
        </w:rPr>
        <w:t>孔指以示儿曰：“此是君家果。”（翻译句子</w:t>
      </w:r>
      <w:r>
        <w:rPr>
          <w:spacing w:val="-10"/>
          <w:sz w:val="24"/>
        </w:rPr>
        <w:t>）</w:t>
      </w:r>
    </w:p>
    <w:p>
      <w:pPr>
        <w:pStyle w:val="2"/>
        <w:spacing w:before="5"/>
        <w:rPr>
          <w:sz w:val="19"/>
        </w:rPr>
      </w:pPr>
      <w:r>
        <w:pict>
          <v:shape id="docshape5" o:spid="_x0000_s1030" style="position:absolute;left:0pt;margin-left:90pt;margin-top:13.6pt;height:0.1pt;width:415.3pt;mso-position-horizontal-relative:page;mso-wrap-distance-bottom:0pt;mso-wrap-distance-top:0pt;z-index:-251654144;mso-width-relative:page;mso-height-relative:page;" filled="f" stroked="t" coordorigin="1800,273" coordsize="8306,0" path="m1800,273l10106,273e">
            <v:path arrowok="t"/>
            <v:fill on="f" focussize="0,0"/>
            <v:stroke weight="0.6pt" color="#000000"/>
            <v:imagedata o:title=""/>
            <o:lock v:ext="edit"/>
            <w10:wrap type="topAndBottom"/>
          </v:shape>
        </w:pict>
      </w:r>
    </w:p>
    <w:p>
      <w:pPr>
        <w:spacing w:after="0"/>
        <w:rPr>
          <w:sz w:val="19"/>
        </w:rPr>
        <w:sectPr>
          <w:type w:val="continuous"/>
          <w:pgSz w:w="11910" w:h="16840"/>
          <w:pgMar w:top="1320" w:right="1520" w:bottom="280" w:left="1640" w:header="720" w:footer="720" w:gutter="0"/>
          <w:cols w:space="720" w:num="1"/>
        </w:sectPr>
      </w:pPr>
    </w:p>
    <w:p>
      <w:pPr>
        <w:spacing w:before="45"/>
        <w:ind w:left="171" w:right="7632" w:firstLine="0"/>
        <w:jc w:val="center"/>
        <w:rPr>
          <w:b/>
          <w:sz w:val="24"/>
        </w:rPr>
      </w:pPr>
      <w:r>
        <w:rPr>
          <w:b/>
          <w:w w:val="95"/>
          <w:sz w:val="24"/>
        </w:rPr>
        <w:t>阅读理</w:t>
      </w:r>
      <w:r>
        <w:rPr>
          <w:b/>
          <w:spacing w:val="-10"/>
          <w:w w:val="95"/>
          <w:sz w:val="24"/>
        </w:rPr>
        <w:t>解</w:t>
      </w:r>
    </w:p>
    <w:p>
      <w:pPr>
        <w:spacing w:before="81"/>
        <w:ind w:left="171" w:right="427" w:firstLine="0"/>
        <w:jc w:val="center"/>
        <w:rPr>
          <w:b/>
          <w:sz w:val="24"/>
        </w:rPr>
      </w:pPr>
      <w:r>
        <w:rPr>
          <w:b/>
          <w:w w:val="95"/>
          <w:sz w:val="24"/>
        </w:rPr>
        <w:t>（一）济南的</w:t>
      </w:r>
      <w:r>
        <w:rPr>
          <w:b/>
          <w:spacing w:val="-5"/>
          <w:w w:val="95"/>
          <w:sz w:val="24"/>
        </w:rPr>
        <w:t>冬天</w:t>
      </w:r>
    </w:p>
    <w:p>
      <w:pPr>
        <w:pStyle w:val="2"/>
        <w:spacing w:before="29" w:line="249" w:lineRule="auto"/>
        <w:ind w:left="160" w:right="157" w:firstLine="480"/>
      </w:pPr>
      <w:r>
        <w:rPr>
          <w:spacing w:val="-2"/>
        </w:rPr>
        <w:t>①对于一个在北平住惯的人，像我，冬天要是不刮风，便觉得是奇迹；济南</w:t>
      </w:r>
      <w:r>
        <w:rPr>
          <w:spacing w:val="-15"/>
        </w:rPr>
        <w:t>的冬天是没有风声的。对于一个刚由伦敦回来的人，像我，冬天要能看得见日光，</w:t>
      </w:r>
      <w:r>
        <w:rPr>
          <w:spacing w:val="-17"/>
        </w:rPr>
        <w:t>便觉得是怪事；济南的冬天是响晴的。自然，在热带的地方，日光是永远那么毒，</w:t>
      </w:r>
      <w:r>
        <w:rPr>
          <w:spacing w:val="-2"/>
        </w:rPr>
        <w:t>响亮的天气，反有点叫人害怕。可是，在北中国的冬天，而能有温晴的天气，济南真得算个宝地。</w:t>
      </w:r>
    </w:p>
    <w:p>
      <w:pPr>
        <w:pStyle w:val="2"/>
        <w:tabs>
          <w:tab w:val="left" w:pos="4251"/>
          <w:tab w:val="left" w:pos="6059"/>
        </w:tabs>
        <w:spacing w:before="2" w:line="249" w:lineRule="auto"/>
        <w:ind w:left="160" w:right="185" w:firstLine="480"/>
      </w:pPr>
      <w:r>
        <w:rPr>
          <w:spacing w:val="-2"/>
        </w:rPr>
        <w:t>②设若单单是有阳光，那也算不了出奇。请闭上眼睛想：一个老城，有山有水，全在天底下晒着阳光，暖和（hé</w:t>
      </w:r>
      <w:r>
        <w:tab/>
      </w:r>
      <w:r>
        <w:rPr>
          <w:spacing w:val="-2"/>
        </w:rPr>
        <w:t xml:space="preserve">huó）安适地睡着，只等春风来把它们唤醒，这是不是个理想的境界？小山整把济南围了个圈儿，只有北边缺着点口儿。 </w:t>
      </w:r>
      <w:r>
        <w:rPr>
          <w:b/>
        </w:rPr>
        <w:t>A</w:t>
      </w:r>
      <w:r>
        <w:rPr>
          <w:b/>
          <w:spacing w:val="-42"/>
        </w:rPr>
        <w:t xml:space="preserve"> </w:t>
      </w:r>
      <w:r>
        <w:rPr>
          <w:u w:val="single"/>
        </w:rPr>
        <w:t>这一圈小山在冬天特别可爱，好像是把济南放在一个小摇篮里，它们安静不动</w:t>
      </w:r>
      <w:r>
        <w:rPr>
          <w:spacing w:val="80"/>
          <w:w w:val="150"/>
          <w:u w:val="single"/>
        </w:rPr>
        <w:t xml:space="preserve">                                          </w:t>
      </w:r>
      <w:r>
        <w:rPr>
          <w:spacing w:val="-2"/>
          <w:u w:val="single"/>
        </w:rPr>
        <w:t>地低声地说</w:t>
      </w:r>
      <w:r>
        <w:rPr>
          <w:spacing w:val="-144"/>
          <w:u w:val="single"/>
        </w:rPr>
        <w:t>：</w:t>
      </w:r>
      <w:r>
        <w:rPr>
          <w:u w:val="single"/>
        </w:rPr>
        <w:t>“</w:t>
      </w:r>
      <w:r>
        <w:rPr>
          <w:spacing w:val="-2"/>
          <w:u w:val="single"/>
        </w:rPr>
        <w:t>你们放心吧，这儿准保暖和</w:t>
      </w:r>
      <w:r>
        <w:rPr>
          <w:spacing w:val="-120"/>
          <w:u w:val="single"/>
        </w:rPr>
        <w:t>。</w:t>
      </w:r>
      <w:r>
        <w:rPr>
          <w:spacing w:val="-2"/>
          <w:u w:val="single"/>
        </w:rPr>
        <w:t>”</w:t>
      </w:r>
      <w:r>
        <w:rPr>
          <w:spacing w:val="-2"/>
        </w:rPr>
        <w:t>真的，济南的人们在冬天是面上含笑的。他们一看那些小山，心中便觉得有了着（zháo</w:t>
      </w:r>
      <w:r>
        <w:tab/>
      </w:r>
      <w:r>
        <w:rPr>
          <w:spacing w:val="-2"/>
        </w:rPr>
        <w:t>zhuó）落，有了依靠。他们由天上看到山上，便不知不觉地想起</w:t>
      </w:r>
      <w:r>
        <w:rPr>
          <w:spacing w:val="-118"/>
        </w:rPr>
        <w:t>：</w:t>
      </w:r>
      <w:r>
        <w:t>“</w:t>
      </w:r>
      <w:r>
        <w:rPr>
          <w:spacing w:val="-2"/>
        </w:rPr>
        <w:t>明天也许就是春天了吧？这样的温暖，今天夜里山草也许就绿起来了吧？”就是这点幻想不能一时实现，他们也并不着急，因为有这样慈善的冬天，干啥还希望别的呢！</w:t>
      </w:r>
    </w:p>
    <w:p>
      <w:pPr>
        <w:pStyle w:val="2"/>
        <w:tabs>
          <w:tab w:val="left" w:pos="3853"/>
        </w:tabs>
        <w:spacing w:before="1" w:line="249" w:lineRule="auto"/>
        <w:ind w:left="160" w:right="185" w:firstLine="480"/>
      </w:pPr>
      <w:r>
        <w:rPr>
          <w:spacing w:val="-2"/>
        </w:rPr>
        <w:t>③最妙的是下点小雪呀！看吧，山上的矮松越发的青黑，树尖上顶着一髻儿白花，好像日本看护妇。山尖全白了，给蓝天镶上一道银边。山坡上，有的地方雪厚点，有的地方草色还露（lù</w:t>
      </w:r>
      <w:r>
        <w:tab/>
      </w:r>
      <w:r>
        <w:rPr>
          <w:spacing w:val="-2"/>
        </w:rPr>
        <w:t>lòu）着；这样，一道儿白，一道儿暗黄，给山们穿上一件带水纹的花衣；看着看着，这件花衣好像被风儿吹动，叫你希望看</w:t>
      </w:r>
      <w:r>
        <w:t>见一点更美的山的肌肤。</w:t>
      </w:r>
      <w:r>
        <w:rPr>
          <w:b/>
        </w:rPr>
        <w:t>B</w:t>
      </w:r>
      <w:r>
        <w:rPr>
          <w:b/>
          <w:spacing w:val="-42"/>
        </w:rPr>
        <w:t xml:space="preserve"> </w:t>
      </w:r>
      <w:r>
        <w:rPr>
          <w:u w:val="single"/>
        </w:rPr>
        <w:t>等到快日落的时候，微黄的阳光斜射在山腰上，那点</w:t>
      </w:r>
      <w:r>
        <w:rPr>
          <w:spacing w:val="80"/>
          <w:w w:val="150"/>
          <w:u w:val="single"/>
        </w:rPr>
        <w:t xml:space="preserve">                                          </w:t>
      </w:r>
      <w:r>
        <w:rPr>
          <w:spacing w:val="-2"/>
          <w:u w:val="single"/>
        </w:rPr>
        <w:t>薄雪好像忽然害了羞，微微露出点粉色。</w:t>
      </w:r>
      <w:r>
        <w:rPr>
          <w:spacing w:val="-2"/>
        </w:rPr>
        <w:t>就是下小雪吧，济南是受不住大雪的，那些小山太秀气！</w:t>
      </w:r>
    </w:p>
    <w:p>
      <w:pPr>
        <w:pStyle w:val="2"/>
        <w:spacing w:before="1" w:line="249" w:lineRule="auto"/>
        <w:ind w:left="160" w:right="277" w:firstLine="480"/>
        <w:jc w:val="both"/>
      </w:pPr>
      <w:r>
        <w:t>④古老的济南，城里那么狭窄（</w:t>
      </w:r>
      <w:r>
        <w:rPr>
          <w:spacing w:val="-2"/>
        </w:rPr>
        <w:t xml:space="preserve"> </w:t>
      </w:r>
      <w:r>
        <w:t>zhái</w:t>
      </w:r>
      <w:r>
        <w:rPr>
          <w:spacing w:val="40"/>
        </w:rPr>
        <w:t xml:space="preserve"> </w:t>
      </w:r>
      <w:r>
        <w:t>zhǎi</w:t>
      </w:r>
      <w:r>
        <w:rPr>
          <w:spacing w:val="-4"/>
        </w:rPr>
        <w:t xml:space="preserve"> </w:t>
      </w:r>
      <w:r>
        <w:rPr>
          <w:spacing w:val="-118"/>
        </w:rPr>
        <w:t>）</w:t>
      </w:r>
      <w:r>
        <w:t>，城外又那么宽敞，山坡上</w:t>
      </w:r>
      <w:r>
        <w:rPr>
          <w:spacing w:val="-4"/>
        </w:rPr>
        <w:t>卧着些小村庄，小村庄的房顶上卧着点雪，对，这是张小水墨画，也许是唐代的</w:t>
      </w:r>
      <w:r>
        <w:rPr>
          <w:spacing w:val="-2"/>
        </w:rPr>
        <w:t>名手画的吧。</w:t>
      </w:r>
    </w:p>
    <w:p>
      <w:pPr>
        <w:pStyle w:val="2"/>
        <w:spacing w:before="1" w:line="249" w:lineRule="auto"/>
        <w:ind w:left="160" w:right="157" w:firstLine="480"/>
      </w:pPr>
      <w:r>
        <w:rPr>
          <w:spacing w:val="-2"/>
        </w:rPr>
        <w:t>⑤那水呢，不但不结冰，倒反在绿萍上冒着点热气，水藻真绿，把终年贮蓄</w:t>
      </w:r>
      <w:r>
        <w:rPr>
          <w:spacing w:val="-17"/>
        </w:rPr>
        <w:t>的绿色全拿出来了。天儿越晴，水藻越绿，就凭这些绿的精神，水也不忍得冻上，</w:t>
      </w:r>
      <w:r>
        <w:rPr>
          <w:spacing w:val="-13"/>
        </w:rPr>
        <w:t>况且那些长枝的垂柳还要在水里照个影儿呢！看吧，由澄清的河水慢慢往上看吧，</w:t>
      </w:r>
      <w:r>
        <w:rPr>
          <w:spacing w:val="-2"/>
        </w:rPr>
        <w:t>空中，半空中，天上，自上而下全是那么清亮，那么蓝汪汪的，整个的是块空灵的蓝水晶。这块水晶里，包着红屋顶，黄草山，像地毯上的小团花的灰色树影；这就是冬天的济南。</w:t>
      </w:r>
    </w:p>
    <w:p>
      <w:pPr>
        <w:pStyle w:val="7"/>
        <w:numPr>
          <w:ilvl w:val="0"/>
          <w:numId w:val="4"/>
        </w:numPr>
        <w:tabs>
          <w:tab w:val="left" w:pos="401"/>
        </w:tabs>
        <w:spacing w:before="1" w:after="0" w:line="240" w:lineRule="auto"/>
        <w:ind w:left="401" w:right="0" w:hanging="241"/>
        <w:jc w:val="left"/>
        <w:rPr>
          <w:sz w:val="24"/>
        </w:rPr>
      </w:pPr>
      <w:r>
        <w:rPr>
          <w:spacing w:val="-1"/>
          <w:sz w:val="24"/>
        </w:rPr>
        <w:t>划去括号里不正确的读音。</w:t>
      </w:r>
    </w:p>
    <w:p>
      <w:pPr>
        <w:pStyle w:val="7"/>
        <w:numPr>
          <w:ilvl w:val="0"/>
          <w:numId w:val="4"/>
        </w:numPr>
        <w:tabs>
          <w:tab w:val="left" w:pos="401"/>
        </w:tabs>
        <w:spacing w:before="76" w:after="0" w:line="240" w:lineRule="auto"/>
        <w:ind w:left="401" w:right="0" w:hanging="241"/>
        <w:jc w:val="left"/>
        <w:rPr>
          <w:sz w:val="24"/>
        </w:rPr>
      </w:pPr>
      <w:r>
        <w:rPr>
          <w:spacing w:val="-1"/>
          <w:sz w:val="24"/>
        </w:rPr>
        <w:t>阅读第一自然段，联系上下文解释词语。</w:t>
      </w:r>
    </w:p>
    <w:p>
      <w:pPr>
        <w:pStyle w:val="2"/>
        <w:tabs>
          <w:tab w:val="left" w:pos="8525"/>
        </w:tabs>
        <w:spacing w:before="63" w:line="288" w:lineRule="auto"/>
        <w:ind w:left="160" w:right="218"/>
        <w:jc w:val="both"/>
      </w:pPr>
      <w:r>
        <w:rPr>
          <w:spacing w:val="-4"/>
        </w:rPr>
        <w:t>响晴：</w:t>
      </w:r>
      <w:r>
        <w:rPr>
          <w:rFonts w:ascii="Times New Roman" w:eastAsia="Times New Roman"/>
          <w:u w:val="single"/>
        </w:rPr>
        <w:tab/>
      </w:r>
      <w:r>
        <w:rPr>
          <w:rFonts w:ascii="Times New Roman" w:eastAsia="Times New Roman"/>
        </w:rPr>
        <w:t xml:space="preserve"> </w:t>
      </w:r>
      <w:r>
        <w:rPr>
          <w:spacing w:val="-4"/>
        </w:rPr>
        <w:t>响亮：</w:t>
      </w:r>
      <w:r>
        <w:rPr>
          <w:rFonts w:ascii="Times New Roman" w:eastAsia="Times New Roman"/>
          <w:u w:val="single"/>
        </w:rPr>
        <w:tab/>
      </w:r>
      <w:r>
        <w:rPr>
          <w:rFonts w:ascii="Times New Roman" w:eastAsia="Times New Roman"/>
        </w:rPr>
        <w:t xml:space="preserve"> </w:t>
      </w:r>
      <w:r>
        <w:rPr>
          <w:spacing w:val="-6"/>
        </w:rPr>
        <w:t>毒：</w:t>
      </w:r>
      <w:r>
        <w:rPr>
          <w:rFonts w:ascii="Times New Roman" w:eastAsia="Times New Roman"/>
          <w:u w:val="single"/>
        </w:rPr>
        <w:tab/>
      </w:r>
      <w:r>
        <w:rPr>
          <w:rFonts w:ascii="Times New Roman" w:eastAsia="Times New Roman"/>
        </w:rPr>
        <w:t xml:space="preserve"> </w:t>
      </w:r>
      <w:r>
        <w:t>3</w:t>
      </w:r>
      <w:r>
        <w:rPr>
          <w:spacing w:val="-41"/>
        </w:rPr>
        <w:t xml:space="preserve"> </w:t>
      </w:r>
      <w:r>
        <w:t>课文第一自然段作者通过怎样的描写，突出了济南冬天怎样的特点？</w:t>
      </w:r>
    </w:p>
    <w:p>
      <w:pPr>
        <w:pStyle w:val="2"/>
        <w:spacing w:before="7"/>
        <w:rPr>
          <w:sz w:val="21"/>
        </w:rPr>
      </w:pPr>
      <w:r>
        <w:pict>
          <v:shape id="docshape6" o:spid="_x0000_s1031" style="position:absolute;left:0pt;margin-left:90pt;margin-top:15.05pt;height:0.1pt;width:415.3pt;mso-position-horizontal-relative:page;mso-wrap-distance-bottom:0pt;mso-wrap-distance-top:0pt;z-index:-251654144;mso-width-relative:page;mso-height-relative:page;" filled="f" stroked="t" coordorigin="1800,301" coordsize="8306,0" path="m1800,301l10106,301e">
            <v:path arrowok="t"/>
            <v:fill on="f" focussize="0,0"/>
            <v:stroke weight="0.6pt" color="#000000"/>
            <v:imagedata o:title=""/>
            <o:lock v:ext="edit"/>
            <w10:wrap type="topAndBottom"/>
          </v:shape>
        </w:pict>
      </w:r>
    </w:p>
    <w:p>
      <w:pPr>
        <w:pStyle w:val="7"/>
        <w:numPr>
          <w:ilvl w:val="0"/>
          <w:numId w:val="5"/>
        </w:numPr>
        <w:tabs>
          <w:tab w:val="left" w:pos="401"/>
        </w:tabs>
        <w:spacing w:before="127" w:after="0" w:line="240" w:lineRule="auto"/>
        <w:ind w:left="401" w:right="0" w:hanging="241"/>
        <w:jc w:val="left"/>
        <w:rPr>
          <w:sz w:val="24"/>
        </w:rPr>
      </w:pPr>
      <w:r>
        <w:rPr>
          <w:spacing w:val="-1"/>
          <w:sz w:val="24"/>
        </w:rPr>
        <w:t>请从修辞手法的角度，说说文中两处划线句子，有什么好处？</w:t>
      </w:r>
    </w:p>
    <w:p>
      <w:pPr>
        <w:pStyle w:val="2"/>
        <w:tabs>
          <w:tab w:val="left" w:pos="8525"/>
        </w:tabs>
        <w:spacing w:before="93"/>
        <w:ind w:left="265"/>
        <w:rPr>
          <w:rFonts w:ascii="Times New Roman"/>
        </w:rPr>
      </w:pPr>
      <w:r>
        <w:t xml:space="preserve">A. </w:t>
      </w:r>
      <w:r>
        <w:rPr>
          <w:rFonts w:ascii="Times New Roman"/>
          <w:u w:val="single"/>
        </w:rPr>
        <w:tab/>
      </w:r>
    </w:p>
    <w:p>
      <w:pPr>
        <w:spacing w:after="0"/>
        <w:rPr>
          <w:rFonts w:ascii="Times New Roman"/>
        </w:rPr>
        <w:sectPr>
          <w:pgSz w:w="11910" w:h="16840"/>
          <w:pgMar w:top="1380" w:right="1520" w:bottom="280" w:left="1640" w:header="720" w:footer="720" w:gutter="0"/>
          <w:cols w:space="720" w:num="1"/>
        </w:sectPr>
      </w:pPr>
    </w:p>
    <w:p>
      <w:pPr>
        <w:pStyle w:val="2"/>
        <w:tabs>
          <w:tab w:val="left" w:pos="8525"/>
        </w:tabs>
        <w:spacing w:before="42"/>
        <w:ind w:left="265"/>
        <w:rPr>
          <w:rFonts w:ascii="Times New Roman"/>
        </w:rPr>
      </w:pPr>
      <w:r>
        <w:t xml:space="preserve">B. </w:t>
      </w:r>
      <w:r>
        <w:rPr>
          <w:rFonts w:ascii="Times New Roman"/>
          <w:u w:val="single"/>
        </w:rPr>
        <w:tab/>
      </w:r>
    </w:p>
    <w:p>
      <w:pPr>
        <w:pStyle w:val="7"/>
        <w:numPr>
          <w:ilvl w:val="0"/>
          <w:numId w:val="5"/>
        </w:numPr>
        <w:tabs>
          <w:tab w:val="left" w:pos="521"/>
        </w:tabs>
        <w:spacing w:before="93" w:after="0" w:line="364" w:lineRule="auto"/>
        <w:ind w:left="160" w:right="305" w:firstLine="120"/>
        <w:jc w:val="left"/>
        <w:rPr>
          <w:sz w:val="24"/>
        </w:rPr>
      </w:pPr>
      <w:r>
        <w:rPr>
          <w:spacing w:val="-2"/>
          <w:sz w:val="24"/>
        </w:rPr>
        <w:t>文中写"水也不忍得冻上"，"水"为什么"不忍得冻上"？表达了作者怎样的感</w:t>
      </w:r>
      <w:r>
        <w:rPr>
          <w:spacing w:val="-6"/>
          <w:sz w:val="24"/>
        </w:rPr>
        <w:t>情？</w:t>
      </w:r>
    </w:p>
    <w:p>
      <w:pPr>
        <w:pStyle w:val="2"/>
        <w:spacing w:before="1"/>
        <w:rPr>
          <w:sz w:val="19"/>
        </w:rPr>
      </w:pPr>
      <w:r>
        <w:pict>
          <v:shape id="docshape7" o:spid="_x0000_s1032" style="position:absolute;left:0pt;margin-left:90pt;margin-top:13.4pt;height:0.1pt;width:415.3pt;mso-position-horizontal-relative:page;mso-wrap-distance-bottom:0pt;mso-wrap-distance-top:0pt;z-index:-251653120;mso-width-relative:page;mso-height-relative:page;" filled="f" stroked="t" coordorigin="1800,269" coordsize="8306,0" path="m1800,269l10106,269e">
            <v:path arrowok="t"/>
            <v:fill on="f" focussize="0,0"/>
            <v:stroke weight="0.6pt" color="#000000"/>
            <v:imagedata o:title=""/>
            <o:lock v:ext="edit"/>
            <w10:wrap type="topAndBottom"/>
          </v:shape>
        </w:pict>
      </w:r>
    </w:p>
    <w:p>
      <w:pPr>
        <w:pStyle w:val="7"/>
        <w:numPr>
          <w:ilvl w:val="0"/>
          <w:numId w:val="3"/>
        </w:numPr>
        <w:tabs>
          <w:tab w:val="left" w:pos="472"/>
        </w:tabs>
        <w:spacing w:before="127" w:after="0" w:line="364" w:lineRule="auto"/>
        <w:ind w:left="160" w:right="305" w:firstLine="0"/>
        <w:jc w:val="both"/>
        <w:rPr>
          <w:sz w:val="24"/>
        </w:rPr>
      </w:pPr>
      <w:r>
        <w:rPr>
          <w:spacing w:val="-11"/>
          <w:sz w:val="24"/>
        </w:rPr>
        <w:t>围绕“济南的冬天”，作者选取了</w:t>
      </w:r>
      <w:r>
        <w:rPr>
          <w:rFonts w:ascii="Times New Roman" w:hAnsi="Times New Roman" w:eastAsia="Times New Roman"/>
          <w:spacing w:val="71"/>
          <w:w w:val="150"/>
          <w:sz w:val="24"/>
          <w:u w:val="single"/>
        </w:rPr>
        <w:t xml:space="preserve">   </w:t>
      </w:r>
      <w:r>
        <w:rPr>
          <w:sz w:val="24"/>
        </w:rPr>
        <w:t>、</w:t>
      </w:r>
      <w:r>
        <w:rPr>
          <w:rFonts w:ascii="Times New Roman" w:hAnsi="Times New Roman" w:eastAsia="Times New Roman"/>
          <w:spacing w:val="80"/>
          <w:sz w:val="24"/>
          <w:u w:val="single"/>
        </w:rPr>
        <w:t xml:space="preserve">    </w:t>
      </w:r>
      <w:r>
        <w:rPr>
          <w:sz w:val="24"/>
        </w:rPr>
        <w:t>、</w:t>
      </w:r>
      <w:r>
        <w:rPr>
          <w:rFonts w:ascii="Times New Roman" w:hAnsi="Times New Roman" w:eastAsia="Times New Roman"/>
          <w:spacing w:val="71"/>
          <w:w w:val="150"/>
          <w:sz w:val="24"/>
          <w:u w:val="single"/>
        </w:rPr>
        <w:t xml:space="preserve">   </w:t>
      </w:r>
      <w:r>
        <w:rPr>
          <w:sz w:val="24"/>
        </w:rPr>
        <w:t>这些景物进行描写。其中，第三自然段主要写的是济南冬天的</w:t>
      </w:r>
      <w:r>
        <w:rPr>
          <w:rFonts w:ascii="Times New Roman" w:hAnsi="Times New Roman" w:eastAsia="Times New Roman"/>
          <w:spacing w:val="80"/>
          <w:w w:val="150"/>
          <w:sz w:val="24"/>
          <w:u w:val="single"/>
        </w:rPr>
        <w:t xml:space="preserve">   </w:t>
      </w:r>
      <w:r>
        <w:rPr>
          <w:sz w:val="24"/>
        </w:rPr>
        <w:t>。请你用“</w:t>
      </w:r>
      <w:r>
        <w:rPr>
          <w:rFonts w:ascii="Times New Roman" w:hAnsi="Times New Roman" w:eastAsia="Times New Roman"/>
          <w:spacing w:val="80"/>
          <w:sz w:val="24"/>
          <w:u w:val="single"/>
        </w:rPr>
        <w:t xml:space="preserve">   </w:t>
      </w:r>
      <w:r>
        <w:rPr>
          <w:sz w:val="24"/>
        </w:rPr>
        <w:t>”勾出静态描写，</w:t>
      </w:r>
      <w:r>
        <w:rPr>
          <w:spacing w:val="-2"/>
          <w:sz w:val="24"/>
        </w:rPr>
        <w:t>用“~~~”勾出动态描写，并说说这样写的好处。请你也运用“动静结合”的描写方法，写一处你熟悉的景致。</w:t>
      </w:r>
    </w:p>
    <w:p>
      <w:pPr>
        <w:pStyle w:val="2"/>
        <w:tabs>
          <w:tab w:val="left" w:pos="8525"/>
        </w:tabs>
        <w:spacing w:before="3"/>
        <w:ind w:left="280"/>
        <w:jc w:val="both"/>
        <w:rPr>
          <w:rFonts w:ascii="Times New Roman" w:eastAsia="Times New Roman"/>
        </w:rPr>
      </w:pPr>
      <w:r>
        <w:t xml:space="preserve">好处; </w:t>
      </w:r>
      <w:r>
        <w:rPr>
          <w:rFonts w:ascii="Times New Roman" w:eastAsia="Times New Roman"/>
          <w:u w:val="single"/>
        </w:rPr>
        <w:tab/>
      </w:r>
    </w:p>
    <w:p>
      <w:pPr>
        <w:pStyle w:val="2"/>
        <w:rPr>
          <w:rFonts w:ascii="Times New Roman"/>
          <w:sz w:val="20"/>
        </w:rPr>
      </w:pPr>
    </w:p>
    <w:p>
      <w:pPr>
        <w:pStyle w:val="2"/>
        <w:spacing w:before="10"/>
        <w:rPr>
          <w:rFonts w:ascii="Times New Roman"/>
          <w:sz w:val="14"/>
        </w:rPr>
      </w:pPr>
      <w:r>
        <w:pict>
          <v:shape id="docshape8" o:spid="_x0000_s1033" style="position:absolute;left:0pt;margin-left:90pt;margin-top:9.75pt;height:0.1pt;width:415.3pt;mso-position-horizontal-relative:page;mso-wrap-distance-bottom:0pt;mso-wrap-distance-top:0pt;z-index:-251653120;mso-width-relative:page;mso-height-relative:page;" filled="f" stroked="t" coordorigin="1800,196" coordsize="8306,0" path="m1800,196l10106,196e">
            <v:path arrowok="t"/>
            <v:fill on="f" focussize="0,0"/>
            <v:stroke weight="0.6pt" color="#000000"/>
            <v:imagedata o:title=""/>
            <o:lock v:ext="edit"/>
            <w10:wrap type="topAndBottom"/>
          </v:shape>
        </w:pict>
      </w:r>
    </w:p>
    <w:p>
      <w:pPr>
        <w:pStyle w:val="2"/>
        <w:spacing w:before="7"/>
        <w:rPr>
          <w:rFonts w:ascii="Times New Roman"/>
          <w:sz w:val="10"/>
        </w:rPr>
      </w:pPr>
    </w:p>
    <w:p>
      <w:pPr>
        <w:pStyle w:val="2"/>
        <w:tabs>
          <w:tab w:val="left" w:pos="8525"/>
        </w:tabs>
        <w:spacing w:before="75"/>
        <w:ind w:left="280"/>
        <w:rPr>
          <w:rFonts w:ascii="Times New Roman" w:eastAsia="Times New Roman"/>
        </w:rPr>
      </w:pPr>
      <w:r>
        <w:t>仿写</w:t>
      </w:r>
      <w:r>
        <w:rPr>
          <w:spacing w:val="-10"/>
        </w:rPr>
        <w:t>;</w:t>
      </w:r>
      <w:r>
        <w:rPr>
          <w:rFonts w:ascii="Times New Roman" w:eastAsia="Times New Roman"/>
          <w:u w:val="single"/>
        </w:rPr>
        <w:tab/>
      </w:r>
    </w:p>
    <w:p>
      <w:pPr>
        <w:pStyle w:val="2"/>
        <w:rPr>
          <w:rFonts w:ascii="Times New Roman"/>
          <w:sz w:val="20"/>
        </w:rPr>
      </w:pPr>
    </w:p>
    <w:p>
      <w:pPr>
        <w:pStyle w:val="2"/>
        <w:spacing w:before="10"/>
        <w:rPr>
          <w:rFonts w:ascii="Times New Roman"/>
          <w:sz w:val="14"/>
        </w:rPr>
      </w:pPr>
      <w:r>
        <w:pict>
          <v:shape id="docshape9" o:spid="_x0000_s1034" style="position:absolute;left:0pt;margin-left:90pt;margin-top:9.75pt;height:0.1pt;width:415.3pt;mso-position-horizontal-relative:page;mso-wrap-distance-bottom:0pt;mso-wrap-distance-top:0pt;z-index:-251652096;mso-width-relative:page;mso-height-relative:page;" filled="f" stroked="t" coordorigin="1800,196" coordsize="8306,0" path="m1800,196l10106,196e">
            <v:path arrowok="t"/>
            <v:fill on="f" focussize="0,0"/>
            <v:stroke weight="0.6pt" color="#000000"/>
            <v:imagedata o:title=""/>
            <o:lock v:ext="edit"/>
            <w10:wrap type="topAndBottom"/>
          </v:shape>
        </w:pict>
      </w:r>
    </w:p>
    <w:p>
      <w:pPr>
        <w:pStyle w:val="2"/>
        <w:rPr>
          <w:rFonts w:ascii="Times New Roman"/>
          <w:sz w:val="20"/>
        </w:rPr>
      </w:pPr>
    </w:p>
    <w:p>
      <w:pPr>
        <w:pStyle w:val="2"/>
        <w:spacing w:before="6"/>
        <w:rPr>
          <w:rFonts w:ascii="Times New Roman"/>
          <w:sz w:val="11"/>
        </w:rPr>
      </w:pPr>
      <w:r>
        <w:pict>
          <v:shape id="docshape10" o:spid="_x0000_s1035" style="position:absolute;left:0pt;margin-left:90pt;margin-top:7.85pt;height:0.1pt;width:415.3pt;mso-position-horizontal-relative:page;mso-wrap-distance-bottom:0pt;mso-wrap-distance-top:0pt;z-index:-251652096;mso-width-relative:page;mso-height-relative:page;" filled="f" stroked="t" coordorigin="1800,157" coordsize="8306,0" path="m1800,157l10106,157e">
            <v:path arrowok="t"/>
            <v:fill on="f" focussize="0,0"/>
            <v:stroke weight="0.6pt" color="#000000"/>
            <v:imagedata o:title=""/>
            <o:lock v:ext="edit"/>
            <w10:wrap type="topAndBottom"/>
          </v:shape>
        </w:pict>
      </w:r>
    </w:p>
    <w:p>
      <w:pPr>
        <w:spacing w:before="68"/>
        <w:ind w:left="3280" w:right="0" w:firstLine="0"/>
        <w:jc w:val="left"/>
        <w:rPr>
          <w:b/>
          <w:sz w:val="24"/>
        </w:rPr>
      </w:pPr>
      <w:r>
        <w:rPr>
          <w:b/>
          <w:w w:val="95"/>
          <w:sz w:val="24"/>
        </w:rPr>
        <w:t>（二）嫦娥四</w:t>
      </w:r>
      <w:r>
        <w:rPr>
          <w:b/>
          <w:spacing w:val="-10"/>
          <w:w w:val="95"/>
          <w:sz w:val="24"/>
        </w:rPr>
        <w:t>号</w:t>
      </w:r>
    </w:p>
    <w:p>
      <w:pPr>
        <w:pStyle w:val="2"/>
        <w:spacing w:before="16" w:line="249" w:lineRule="auto"/>
        <w:ind w:left="160" w:right="185" w:firstLine="480"/>
      </w:pPr>
      <w:r>
        <w:rPr>
          <w:spacing w:val="-6"/>
        </w:rPr>
        <w:t>①嫦娥四号的着陆方式与工作状态跟嫦娥三号有很大区别，性能上也有很大</w:t>
      </w:r>
      <w:r>
        <w:rPr>
          <w:spacing w:val="-2"/>
        </w:rPr>
        <w:t>提升。月球正面有较为宽阔的平原，虽然也有许多顶石坑，但即使是坑底也相对平整，所以嫦娥三号是以孤形轨迹缓慢着陆的。而月球背面的地形则更为复杂，陨石坑更多，地势更陡峭。为了不撞到峭壁,嫦娥四号采取了近乎垂直的着陆方</w:t>
      </w:r>
      <w:r>
        <w:rPr>
          <w:spacing w:val="-6"/>
        </w:rPr>
        <w:t>式。</w:t>
      </w:r>
    </w:p>
    <w:p>
      <w:pPr>
        <w:pStyle w:val="2"/>
        <w:spacing w:line="252" w:lineRule="auto"/>
        <w:ind w:left="160" w:right="365" w:firstLine="480"/>
      </w:pPr>
      <w:r>
        <w:rPr>
          <w:spacing w:val="-2"/>
        </w:rPr>
        <w:t>②A</w:t>
      </w:r>
      <w:r>
        <w:rPr>
          <w:spacing w:val="-41"/>
        </w:rPr>
        <w:t xml:space="preserve"> </w:t>
      </w:r>
      <w:r>
        <w:rPr>
          <w:spacing w:val="-2"/>
          <w:u w:val="single"/>
        </w:rPr>
        <w:t>嫦娥三号在月夜的时候是不能工作的,嫦娥四号则凭借同位素温差发电</w:t>
      </w:r>
      <w:r>
        <w:rPr>
          <w:spacing w:val="80"/>
          <w:w w:val="150"/>
          <w:u w:val="single"/>
        </w:rPr>
        <w:t xml:space="preserve">                                         </w:t>
      </w:r>
      <w:r>
        <w:rPr>
          <w:spacing w:val="-2"/>
          <w:u w:val="single"/>
        </w:rPr>
        <w:t>与热电综合利用技术，在月夜的情况下还能做一些测量的工作。</w:t>
      </w:r>
    </w:p>
    <w:p>
      <w:pPr>
        <w:pStyle w:val="2"/>
        <w:spacing w:line="249" w:lineRule="auto"/>
        <w:ind w:left="160" w:right="277" w:firstLine="480"/>
        <w:jc w:val="both"/>
      </w:pPr>
      <w:r>
        <w:rPr>
          <w:w w:val="95"/>
        </w:rPr>
        <w:t xml:space="preserve">③B </w:t>
      </w:r>
      <w:r>
        <w:rPr>
          <w:w w:val="95"/>
          <w:u w:val="single"/>
        </w:rPr>
        <w:t>嫦娥四号任务的“两器一星”上总共配置了 6 台国内研制科学载荷和 4</w:t>
      </w:r>
      <w:r>
        <w:rPr>
          <w:spacing w:val="40"/>
          <w:u w:val="single"/>
        </w:rPr>
        <w:t xml:space="preserve"> </w:t>
      </w:r>
      <w:r>
        <w:rPr>
          <w:spacing w:val="-4"/>
          <w:u w:val="single"/>
        </w:rPr>
        <w:t>台国际科学载荷。</w:t>
      </w:r>
      <w:r>
        <w:rPr>
          <w:spacing w:val="-4"/>
        </w:rPr>
        <w:t>它们开展以低频射电天文观测、巡视区形貌、矿物组分及浅层</w:t>
      </w:r>
      <w:r>
        <w:rPr>
          <w:spacing w:val="-12"/>
        </w:rPr>
        <w:t>结构为主的科学探测。其落月探测器还搭载了重庆大学牵头研制的“月面微型生</w:t>
      </w:r>
      <w:r>
        <w:rPr>
          <w:spacing w:val="-7"/>
        </w:rPr>
        <w:t>态圈”和中山大学研制的大孔径激光角反射镜，分别开展月面生态系统试验和超</w:t>
      </w:r>
      <w:r>
        <w:rPr>
          <w:spacing w:val="-2"/>
        </w:rPr>
        <w:t xml:space="preserve">过地月距离的激光测距试验。据悉,嫦娥四号上的“月面微型生态圈”是一个由特殊铝合金材料制成的圆柱形罐子，高 </w:t>
      </w:r>
      <w:r>
        <w:t>18</w:t>
      </w:r>
      <w:r>
        <w:rPr>
          <w:spacing w:val="-10"/>
        </w:rPr>
        <w:t xml:space="preserve"> 厘米，直径 </w:t>
      </w:r>
      <w:r>
        <w:t>16</w:t>
      </w:r>
      <w:r>
        <w:rPr>
          <w:spacing w:val="-9"/>
        </w:rPr>
        <w:t xml:space="preserve"> 厘米，净容积约 </w:t>
      </w:r>
      <w:r>
        <w:t>0.8</w:t>
      </w:r>
    </w:p>
    <w:p>
      <w:pPr>
        <w:pStyle w:val="2"/>
        <w:spacing w:line="249" w:lineRule="auto"/>
        <w:ind w:left="160" w:right="157"/>
      </w:pPr>
      <w:r>
        <w:rPr>
          <w:spacing w:val="-14"/>
        </w:rPr>
        <w:t xml:space="preserve">升，总重量 </w:t>
      </w:r>
      <w:r>
        <w:rPr>
          <w:spacing w:val="-8"/>
        </w:rPr>
        <w:t>3</w:t>
      </w:r>
      <w:r>
        <w:rPr>
          <w:spacing w:val="-14"/>
        </w:rPr>
        <w:t xml:space="preserve"> 千克。这个小罐子里将放置马铃薯种子、拟南芥种子、蚕卵、土壤、</w:t>
      </w:r>
      <w:r>
        <w:rPr>
          <w:spacing w:val="-2"/>
        </w:rPr>
        <w:t>水、营养液和空气，以及微型相机和信息传输系统等科研设备。科学家将在这个小空间里创造动植物生长环境，实现生态循环。一个小导管会把自然光线导入罐子里，帮助这些植物生长。选择马铃薯和拟南芥作为实验物种是因为它们的生长</w:t>
      </w:r>
      <w:r>
        <w:rPr>
          <w:spacing w:val="-17"/>
        </w:rPr>
        <w:t>周期短且便于科学家观察。另外，马铃薯还可作为人类太空生存的主要食物来源。</w:t>
      </w:r>
    </w:p>
    <w:p>
      <w:pPr>
        <w:pStyle w:val="7"/>
        <w:numPr>
          <w:ilvl w:val="0"/>
          <w:numId w:val="6"/>
        </w:numPr>
        <w:tabs>
          <w:tab w:val="left" w:pos="472"/>
        </w:tabs>
        <w:spacing w:before="0" w:after="0" w:line="240" w:lineRule="auto"/>
        <w:ind w:left="472" w:right="0" w:hanging="312"/>
        <w:jc w:val="left"/>
        <w:rPr>
          <w:sz w:val="24"/>
        </w:rPr>
      </w:pPr>
      <w:r>
        <w:rPr>
          <w:spacing w:val="-1"/>
          <w:sz w:val="24"/>
        </w:rPr>
        <w:t>根据短文内容，回答下面问题。</w:t>
      </w:r>
    </w:p>
    <w:p>
      <w:pPr>
        <w:pStyle w:val="2"/>
        <w:tabs>
          <w:tab w:val="left" w:pos="4359"/>
          <w:tab w:val="left" w:pos="7297"/>
          <w:tab w:val="left" w:pos="8525"/>
        </w:tabs>
        <w:spacing w:before="26" w:line="264" w:lineRule="auto"/>
        <w:ind w:left="160" w:right="218" w:firstLine="240"/>
        <w:rPr>
          <w:rFonts w:ascii="Times New Roman" w:hAnsi="Times New Roman" w:eastAsia="Times New Roman"/>
        </w:rPr>
      </w:pPr>
      <w:r>
        <w:rPr>
          <w:spacing w:val="36"/>
        </w:rPr>
        <w:t>（1</w:t>
      </w:r>
      <w:r>
        <w:rPr>
          <w:spacing w:val="-116"/>
        </w:rPr>
        <w:t>）</w:t>
      </w:r>
      <w:r>
        <w:rPr>
          <w:spacing w:val="36"/>
        </w:rPr>
        <w:t>“</w:t>
      </w:r>
      <w:r>
        <w:rPr>
          <w:spacing w:val="-2"/>
        </w:rPr>
        <w:t>着陆”在文中的意思是</w:t>
      </w:r>
      <w:r>
        <w:rPr>
          <w:rFonts w:ascii="Times New Roman" w:hAnsi="Times New Roman" w:eastAsia="Times New Roman"/>
          <w:u w:val="single"/>
        </w:rPr>
        <w:tab/>
      </w:r>
      <w:r>
        <w:rPr>
          <w:rFonts w:ascii="Times New Roman" w:hAnsi="Times New Roman" w:eastAsia="Times New Roman"/>
          <w:u w:val="single"/>
        </w:rPr>
        <w:tab/>
      </w:r>
      <w:r>
        <w:rPr>
          <w:spacing w:val="-2"/>
        </w:rPr>
        <w:t>，选文第①段写到嫦娥三号是以</w:t>
      </w:r>
      <w:r>
        <w:rPr>
          <w:rFonts w:ascii="Times New Roman" w:hAnsi="Times New Roman" w:eastAsia="Times New Roman"/>
          <w:u w:val="single"/>
        </w:rPr>
        <w:tab/>
      </w:r>
      <w:r>
        <w:rPr>
          <w:spacing w:val="-2"/>
        </w:rPr>
        <w:t>缓慢着陆的，嫦娥四号采取了</w:t>
      </w:r>
      <w:r>
        <w:rPr>
          <w:rFonts w:ascii="Times New Roman" w:hAnsi="Times New Roman" w:eastAsia="Times New Roman"/>
          <w:u w:val="single"/>
        </w:rPr>
        <w:tab/>
      </w:r>
    </w:p>
    <w:p>
      <w:pPr>
        <w:pStyle w:val="2"/>
        <w:tabs>
          <w:tab w:val="left" w:pos="1359"/>
        </w:tabs>
        <w:spacing w:before="3"/>
        <w:ind w:left="160"/>
      </w:pPr>
      <w:r>
        <w:rPr>
          <w:rFonts w:ascii="Times New Roman" w:eastAsia="Times New Roman"/>
          <w:u w:val="single"/>
        </w:rPr>
        <w:tab/>
      </w:r>
      <w:r>
        <w:rPr>
          <w:spacing w:val="-2"/>
        </w:rPr>
        <w:t>的着陆方式。</w:t>
      </w:r>
    </w:p>
    <w:p>
      <w:pPr>
        <w:pStyle w:val="7"/>
        <w:numPr>
          <w:ilvl w:val="0"/>
          <w:numId w:val="6"/>
        </w:numPr>
        <w:tabs>
          <w:tab w:val="left" w:pos="401"/>
        </w:tabs>
        <w:spacing w:before="33" w:after="0" w:line="240" w:lineRule="auto"/>
        <w:ind w:left="401" w:right="0" w:hanging="241"/>
        <w:jc w:val="left"/>
        <w:rPr>
          <w:sz w:val="24"/>
        </w:rPr>
      </w:pPr>
      <w:r>
        <w:rPr>
          <w:spacing w:val="-1"/>
          <w:sz w:val="24"/>
        </w:rPr>
        <w:t>提取短文信息，判断对错。</w:t>
      </w:r>
    </w:p>
    <w:p>
      <w:pPr>
        <w:spacing w:after="0" w:line="240" w:lineRule="auto"/>
        <w:jc w:val="left"/>
        <w:rPr>
          <w:sz w:val="24"/>
        </w:rPr>
        <w:sectPr>
          <w:pgSz w:w="11910" w:h="16840"/>
          <w:pgMar w:top="1460" w:right="1520" w:bottom="280" w:left="1640" w:header="720" w:footer="720" w:gutter="0"/>
          <w:cols w:space="720" w:num="1"/>
        </w:sectPr>
      </w:pPr>
    </w:p>
    <w:p>
      <w:pPr>
        <w:pStyle w:val="7"/>
        <w:numPr>
          <w:ilvl w:val="0"/>
          <w:numId w:val="7"/>
        </w:numPr>
        <w:tabs>
          <w:tab w:val="left" w:pos="761"/>
          <w:tab w:val="left" w:pos="999"/>
        </w:tabs>
        <w:spacing w:before="54" w:after="0" w:line="266" w:lineRule="auto"/>
        <w:ind w:left="160" w:right="305" w:firstLine="0"/>
        <w:jc w:val="left"/>
        <w:rPr>
          <w:sz w:val="24"/>
        </w:rPr>
      </w:pPr>
      <w:r>
        <w:rPr>
          <w:spacing w:val="-2"/>
          <w:sz w:val="24"/>
        </w:rPr>
        <w:t>嫦娥四号的着陆方式与工作状态跟嫦娥三号的区别不大，性能上提升却很</w:t>
      </w:r>
      <w:r>
        <w:rPr>
          <w:spacing w:val="-6"/>
          <w:sz w:val="24"/>
        </w:rPr>
        <w:t>大</w:t>
      </w:r>
      <w:r>
        <w:rPr>
          <w:spacing w:val="-120"/>
          <w:sz w:val="24"/>
        </w:rPr>
        <w:t>。</w:t>
      </w:r>
      <w:r>
        <w:rPr>
          <w:spacing w:val="-6"/>
          <w:sz w:val="24"/>
        </w:rPr>
        <w:t>（</w:t>
      </w:r>
      <w:r>
        <w:rPr>
          <w:sz w:val="24"/>
        </w:rPr>
        <w:tab/>
      </w:r>
      <w:r>
        <w:rPr>
          <w:spacing w:val="-10"/>
          <w:sz w:val="24"/>
        </w:rPr>
        <w:t>）</w:t>
      </w:r>
    </w:p>
    <w:p>
      <w:pPr>
        <w:pStyle w:val="7"/>
        <w:numPr>
          <w:ilvl w:val="0"/>
          <w:numId w:val="7"/>
        </w:numPr>
        <w:tabs>
          <w:tab w:val="left" w:pos="761"/>
          <w:tab w:val="left" w:pos="5319"/>
        </w:tabs>
        <w:spacing w:before="0" w:after="0" w:line="306" w:lineRule="exact"/>
        <w:ind w:left="761" w:right="0" w:hanging="601"/>
        <w:jc w:val="left"/>
        <w:rPr>
          <w:sz w:val="24"/>
        </w:rPr>
      </w:pPr>
      <w:r>
        <w:rPr>
          <w:sz w:val="24"/>
        </w:rPr>
        <w:t>嫦娥三号和嫦娥四号在夜晚都能工作</w:t>
      </w:r>
      <w:r>
        <w:rPr>
          <w:spacing w:val="-120"/>
          <w:sz w:val="24"/>
        </w:rPr>
        <w:t>。</w:t>
      </w:r>
      <w:r>
        <w:rPr>
          <w:spacing w:val="-10"/>
          <w:sz w:val="24"/>
        </w:rPr>
        <w:t>（</w:t>
      </w:r>
      <w:r>
        <w:rPr>
          <w:sz w:val="24"/>
        </w:rPr>
        <w:tab/>
      </w:r>
      <w:r>
        <w:rPr>
          <w:spacing w:val="-10"/>
          <w:sz w:val="24"/>
        </w:rPr>
        <w:t>）</w:t>
      </w:r>
    </w:p>
    <w:p>
      <w:pPr>
        <w:pStyle w:val="2"/>
        <w:tabs>
          <w:tab w:val="left" w:pos="7359"/>
        </w:tabs>
        <w:spacing w:before="31"/>
        <w:ind w:left="160"/>
      </w:pPr>
      <w:r>
        <w:t xml:space="preserve">（3)嫦娥四号采取了近乎垂直的着陆方式是为了不撞到峭壁。 </w:t>
      </w:r>
      <w:r>
        <w:rPr>
          <w:spacing w:val="-10"/>
        </w:rPr>
        <w:t>（</w:t>
      </w:r>
      <w:r>
        <w:tab/>
      </w:r>
      <w:r>
        <w:rPr>
          <w:spacing w:val="-10"/>
        </w:rPr>
        <w:t>）</w:t>
      </w:r>
    </w:p>
    <w:p>
      <w:pPr>
        <w:pStyle w:val="2"/>
        <w:tabs>
          <w:tab w:val="left" w:pos="2079"/>
          <w:tab w:val="left" w:pos="2679"/>
        </w:tabs>
        <w:spacing w:before="33" w:line="266" w:lineRule="auto"/>
        <w:ind w:left="160" w:right="305"/>
      </w:pPr>
      <w:r>
        <w:rPr>
          <w:spacing w:val="-2"/>
        </w:rPr>
        <w:t>（4）科学家将在嫦娥四号上的“月面微型生态圈”里创造动植物生长环境，实现生态循环。</w:t>
      </w:r>
      <w:r>
        <w:tab/>
      </w:r>
      <w:r>
        <w:rPr>
          <w:spacing w:val="-10"/>
        </w:rPr>
        <w:t>（</w:t>
      </w:r>
      <w:r>
        <w:tab/>
      </w:r>
      <w:r>
        <w:rPr>
          <w:spacing w:val="-10"/>
        </w:rPr>
        <w:t>）</w:t>
      </w:r>
    </w:p>
    <w:p>
      <w:pPr>
        <w:pStyle w:val="7"/>
        <w:numPr>
          <w:ilvl w:val="0"/>
          <w:numId w:val="6"/>
        </w:numPr>
        <w:tabs>
          <w:tab w:val="left" w:pos="401"/>
          <w:tab w:val="left" w:pos="8525"/>
        </w:tabs>
        <w:spacing w:before="0" w:after="0" w:line="304" w:lineRule="exact"/>
        <w:ind w:left="401" w:right="0" w:hanging="241"/>
        <w:jc w:val="left"/>
        <w:rPr>
          <w:rFonts w:ascii="Times New Roman" w:hAnsi="Times New Roman" w:eastAsia="Times New Roman"/>
          <w:sz w:val="24"/>
        </w:rPr>
      </w:pPr>
      <w:r>
        <w:rPr>
          <w:sz w:val="24"/>
        </w:rPr>
        <w:t>第 ③段重点介绍的</w:t>
      </w:r>
      <w:r>
        <w:rPr>
          <w:spacing w:val="-10"/>
          <w:sz w:val="24"/>
        </w:rPr>
        <w:t>是</w:t>
      </w:r>
      <w:r>
        <w:rPr>
          <w:rFonts w:ascii="Times New Roman" w:hAnsi="Times New Roman" w:eastAsia="Times New Roman"/>
          <w:sz w:val="24"/>
          <w:u w:val="single"/>
        </w:rPr>
        <w:tab/>
      </w:r>
    </w:p>
    <w:p>
      <w:pPr>
        <w:pStyle w:val="7"/>
        <w:numPr>
          <w:ilvl w:val="0"/>
          <w:numId w:val="6"/>
        </w:numPr>
        <w:tabs>
          <w:tab w:val="left" w:pos="401"/>
          <w:tab w:val="left" w:pos="4719"/>
          <w:tab w:val="left" w:pos="8525"/>
        </w:tabs>
        <w:spacing w:before="2" w:after="0" w:line="242" w:lineRule="auto"/>
        <w:ind w:left="160" w:right="218" w:firstLine="0"/>
        <w:jc w:val="left"/>
        <w:rPr>
          <w:sz w:val="24"/>
        </w:rPr>
      </w:pPr>
      <w:r>
        <w:rPr>
          <w:sz w:val="24"/>
        </w:rPr>
        <w:t>文中画横线的句子</w:t>
      </w:r>
      <w:r>
        <w:rPr>
          <w:spacing w:val="-21"/>
          <w:sz w:val="24"/>
        </w:rPr>
        <w:t xml:space="preserve"> </w:t>
      </w:r>
      <w:r>
        <w:rPr>
          <w:sz w:val="24"/>
        </w:rPr>
        <w:t>A</w:t>
      </w:r>
      <w:r>
        <w:rPr>
          <w:spacing w:val="-21"/>
          <w:sz w:val="24"/>
        </w:rPr>
        <w:t xml:space="preserve"> </w:t>
      </w:r>
      <w:r>
        <w:rPr>
          <w:sz w:val="24"/>
        </w:rPr>
        <w:t>处运用了</w:t>
      </w:r>
      <w:r>
        <w:rPr>
          <w:rFonts w:ascii="Times New Roman" w:eastAsia="Times New Roman"/>
          <w:sz w:val="24"/>
          <w:u w:val="single"/>
        </w:rPr>
        <w:tab/>
      </w:r>
      <w:r>
        <w:rPr>
          <w:sz w:val="24"/>
        </w:rPr>
        <w:t>的说明方法，B</w:t>
      </w:r>
      <w:r>
        <w:rPr>
          <w:spacing w:val="-41"/>
          <w:sz w:val="24"/>
        </w:rPr>
        <w:t xml:space="preserve"> </w:t>
      </w:r>
      <w:r>
        <w:rPr>
          <w:sz w:val="24"/>
        </w:rPr>
        <w:t>处运用了</w:t>
      </w:r>
      <w:r>
        <w:rPr>
          <w:rFonts w:ascii="Times New Roman" w:eastAsia="Times New Roman"/>
          <w:sz w:val="24"/>
          <w:u w:val="single"/>
        </w:rPr>
        <w:tab/>
      </w:r>
      <w:r>
        <w:rPr>
          <w:rFonts w:ascii="Times New Roman" w:eastAsia="Times New Roman"/>
          <w:sz w:val="24"/>
        </w:rPr>
        <w:t xml:space="preserve"> </w:t>
      </w:r>
      <w:r>
        <w:rPr>
          <w:spacing w:val="-2"/>
          <w:sz w:val="24"/>
        </w:rPr>
        <w:t>的说明方法，选择一处体会其好处。</w:t>
      </w:r>
    </w:p>
    <w:p>
      <w:pPr>
        <w:pStyle w:val="2"/>
        <w:spacing w:before="6"/>
        <w:rPr>
          <w:sz w:val="19"/>
        </w:rPr>
      </w:pPr>
      <w:r>
        <w:pict>
          <v:shape id="docshape11" o:spid="_x0000_s1036" style="position:absolute;left:0pt;margin-left:90pt;margin-top:13.65pt;height:0.1pt;width:415.3pt;mso-position-horizontal-relative:page;mso-wrap-distance-bottom:0pt;mso-wrap-distance-top:0pt;z-index:-251651072;mso-width-relative:page;mso-height-relative:page;" filled="f" stroked="t" coordorigin="1800,274" coordsize="8306,0" path="m1800,274l10106,274e">
            <v:path arrowok="t"/>
            <v:fill on="f" focussize="0,0"/>
            <v:stroke weight="0.6pt" color="#000000"/>
            <v:imagedata o:title=""/>
            <o:lock v:ext="edit"/>
            <w10:wrap type="topAndBottom"/>
          </v:shape>
        </w:pict>
      </w:r>
    </w:p>
    <w:p>
      <w:pPr>
        <w:pStyle w:val="7"/>
        <w:numPr>
          <w:ilvl w:val="0"/>
          <w:numId w:val="6"/>
        </w:numPr>
        <w:tabs>
          <w:tab w:val="left" w:pos="401"/>
        </w:tabs>
        <w:spacing w:before="115" w:after="0" w:line="240" w:lineRule="auto"/>
        <w:ind w:left="401" w:right="0" w:hanging="241"/>
        <w:jc w:val="left"/>
        <w:rPr>
          <w:sz w:val="24"/>
        </w:rPr>
      </w:pPr>
      <w:r>
        <w:rPr>
          <w:spacing w:val="-1"/>
          <w:sz w:val="24"/>
        </w:rPr>
        <w:t>由“嫦娥四号”你想到什么神话传说和诗句。</w:t>
      </w:r>
    </w:p>
    <w:p>
      <w:pPr>
        <w:pStyle w:val="2"/>
        <w:rPr>
          <w:sz w:val="20"/>
        </w:rPr>
      </w:pPr>
    </w:p>
    <w:p>
      <w:pPr>
        <w:pStyle w:val="2"/>
        <w:spacing w:before="6"/>
        <w:rPr>
          <w:sz w:val="11"/>
        </w:rPr>
      </w:pPr>
      <w:r>
        <w:pict>
          <v:shape id="docshape12" o:spid="_x0000_s1037" style="position:absolute;left:0pt;margin-left:90pt;margin-top:8.55pt;height:0.1pt;width:415.3pt;mso-position-horizontal-relative:page;mso-wrap-distance-bottom:0pt;mso-wrap-distance-top:0pt;z-index:-251651072;mso-width-relative:page;mso-height-relative:page;" filled="f" stroked="t" coordorigin="1800,171" coordsize="8306,0" path="m1800,171l10106,171e">
            <v:path arrowok="t"/>
            <v:fill on="f" focussize="0,0"/>
            <v:stroke weight="0.6pt" color="#000000"/>
            <v:imagedata o:title=""/>
            <o:lock v:ext="edit"/>
            <w10:wrap type="topAndBottom"/>
          </v:shape>
        </w:pict>
      </w:r>
    </w:p>
    <w:p>
      <w:pPr>
        <w:pStyle w:val="2"/>
        <w:rPr>
          <w:sz w:val="10"/>
        </w:rPr>
      </w:pPr>
    </w:p>
    <w:p>
      <w:pPr>
        <w:spacing w:before="67"/>
        <w:ind w:left="160" w:right="0" w:firstLine="0"/>
        <w:jc w:val="left"/>
        <w:rPr>
          <w:b/>
          <w:sz w:val="24"/>
        </w:rPr>
      </w:pPr>
      <w:r>
        <w:rPr>
          <w:b/>
          <w:w w:val="95"/>
          <w:sz w:val="24"/>
        </w:rPr>
        <w:t>笔下生</w:t>
      </w:r>
      <w:r>
        <w:rPr>
          <w:b/>
          <w:spacing w:val="-10"/>
          <w:w w:val="95"/>
          <w:sz w:val="24"/>
        </w:rPr>
        <w:t>花</w:t>
      </w:r>
    </w:p>
    <w:p>
      <w:pPr>
        <w:keepNext w:val="0"/>
        <w:keepLines w:val="0"/>
        <w:pageBreakBefore w:val="0"/>
        <w:widowControl w:val="0"/>
        <w:kinsoku/>
        <w:wordWrap/>
        <w:overflowPunct/>
        <w:topLinePunct w:val="0"/>
        <w:autoSpaceDE w:val="0"/>
        <w:autoSpaceDN w:val="0"/>
        <w:bidi w:val="0"/>
        <w:adjustRightInd/>
        <w:snapToGrid/>
        <w:spacing w:before="160" w:line="400" w:lineRule="exact"/>
        <w:ind w:left="160" w:right="0" w:firstLine="0"/>
        <w:jc w:val="left"/>
        <w:textAlignment w:val="auto"/>
        <w:rPr>
          <w:b/>
          <w:sz w:val="24"/>
        </w:rPr>
      </w:pPr>
      <w:r>
        <w:rPr>
          <w:b/>
          <w:w w:val="95"/>
          <w:sz w:val="24"/>
        </w:rPr>
        <w:t>一、口语交</w:t>
      </w:r>
      <w:r>
        <w:rPr>
          <w:b/>
          <w:spacing w:val="-10"/>
          <w:w w:val="95"/>
          <w:sz w:val="24"/>
        </w:rPr>
        <w:t>际</w:t>
      </w:r>
    </w:p>
    <w:p>
      <w:pPr>
        <w:pStyle w:val="2"/>
        <w:keepNext w:val="0"/>
        <w:keepLines w:val="0"/>
        <w:pageBreakBefore w:val="0"/>
        <w:widowControl w:val="0"/>
        <w:kinsoku/>
        <w:wordWrap/>
        <w:overflowPunct/>
        <w:topLinePunct w:val="0"/>
        <w:autoSpaceDE w:val="0"/>
        <w:autoSpaceDN w:val="0"/>
        <w:bidi w:val="0"/>
        <w:adjustRightInd/>
        <w:snapToGrid/>
        <w:spacing w:before="5" w:line="400" w:lineRule="exact"/>
        <w:textAlignment w:val="auto"/>
        <w:rPr>
          <w:spacing w:val="-1"/>
          <w:sz w:val="24"/>
        </w:rPr>
      </w:pPr>
      <w:r>
        <w:drawing>
          <wp:anchor distT="0" distB="0" distL="0" distR="0" simplePos="0" relativeHeight="251659264" behindDoc="1" locked="0" layoutInCell="1" allowOverlap="1">
            <wp:simplePos x="0" y="0"/>
            <wp:positionH relativeFrom="page">
              <wp:posOffset>926465</wp:posOffset>
            </wp:positionH>
            <wp:positionV relativeFrom="paragraph">
              <wp:posOffset>100330</wp:posOffset>
            </wp:positionV>
            <wp:extent cx="2742565" cy="1722755"/>
            <wp:effectExtent l="0" t="0" r="0" b="0"/>
            <wp:wrapTight wrapText="bothSides">
              <wp:wrapPolygon>
                <wp:start x="0" y="0"/>
                <wp:lineTo x="0" y="21496"/>
                <wp:lineTo x="21505" y="21496"/>
                <wp:lineTo x="21505" y="0"/>
                <wp:lineTo x="0" y="0"/>
              </wp:wrapPolygon>
            </wp:wrapTight>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pic:cNvPicPr>
                  </pic:nvPicPr>
                  <pic:blipFill>
                    <a:blip r:embed="rId6" cstate="print"/>
                    <a:stretch>
                      <a:fillRect/>
                    </a:stretch>
                  </pic:blipFill>
                  <pic:spPr>
                    <a:xfrm>
                      <a:off x="0" y="0"/>
                      <a:ext cx="2742565" cy="1722755"/>
                    </a:xfrm>
                    <a:prstGeom prst="rect">
                      <a:avLst/>
                    </a:prstGeom>
                  </pic:spPr>
                </pic:pic>
              </a:graphicData>
            </a:graphic>
          </wp:anchor>
        </w:drawing>
      </w:r>
      <w:r>
        <w:rPr>
          <w:rFonts w:hint="eastAsia"/>
          <w:lang w:val="en-US" w:eastAsia="zh-CN"/>
        </w:rPr>
        <w:t xml:space="preserve">   </w:t>
      </w:r>
      <w:r>
        <w:rPr>
          <w:rFonts w:hint="eastAsia"/>
          <w:spacing w:val="-1"/>
          <w:sz w:val="24"/>
          <w:lang w:val="en-US" w:eastAsia="zh-CN"/>
        </w:rPr>
        <w:t>1.</w:t>
      </w:r>
      <w:r>
        <w:rPr>
          <w:spacing w:val="-1"/>
          <w:sz w:val="24"/>
        </w:rPr>
        <w:t>请你给这幅漫画起一个幽默的名字，并说一说它想表达什么意思？</w:t>
      </w:r>
    </w:p>
    <w:p>
      <w:pPr>
        <w:pStyle w:val="2"/>
        <w:keepNext w:val="0"/>
        <w:keepLines w:val="0"/>
        <w:pageBreakBefore w:val="0"/>
        <w:widowControl w:val="0"/>
        <w:kinsoku/>
        <w:wordWrap/>
        <w:overflowPunct/>
        <w:topLinePunct w:val="0"/>
        <w:autoSpaceDE w:val="0"/>
        <w:autoSpaceDN w:val="0"/>
        <w:bidi w:val="0"/>
        <w:adjustRightInd/>
        <w:snapToGrid/>
        <w:spacing w:before="7" w:line="400" w:lineRule="exact"/>
        <w:ind w:firstLine="476" w:firstLineChars="200"/>
        <w:textAlignment w:val="auto"/>
        <w:rPr>
          <w:rFonts w:hint="eastAsia"/>
          <w:spacing w:val="-1"/>
          <w:sz w:val="24"/>
          <w:u w:val="single"/>
          <w:lang w:val="en-US" w:eastAsia="zh-CN"/>
        </w:rPr>
      </w:pPr>
      <w:r>
        <w:rPr>
          <w:rFonts w:hint="eastAsia"/>
          <w:spacing w:val="-1"/>
          <w:sz w:val="24"/>
          <w:u w:val="single"/>
          <w:lang w:val="en-US" w:eastAsia="zh-CN"/>
        </w:rPr>
        <w:t xml:space="preserve">                                         </w:t>
      </w:r>
    </w:p>
    <w:p>
      <w:pPr>
        <w:pStyle w:val="2"/>
        <w:keepNext w:val="0"/>
        <w:keepLines w:val="0"/>
        <w:pageBreakBefore w:val="0"/>
        <w:widowControl w:val="0"/>
        <w:kinsoku/>
        <w:wordWrap/>
        <w:overflowPunct/>
        <w:topLinePunct w:val="0"/>
        <w:autoSpaceDE w:val="0"/>
        <w:autoSpaceDN w:val="0"/>
        <w:bidi w:val="0"/>
        <w:adjustRightInd/>
        <w:snapToGrid/>
        <w:spacing w:before="7" w:line="400" w:lineRule="exact"/>
        <w:ind w:firstLine="476" w:firstLineChars="200"/>
        <w:textAlignment w:val="auto"/>
        <w:rPr>
          <w:rFonts w:hint="default"/>
          <w:spacing w:val="-1"/>
          <w:sz w:val="24"/>
          <w:u w:val="single"/>
          <w:lang w:val="en-US" w:eastAsia="zh-CN"/>
        </w:rPr>
      </w:pPr>
      <w:r>
        <w:rPr>
          <w:rFonts w:hint="eastAsia"/>
          <w:spacing w:val="-1"/>
          <w:sz w:val="24"/>
          <w:u w:val="single"/>
          <w:lang w:val="en-US" w:eastAsia="zh-CN"/>
        </w:rPr>
        <w:t xml:space="preserve">                                        </w:t>
      </w:r>
    </w:p>
    <w:p>
      <w:pPr>
        <w:pStyle w:val="2"/>
        <w:keepNext w:val="0"/>
        <w:keepLines w:val="0"/>
        <w:pageBreakBefore w:val="0"/>
        <w:widowControl w:val="0"/>
        <w:kinsoku/>
        <w:wordWrap/>
        <w:overflowPunct/>
        <w:topLinePunct w:val="0"/>
        <w:autoSpaceDE w:val="0"/>
        <w:autoSpaceDN w:val="0"/>
        <w:bidi w:val="0"/>
        <w:adjustRightInd/>
        <w:snapToGrid/>
        <w:spacing w:before="7" w:line="400" w:lineRule="exact"/>
        <w:ind w:firstLine="436" w:firstLineChars="200"/>
        <w:textAlignment w:val="auto"/>
        <w:rPr>
          <w:sz w:val="24"/>
        </w:rPr>
      </w:pPr>
      <w:r>
        <w:rPr>
          <w:rFonts w:hint="eastAsia"/>
          <w:spacing w:val="-11"/>
          <w:sz w:val="24"/>
          <w:lang w:val="en-US" w:eastAsia="zh-CN"/>
        </w:rPr>
        <w:t>2.</w:t>
      </w:r>
      <w:r>
        <w:rPr>
          <w:spacing w:val="-11"/>
          <w:sz w:val="24"/>
        </w:rPr>
        <w:t>如果你就在这辆车上，面对这样的行为，你想说什么，请用幽默的方式表达。</w:t>
      </w:r>
    </w:p>
    <w:p>
      <w:pPr>
        <w:pStyle w:val="7"/>
        <w:keepNext w:val="0"/>
        <w:keepLines w:val="0"/>
        <w:pageBreakBefore w:val="0"/>
        <w:widowControl w:val="0"/>
        <w:numPr>
          <w:ilvl w:val="0"/>
          <w:numId w:val="0"/>
        </w:numPr>
        <w:tabs>
          <w:tab w:val="left" w:pos="580"/>
        </w:tabs>
        <w:kinsoku/>
        <w:wordWrap/>
        <w:overflowPunct/>
        <w:topLinePunct w:val="0"/>
        <w:autoSpaceDE w:val="0"/>
        <w:autoSpaceDN w:val="0"/>
        <w:bidi w:val="0"/>
        <w:adjustRightInd/>
        <w:snapToGrid/>
        <w:spacing w:before="35" w:after="0" w:line="400" w:lineRule="exact"/>
        <w:ind w:left="265" w:leftChars="0" w:right="0" w:rightChars="0"/>
        <w:jc w:val="left"/>
        <w:textAlignment w:val="auto"/>
        <w:rPr>
          <w:rFonts w:hint="eastAsia"/>
          <w:spacing w:val="-11"/>
          <w:sz w:val="24"/>
          <w:u w:val="single"/>
          <w:lang w:val="en-US" w:eastAsia="zh-CN"/>
        </w:rPr>
      </w:pPr>
      <w:r>
        <w:rPr>
          <w:rFonts w:hint="eastAsia"/>
          <w:spacing w:val="-11"/>
          <w:sz w:val="24"/>
          <w:u w:val="single"/>
          <w:lang w:val="en-US" w:eastAsia="zh-CN"/>
        </w:rPr>
        <w:t xml:space="preserve">                                                                            </w:t>
      </w:r>
    </w:p>
    <w:p>
      <w:pPr>
        <w:pStyle w:val="2"/>
        <w:keepNext w:val="0"/>
        <w:keepLines w:val="0"/>
        <w:pageBreakBefore w:val="0"/>
        <w:widowControl w:val="0"/>
        <w:kinsoku/>
        <w:wordWrap/>
        <w:overflowPunct/>
        <w:topLinePunct w:val="0"/>
        <w:autoSpaceDE w:val="0"/>
        <w:autoSpaceDN w:val="0"/>
        <w:bidi w:val="0"/>
        <w:adjustRightInd/>
        <w:snapToGrid/>
        <w:spacing w:before="8" w:line="400" w:lineRule="exact"/>
        <w:textAlignment w:val="auto"/>
        <w:rPr>
          <w:b/>
          <w:sz w:val="24"/>
        </w:rPr>
      </w:pPr>
      <w:r>
        <w:rPr>
          <w:b/>
          <w:spacing w:val="-2"/>
          <w:w w:val="95"/>
          <w:sz w:val="24"/>
        </w:rPr>
        <w:t>二、小练笔</w:t>
      </w:r>
    </w:p>
    <w:p>
      <w:pPr>
        <w:pStyle w:val="2"/>
        <w:keepNext w:val="0"/>
        <w:keepLines w:val="0"/>
        <w:pageBreakBefore w:val="0"/>
        <w:widowControl w:val="0"/>
        <w:kinsoku/>
        <w:wordWrap/>
        <w:overflowPunct/>
        <w:topLinePunct w:val="0"/>
        <w:autoSpaceDE w:val="0"/>
        <w:autoSpaceDN w:val="0"/>
        <w:bidi w:val="0"/>
        <w:adjustRightInd/>
        <w:snapToGrid/>
        <w:spacing w:before="81" w:line="400" w:lineRule="exact"/>
        <w:ind w:left="160" w:right="277" w:firstLine="420"/>
        <w:textAlignment w:val="auto"/>
      </w:pPr>
      <w:r>
        <w:rPr>
          <w:spacing w:val="-2"/>
        </w:rPr>
        <w:t>本单元课文《手指》，运用拟人的修辞手法和风趣的语言写出了五根手指不同的姿态和性格，请你仿照《手指》，从你的五官中选一个，写一段话。</w:t>
      </w:r>
    </w:p>
    <w:p>
      <w:pPr>
        <w:pStyle w:val="7"/>
        <w:keepNext w:val="0"/>
        <w:keepLines w:val="0"/>
        <w:pageBreakBefore w:val="0"/>
        <w:widowControl w:val="0"/>
        <w:numPr>
          <w:ilvl w:val="0"/>
          <w:numId w:val="0"/>
        </w:numPr>
        <w:tabs>
          <w:tab w:val="left" w:pos="580"/>
        </w:tabs>
        <w:kinsoku/>
        <w:wordWrap/>
        <w:overflowPunct/>
        <w:topLinePunct w:val="0"/>
        <w:autoSpaceDE w:val="0"/>
        <w:autoSpaceDN w:val="0"/>
        <w:bidi w:val="0"/>
        <w:adjustRightInd/>
        <w:snapToGrid/>
        <w:spacing w:before="35" w:after="0" w:line="400" w:lineRule="exact"/>
        <w:ind w:left="265" w:leftChars="0" w:right="0" w:rightChars="0"/>
        <w:jc w:val="left"/>
        <w:textAlignment w:val="auto"/>
        <w:rPr>
          <w:rFonts w:hint="eastAsia"/>
          <w:spacing w:val="-11"/>
          <w:sz w:val="24"/>
          <w:u w:val="single"/>
          <w:lang w:val="en-US" w:eastAsia="zh-CN"/>
        </w:rPr>
      </w:pPr>
      <w:r>
        <w:rPr>
          <w:rFonts w:hint="eastAsia"/>
          <w:spacing w:val="-11"/>
          <w:sz w:val="24"/>
          <w:u w:val="single"/>
          <w:lang w:val="en-US" w:eastAsia="zh-CN"/>
        </w:rPr>
        <w:t xml:space="preserve">                                                                            </w:t>
      </w:r>
    </w:p>
    <w:p>
      <w:pPr>
        <w:pStyle w:val="7"/>
        <w:keepNext w:val="0"/>
        <w:keepLines w:val="0"/>
        <w:pageBreakBefore w:val="0"/>
        <w:widowControl w:val="0"/>
        <w:numPr>
          <w:ilvl w:val="0"/>
          <w:numId w:val="0"/>
        </w:numPr>
        <w:tabs>
          <w:tab w:val="left" w:pos="580"/>
        </w:tabs>
        <w:kinsoku/>
        <w:wordWrap/>
        <w:overflowPunct/>
        <w:topLinePunct w:val="0"/>
        <w:autoSpaceDE w:val="0"/>
        <w:autoSpaceDN w:val="0"/>
        <w:bidi w:val="0"/>
        <w:adjustRightInd/>
        <w:snapToGrid/>
        <w:spacing w:before="35" w:after="0" w:line="400" w:lineRule="exact"/>
        <w:ind w:left="265" w:leftChars="0" w:right="0" w:rightChars="0"/>
        <w:jc w:val="left"/>
        <w:textAlignment w:val="auto"/>
        <w:rPr>
          <w:rFonts w:hint="eastAsia"/>
          <w:spacing w:val="-11"/>
          <w:sz w:val="24"/>
          <w:u w:val="single"/>
          <w:lang w:val="en-US" w:eastAsia="zh-CN"/>
        </w:rPr>
      </w:pPr>
      <w:r>
        <w:rPr>
          <w:rFonts w:hint="eastAsia"/>
          <w:spacing w:val="-11"/>
          <w:sz w:val="24"/>
          <w:u w:val="single"/>
          <w:lang w:val="en-US" w:eastAsia="zh-CN"/>
        </w:rPr>
        <w:t xml:space="preserve">                                                                            </w:t>
      </w:r>
    </w:p>
    <w:p>
      <w:pPr>
        <w:pStyle w:val="7"/>
        <w:keepNext w:val="0"/>
        <w:keepLines w:val="0"/>
        <w:pageBreakBefore w:val="0"/>
        <w:widowControl w:val="0"/>
        <w:numPr>
          <w:ilvl w:val="0"/>
          <w:numId w:val="0"/>
        </w:numPr>
        <w:tabs>
          <w:tab w:val="left" w:pos="580"/>
        </w:tabs>
        <w:kinsoku/>
        <w:wordWrap/>
        <w:overflowPunct/>
        <w:topLinePunct w:val="0"/>
        <w:autoSpaceDE w:val="0"/>
        <w:autoSpaceDN w:val="0"/>
        <w:bidi w:val="0"/>
        <w:adjustRightInd/>
        <w:snapToGrid/>
        <w:spacing w:before="35" w:after="0" w:line="400" w:lineRule="exact"/>
        <w:ind w:left="265" w:leftChars="0" w:right="0" w:rightChars="0"/>
        <w:jc w:val="left"/>
        <w:textAlignment w:val="auto"/>
        <w:rPr>
          <w:b/>
          <w:w w:val="95"/>
          <w:sz w:val="24"/>
        </w:rPr>
      </w:pPr>
      <w:r>
        <w:rPr>
          <w:rFonts w:hint="eastAsia"/>
          <w:spacing w:val="-11"/>
          <w:sz w:val="24"/>
          <w:u w:val="single"/>
          <w:lang w:val="en-US" w:eastAsia="zh-CN"/>
        </w:rPr>
        <w:t xml:space="preserve">                                                                            </w:t>
      </w:r>
    </w:p>
    <w:p>
      <w:pPr>
        <w:pStyle w:val="2"/>
        <w:keepNext w:val="0"/>
        <w:keepLines w:val="0"/>
        <w:pageBreakBefore w:val="0"/>
        <w:widowControl w:val="0"/>
        <w:kinsoku/>
        <w:wordWrap/>
        <w:overflowPunct/>
        <w:topLinePunct w:val="0"/>
        <w:autoSpaceDE w:val="0"/>
        <w:autoSpaceDN w:val="0"/>
        <w:bidi w:val="0"/>
        <w:adjustRightInd/>
        <w:snapToGrid/>
        <w:spacing w:before="5" w:line="520" w:lineRule="exact"/>
        <w:textAlignment w:val="auto"/>
        <w:rPr>
          <w:b/>
          <w:sz w:val="24"/>
        </w:rPr>
      </w:pPr>
      <w:r>
        <w:rPr>
          <w:b/>
          <w:w w:val="95"/>
          <w:sz w:val="24"/>
        </w:rPr>
        <w:t>三、习</w:t>
      </w:r>
      <w:r>
        <w:rPr>
          <w:b/>
          <w:spacing w:val="-10"/>
          <w:w w:val="95"/>
          <w:sz w:val="24"/>
        </w:rPr>
        <w:t>作</w:t>
      </w:r>
    </w:p>
    <w:p>
      <w:pPr>
        <w:pStyle w:val="2"/>
        <w:spacing w:before="112" w:line="266" w:lineRule="auto"/>
        <w:ind w:left="160" w:right="157" w:firstLine="360"/>
      </w:pPr>
      <w:r>
        <w:rPr>
          <w:spacing w:val="-2"/>
        </w:rPr>
        <w:t>你去过雄伟壮丽的布达拉宫吗？你游览过古朴典雅的苏州园林吗？你丈量过</w:t>
      </w:r>
      <w:r>
        <w:rPr>
          <w:spacing w:val="-5"/>
        </w:rPr>
        <w:t>绵延的八达岭长城吗？这些中国的世界文化遗产都是中华民族智慧的结晶。请你</w:t>
      </w:r>
      <w:r>
        <w:rPr>
          <w:spacing w:val="-13"/>
        </w:rPr>
        <w:t>选择一处你喜欢的世界文化遗产，介绍给大家。可以从它的文化背景、外形结构、</w:t>
      </w:r>
      <w:r>
        <w:rPr>
          <w:spacing w:val="-2"/>
        </w:rPr>
        <w:t>历史故事多方面进行介绍。</w:t>
      </w:r>
    </w:p>
    <w:p>
      <w:pPr>
        <w:pStyle w:val="2"/>
        <w:tabs>
          <w:tab w:val="left" w:pos="2799"/>
        </w:tabs>
        <w:spacing w:line="303" w:lineRule="exact"/>
        <w:ind w:left="160" w:firstLine="480" w:firstLineChars="200"/>
      </w:pPr>
      <w:bookmarkStart w:id="0" w:name="_GoBack"/>
      <w:bookmarkEnd w:id="0"/>
      <w:r>
        <w:t>要求：1.题目自</w:t>
      </w:r>
      <w:r>
        <w:rPr>
          <w:spacing w:val="-10"/>
        </w:rPr>
        <w:t>拟</w:t>
      </w:r>
      <w:r>
        <w:tab/>
      </w:r>
      <w:r>
        <w:t>2.介绍</w:t>
      </w:r>
      <w:r>
        <w:rPr>
          <w:rFonts w:hint="eastAsia"/>
          <w:lang w:val="en-US" w:eastAsia="zh-CN"/>
        </w:rPr>
        <w:t>得</w:t>
      </w:r>
      <w:r>
        <w:t>有条理，有顺</w:t>
      </w:r>
      <w:r>
        <w:rPr>
          <w:spacing w:val="-10"/>
        </w:rPr>
        <w:t>序</w:t>
      </w:r>
    </w:p>
    <w:sectPr>
      <w:pgSz w:w="11910" w:h="16840"/>
      <w:pgMar w:top="1400" w:right="1520" w:bottom="280" w:left="16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multilevel"/>
    <w:tmpl w:val="B5E306ED"/>
    <w:lvl w:ilvl="0" w:tentative="0">
      <w:start w:val="4"/>
      <w:numFmt w:val="decimal"/>
      <w:lvlText w:val="%1."/>
      <w:lvlJc w:val="left"/>
      <w:pPr>
        <w:ind w:left="401" w:hanging="241"/>
        <w:jc w:val="right"/>
      </w:pPr>
      <w:rPr>
        <w:rFonts w:hint="default" w:ascii="宋体" w:hAnsi="宋体" w:eastAsia="宋体" w:cs="宋体"/>
        <w:b w:val="0"/>
        <w:bCs w:val="0"/>
        <w:i w:val="0"/>
        <w:iCs w:val="0"/>
        <w:w w:val="100"/>
        <w:sz w:val="22"/>
        <w:szCs w:val="22"/>
        <w:lang w:val="en-US" w:eastAsia="zh-CN" w:bidi="ar-SA"/>
      </w:rPr>
    </w:lvl>
    <w:lvl w:ilvl="1" w:tentative="0">
      <w:start w:val="0"/>
      <w:numFmt w:val="bullet"/>
      <w:lvlText w:val="•"/>
      <w:lvlJc w:val="left"/>
      <w:pPr>
        <w:ind w:left="1234" w:hanging="241"/>
      </w:pPr>
      <w:rPr>
        <w:rFonts w:hint="default"/>
        <w:lang w:val="en-US" w:eastAsia="zh-CN" w:bidi="ar-SA"/>
      </w:rPr>
    </w:lvl>
    <w:lvl w:ilvl="2" w:tentative="0">
      <w:start w:val="0"/>
      <w:numFmt w:val="bullet"/>
      <w:lvlText w:val="•"/>
      <w:lvlJc w:val="left"/>
      <w:pPr>
        <w:ind w:left="2069" w:hanging="241"/>
      </w:pPr>
      <w:rPr>
        <w:rFonts w:hint="default"/>
        <w:lang w:val="en-US" w:eastAsia="zh-CN" w:bidi="ar-SA"/>
      </w:rPr>
    </w:lvl>
    <w:lvl w:ilvl="3" w:tentative="0">
      <w:start w:val="0"/>
      <w:numFmt w:val="bullet"/>
      <w:lvlText w:val="•"/>
      <w:lvlJc w:val="left"/>
      <w:pPr>
        <w:ind w:left="2903" w:hanging="241"/>
      </w:pPr>
      <w:rPr>
        <w:rFonts w:hint="default"/>
        <w:lang w:val="en-US" w:eastAsia="zh-CN" w:bidi="ar-SA"/>
      </w:rPr>
    </w:lvl>
    <w:lvl w:ilvl="4" w:tentative="0">
      <w:start w:val="0"/>
      <w:numFmt w:val="bullet"/>
      <w:lvlText w:val="•"/>
      <w:lvlJc w:val="left"/>
      <w:pPr>
        <w:ind w:left="3738" w:hanging="241"/>
      </w:pPr>
      <w:rPr>
        <w:rFonts w:hint="default"/>
        <w:lang w:val="en-US" w:eastAsia="zh-CN" w:bidi="ar-SA"/>
      </w:rPr>
    </w:lvl>
    <w:lvl w:ilvl="5" w:tentative="0">
      <w:start w:val="0"/>
      <w:numFmt w:val="bullet"/>
      <w:lvlText w:val="•"/>
      <w:lvlJc w:val="left"/>
      <w:pPr>
        <w:ind w:left="4573" w:hanging="241"/>
      </w:pPr>
      <w:rPr>
        <w:rFonts w:hint="default"/>
        <w:lang w:val="en-US" w:eastAsia="zh-CN" w:bidi="ar-SA"/>
      </w:rPr>
    </w:lvl>
    <w:lvl w:ilvl="6" w:tentative="0">
      <w:start w:val="0"/>
      <w:numFmt w:val="bullet"/>
      <w:lvlText w:val="•"/>
      <w:lvlJc w:val="left"/>
      <w:pPr>
        <w:ind w:left="5407" w:hanging="241"/>
      </w:pPr>
      <w:rPr>
        <w:rFonts w:hint="default"/>
        <w:lang w:val="en-US" w:eastAsia="zh-CN" w:bidi="ar-SA"/>
      </w:rPr>
    </w:lvl>
    <w:lvl w:ilvl="7" w:tentative="0">
      <w:start w:val="0"/>
      <w:numFmt w:val="bullet"/>
      <w:lvlText w:val="•"/>
      <w:lvlJc w:val="left"/>
      <w:pPr>
        <w:ind w:left="6242" w:hanging="241"/>
      </w:pPr>
      <w:rPr>
        <w:rFonts w:hint="default"/>
        <w:lang w:val="en-US" w:eastAsia="zh-CN" w:bidi="ar-SA"/>
      </w:rPr>
    </w:lvl>
    <w:lvl w:ilvl="8" w:tentative="0">
      <w:start w:val="0"/>
      <w:numFmt w:val="bullet"/>
      <w:lvlText w:val="•"/>
      <w:lvlJc w:val="left"/>
      <w:pPr>
        <w:ind w:left="7076" w:hanging="241"/>
      </w:pPr>
      <w:rPr>
        <w:rFonts w:hint="default"/>
        <w:lang w:val="en-US" w:eastAsia="zh-CN" w:bidi="ar-SA"/>
      </w:rPr>
    </w:lvl>
  </w:abstractNum>
  <w:abstractNum w:abstractNumId="1">
    <w:nsid w:val="BF205925"/>
    <w:multiLevelType w:val="multilevel"/>
    <w:tmpl w:val="BF205925"/>
    <w:lvl w:ilvl="0" w:tentative="0">
      <w:start w:val="1"/>
      <w:numFmt w:val="decimal"/>
      <w:lvlText w:val="%1."/>
      <w:lvlJc w:val="left"/>
      <w:pPr>
        <w:ind w:left="401" w:hanging="241"/>
        <w:jc w:val="left"/>
      </w:pPr>
      <w:rPr>
        <w:rFonts w:hint="default" w:ascii="宋体" w:hAnsi="宋体" w:eastAsia="宋体" w:cs="宋体"/>
        <w:b w:val="0"/>
        <w:bCs w:val="0"/>
        <w:i w:val="0"/>
        <w:iCs w:val="0"/>
        <w:w w:val="100"/>
        <w:sz w:val="22"/>
        <w:szCs w:val="22"/>
        <w:lang w:val="en-US" w:eastAsia="zh-CN" w:bidi="ar-SA"/>
      </w:rPr>
    </w:lvl>
    <w:lvl w:ilvl="1" w:tentative="0">
      <w:start w:val="0"/>
      <w:numFmt w:val="bullet"/>
      <w:lvlText w:val="•"/>
      <w:lvlJc w:val="left"/>
      <w:pPr>
        <w:ind w:left="1234" w:hanging="241"/>
      </w:pPr>
      <w:rPr>
        <w:rFonts w:hint="default"/>
        <w:lang w:val="en-US" w:eastAsia="zh-CN" w:bidi="ar-SA"/>
      </w:rPr>
    </w:lvl>
    <w:lvl w:ilvl="2" w:tentative="0">
      <w:start w:val="0"/>
      <w:numFmt w:val="bullet"/>
      <w:lvlText w:val="•"/>
      <w:lvlJc w:val="left"/>
      <w:pPr>
        <w:ind w:left="2069" w:hanging="241"/>
      </w:pPr>
      <w:rPr>
        <w:rFonts w:hint="default"/>
        <w:lang w:val="en-US" w:eastAsia="zh-CN" w:bidi="ar-SA"/>
      </w:rPr>
    </w:lvl>
    <w:lvl w:ilvl="3" w:tentative="0">
      <w:start w:val="0"/>
      <w:numFmt w:val="bullet"/>
      <w:lvlText w:val="•"/>
      <w:lvlJc w:val="left"/>
      <w:pPr>
        <w:ind w:left="2903" w:hanging="241"/>
      </w:pPr>
      <w:rPr>
        <w:rFonts w:hint="default"/>
        <w:lang w:val="en-US" w:eastAsia="zh-CN" w:bidi="ar-SA"/>
      </w:rPr>
    </w:lvl>
    <w:lvl w:ilvl="4" w:tentative="0">
      <w:start w:val="0"/>
      <w:numFmt w:val="bullet"/>
      <w:lvlText w:val="•"/>
      <w:lvlJc w:val="left"/>
      <w:pPr>
        <w:ind w:left="3738" w:hanging="241"/>
      </w:pPr>
      <w:rPr>
        <w:rFonts w:hint="default"/>
        <w:lang w:val="en-US" w:eastAsia="zh-CN" w:bidi="ar-SA"/>
      </w:rPr>
    </w:lvl>
    <w:lvl w:ilvl="5" w:tentative="0">
      <w:start w:val="0"/>
      <w:numFmt w:val="bullet"/>
      <w:lvlText w:val="•"/>
      <w:lvlJc w:val="left"/>
      <w:pPr>
        <w:ind w:left="4573" w:hanging="241"/>
      </w:pPr>
      <w:rPr>
        <w:rFonts w:hint="default"/>
        <w:lang w:val="en-US" w:eastAsia="zh-CN" w:bidi="ar-SA"/>
      </w:rPr>
    </w:lvl>
    <w:lvl w:ilvl="6" w:tentative="0">
      <w:start w:val="0"/>
      <w:numFmt w:val="bullet"/>
      <w:lvlText w:val="•"/>
      <w:lvlJc w:val="left"/>
      <w:pPr>
        <w:ind w:left="5407" w:hanging="241"/>
      </w:pPr>
      <w:rPr>
        <w:rFonts w:hint="default"/>
        <w:lang w:val="en-US" w:eastAsia="zh-CN" w:bidi="ar-SA"/>
      </w:rPr>
    </w:lvl>
    <w:lvl w:ilvl="7" w:tentative="0">
      <w:start w:val="0"/>
      <w:numFmt w:val="bullet"/>
      <w:lvlText w:val="•"/>
      <w:lvlJc w:val="left"/>
      <w:pPr>
        <w:ind w:left="6242" w:hanging="241"/>
      </w:pPr>
      <w:rPr>
        <w:rFonts w:hint="default"/>
        <w:lang w:val="en-US" w:eastAsia="zh-CN" w:bidi="ar-SA"/>
      </w:rPr>
    </w:lvl>
    <w:lvl w:ilvl="8" w:tentative="0">
      <w:start w:val="0"/>
      <w:numFmt w:val="bullet"/>
      <w:lvlText w:val="•"/>
      <w:lvlJc w:val="left"/>
      <w:pPr>
        <w:ind w:left="7076" w:hanging="241"/>
      </w:pPr>
      <w:rPr>
        <w:rFonts w:hint="default"/>
        <w:lang w:val="en-US" w:eastAsia="zh-CN" w:bidi="ar-SA"/>
      </w:rPr>
    </w:lvl>
  </w:abstractNum>
  <w:abstractNum w:abstractNumId="2">
    <w:nsid w:val="CF092B84"/>
    <w:multiLevelType w:val="multilevel"/>
    <w:tmpl w:val="CF092B84"/>
    <w:lvl w:ilvl="0" w:tentative="0">
      <w:start w:val="1"/>
      <w:numFmt w:val="decimal"/>
      <w:lvlText w:val="%1."/>
      <w:lvlJc w:val="left"/>
      <w:pPr>
        <w:ind w:left="401" w:hanging="241"/>
        <w:jc w:val="left"/>
      </w:pPr>
      <w:rPr>
        <w:rFonts w:hint="default" w:ascii="宋体" w:hAnsi="宋体" w:eastAsia="宋体" w:cs="宋体"/>
        <w:b w:val="0"/>
        <w:bCs w:val="0"/>
        <w:i w:val="0"/>
        <w:iCs w:val="0"/>
        <w:w w:val="100"/>
        <w:sz w:val="22"/>
        <w:szCs w:val="22"/>
        <w:lang w:val="en-US" w:eastAsia="zh-CN" w:bidi="ar-SA"/>
      </w:rPr>
    </w:lvl>
    <w:lvl w:ilvl="1" w:tentative="0">
      <w:start w:val="0"/>
      <w:numFmt w:val="bullet"/>
      <w:lvlText w:val="•"/>
      <w:lvlJc w:val="left"/>
      <w:pPr>
        <w:ind w:left="1234" w:hanging="241"/>
      </w:pPr>
      <w:rPr>
        <w:rFonts w:hint="default"/>
        <w:lang w:val="en-US" w:eastAsia="zh-CN" w:bidi="ar-SA"/>
      </w:rPr>
    </w:lvl>
    <w:lvl w:ilvl="2" w:tentative="0">
      <w:start w:val="0"/>
      <w:numFmt w:val="bullet"/>
      <w:lvlText w:val="•"/>
      <w:lvlJc w:val="left"/>
      <w:pPr>
        <w:ind w:left="2069" w:hanging="241"/>
      </w:pPr>
      <w:rPr>
        <w:rFonts w:hint="default"/>
        <w:lang w:val="en-US" w:eastAsia="zh-CN" w:bidi="ar-SA"/>
      </w:rPr>
    </w:lvl>
    <w:lvl w:ilvl="3" w:tentative="0">
      <w:start w:val="0"/>
      <w:numFmt w:val="bullet"/>
      <w:lvlText w:val="•"/>
      <w:lvlJc w:val="left"/>
      <w:pPr>
        <w:ind w:left="2903" w:hanging="241"/>
      </w:pPr>
      <w:rPr>
        <w:rFonts w:hint="default"/>
        <w:lang w:val="en-US" w:eastAsia="zh-CN" w:bidi="ar-SA"/>
      </w:rPr>
    </w:lvl>
    <w:lvl w:ilvl="4" w:tentative="0">
      <w:start w:val="0"/>
      <w:numFmt w:val="bullet"/>
      <w:lvlText w:val="•"/>
      <w:lvlJc w:val="left"/>
      <w:pPr>
        <w:ind w:left="3738" w:hanging="241"/>
      </w:pPr>
      <w:rPr>
        <w:rFonts w:hint="default"/>
        <w:lang w:val="en-US" w:eastAsia="zh-CN" w:bidi="ar-SA"/>
      </w:rPr>
    </w:lvl>
    <w:lvl w:ilvl="5" w:tentative="0">
      <w:start w:val="0"/>
      <w:numFmt w:val="bullet"/>
      <w:lvlText w:val="•"/>
      <w:lvlJc w:val="left"/>
      <w:pPr>
        <w:ind w:left="4573" w:hanging="241"/>
      </w:pPr>
      <w:rPr>
        <w:rFonts w:hint="default"/>
        <w:lang w:val="en-US" w:eastAsia="zh-CN" w:bidi="ar-SA"/>
      </w:rPr>
    </w:lvl>
    <w:lvl w:ilvl="6" w:tentative="0">
      <w:start w:val="0"/>
      <w:numFmt w:val="bullet"/>
      <w:lvlText w:val="•"/>
      <w:lvlJc w:val="left"/>
      <w:pPr>
        <w:ind w:left="5407" w:hanging="241"/>
      </w:pPr>
      <w:rPr>
        <w:rFonts w:hint="default"/>
        <w:lang w:val="en-US" w:eastAsia="zh-CN" w:bidi="ar-SA"/>
      </w:rPr>
    </w:lvl>
    <w:lvl w:ilvl="7" w:tentative="0">
      <w:start w:val="0"/>
      <w:numFmt w:val="bullet"/>
      <w:lvlText w:val="•"/>
      <w:lvlJc w:val="left"/>
      <w:pPr>
        <w:ind w:left="6242" w:hanging="241"/>
      </w:pPr>
      <w:rPr>
        <w:rFonts w:hint="default"/>
        <w:lang w:val="en-US" w:eastAsia="zh-CN" w:bidi="ar-SA"/>
      </w:rPr>
    </w:lvl>
    <w:lvl w:ilvl="8" w:tentative="0">
      <w:start w:val="0"/>
      <w:numFmt w:val="bullet"/>
      <w:lvlText w:val="•"/>
      <w:lvlJc w:val="left"/>
      <w:pPr>
        <w:ind w:left="7076" w:hanging="241"/>
      </w:pPr>
      <w:rPr>
        <w:rFonts w:hint="default"/>
        <w:lang w:val="en-US" w:eastAsia="zh-CN" w:bidi="ar-SA"/>
      </w:rPr>
    </w:lvl>
  </w:abstractNum>
  <w:abstractNum w:abstractNumId="3">
    <w:nsid w:val="0053208E"/>
    <w:multiLevelType w:val="multilevel"/>
    <w:tmpl w:val="0053208E"/>
    <w:lvl w:ilvl="0" w:tentative="0">
      <w:start w:val="1"/>
      <w:numFmt w:val="decimal"/>
      <w:lvlText w:val="%1."/>
      <w:lvlJc w:val="left"/>
      <w:pPr>
        <w:ind w:left="160" w:hanging="241"/>
        <w:jc w:val="left"/>
      </w:pPr>
      <w:rPr>
        <w:rFonts w:hint="default" w:ascii="宋体" w:hAnsi="宋体" w:eastAsia="宋体" w:cs="宋体"/>
        <w:b w:val="0"/>
        <w:bCs w:val="0"/>
        <w:i w:val="0"/>
        <w:iCs w:val="0"/>
        <w:w w:val="100"/>
        <w:sz w:val="22"/>
        <w:szCs w:val="22"/>
        <w:lang w:val="en-US" w:eastAsia="zh-CN" w:bidi="ar-SA"/>
      </w:rPr>
    </w:lvl>
    <w:lvl w:ilvl="1" w:tentative="0">
      <w:start w:val="0"/>
      <w:numFmt w:val="bullet"/>
      <w:lvlText w:val="•"/>
      <w:lvlJc w:val="left"/>
      <w:pPr>
        <w:ind w:left="1018" w:hanging="241"/>
      </w:pPr>
      <w:rPr>
        <w:rFonts w:hint="default"/>
        <w:lang w:val="en-US" w:eastAsia="zh-CN" w:bidi="ar-SA"/>
      </w:rPr>
    </w:lvl>
    <w:lvl w:ilvl="2" w:tentative="0">
      <w:start w:val="0"/>
      <w:numFmt w:val="bullet"/>
      <w:lvlText w:val="•"/>
      <w:lvlJc w:val="left"/>
      <w:pPr>
        <w:ind w:left="1877" w:hanging="241"/>
      </w:pPr>
      <w:rPr>
        <w:rFonts w:hint="default"/>
        <w:lang w:val="en-US" w:eastAsia="zh-CN" w:bidi="ar-SA"/>
      </w:rPr>
    </w:lvl>
    <w:lvl w:ilvl="3" w:tentative="0">
      <w:start w:val="0"/>
      <w:numFmt w:val="bullet"/>
      <w:lvlText w:val="•"/>
      <w:lvlJc w:val="left"/>
      <w:pPr>
        <w:ind w:left="2735" w:hanging="241"/>
      </w:pPr>
      <w:rPr>
        <w:rFonts w:hint="default"/>
        <w:lang w:val="en-US" w:eastAsia="zh-CN" w:bidi="ar-SA"/>
      </w:rPr>
    </w:lvl>
    <w:lvl w:ilvl="4" w:tentative="0">
      <w:start w:val="0"/>
      <w:numFmt w:val="bullet"/>
      <w:lvlText w:val="•"/>
      <w:lvlJc w:val="left"/>
      <w:pPr>
        <w:ind w:left="3594" w:hanging="241"/>
      </w:pPr>
      <w:rPr>
        <w:rFonts w:hint="default"/>
        <w:lang w:val="en-US" w:eastAsia="zh-CN" w:bidi="ar-SA"/>
      </w:rPr>
    </w:lvl>
    <w:lvl w:ilvl="5" w:tentative="0">
      <w:start w:val="0"/>
      <w:numFmt w:val="bullet"/>
      <w:lvlText w:val="•"/>
      <w:lvlJc w:val="left"/>
      <w:pPr>
        <w:ind w:left="4453" w:hanging="241"/>
      </w:pPr>
      <w:rPr>
        <w:rFonts w:hint="default"/>
        <w:lang w:val="en-US" w:eastAsia="zh-CN" w:bidi="ar-SA"/>
      </w:rPr>
    </w:lvl>
    <w:lvl w:ilvl="6" w:tentative="0">
      <w:start w:val="0"/>
      <w:numFmt w:val="bullet"/>
      <w:lvlText w:val="•"/>
      <w:lvlJc w:val="left"/>
      <w:pPr>
        <w:ind w:left="5311" w:hanging="241"/>
      </w:pPr>
      <w:rPr>
        <w:rFonts w:hint="default"/>
        <w:lang w:val="en-US" w:eastAsia="zh-CN" w:bidi="ar-SA"/>
      </w:rPr>
    </w:lvl>
    <w:lvl w:ilvl="7" w:tentative="0">
      <w:start w:val="0"/>
      <w:numFmt w:val="bullet"/>
      <w:lvlText w:val="•"/>
      <w:lvlJc w:val="left"/>
      <w:pPr>
        <w:ind w:left="6170" w:hanging="241"/>
      </w:pPr>
      <w:rPr>
        <w:rFonts w:hint="default"/>
        <w:lang w:val="en-US" w:eastAsia="zh-CN" w:bidi="ar-SA"/>
      </w:rPr>
    </w:lvl>
    <w:lvl w:ilvl="8" w:tentative="0">
      <w:start w:val="0"/>
      <w:numFmt w:val="bullet"/>
      <w:lvlText w:val="•"/>
      <w:lvlJc w:val="left"/>
      <w:pPr>
        <w:ind w:left="7028" w:hanging="241"/>
      </w:pPr>
      <w:rPr>
        <w:rFonts w:hint="default"/>
        <w:lang w:val="en-US" w:eastAsia="zh-CN" w:bidi="ar-SA"/>
      </w:rPr>
    </w:lvl>
  </w:abstractNum>
  <w:abstractNum w:abstractNumId="4">
    <w:nsid w:val="03D62ECE"/>
    <w:multiLevelType w:val="multilevel"/>
    <w:tmpl w:val="03D62ECE"/>
    <w:lvl w:ilvl="0" w:tentative="0">
      <w:start w:val="1"/>
      <w:numFmt w:val="decimal"/>
      <w:lvlText w:val="%1."/>
      <w:lvlJc w:val="left"/>
      <w:pPr>
        <w:ind w:left="472" w:hanging="312"/>
        <w:jc w:val="left"/>
      </w:pPr>
      <w:rPr>
        <w:rFonts w:hint="default" w:ascii="宋体" w:hAnsi="宋体" w:eastAsia="宋体" w:cs="宋体"/>
        <w:b w:val="0"/>
        <w:bCs w:val="0"/>
        <w:i w:val="0"/>
        <w:iCs w:val="0"/>
        <w:w w:val="100"/>
        <w:sz w:val="24"/>
        <w:szCs w:val="24"/>
        <w:lang w:val="en-US" w:eastAsia="zh-CN" w:bidi="ar-SA"/>
      </w:rPr>
    </w:lvl>
    <w:lvl w:ilvl="1" w:tentative="0">
      <w:start w:val="1"/>
      <w:numFmt w:val="decimal"/>
      <w:lvlText w:val="%2."/>
      <w:lvlJc w:val="left"/>
      <w:pPr>
        <w:ind w:left="580" w:hanging="315"/>
        <w:jc w:val="left"/>
      </w:pPr>
      <w:rPr>
        <w:rFonts w:hint="default" w:ascii="宋体" w:hAnsi="宋体" w:eastAsia="宋体" w:cs="宋体"/>
        <w:b w:val="0"/>
        <w:bCs w:val="0"/>
        <w:i w:val="0"/>
        <w:iCs w:val="0"/>
        <w:w w:val="100"/>
        <w:sz w:val="24"/>
        <w:szCs w:val="24"/>
        <w:lang w:val="en-US" w:eastAsia="zh-CN" w:bidi="ar-SA"/>
      </w:rPr>
    </w:lvl>
    <w:lvl w:ilvl="2" w:tentative="0">
      <w:start w:val="0"/>
      <w:numFmt w:val="bullet"/>
      <w:lvlText w:val="•"/>
      <w:lvlJc w:val="left"/>
      <w:pPr>
        <w:ind w:left="1487" w:hanging="315"/>
      </w:pPr>
      <w:rPr>
        <w:rFonts w:hint="default"/>
        <w:lang w:val="en-US" w:eastAsia="zh-CN" w:bidi="ar-SA"/>
      </w:rPr>
    </w:lvl>
    <w:lvl w:ilvl="3" w:tentative="0">
      <w:start w:val="0"/>
      <w:numFmt w:val="bullet"/>
      <w:lvlText w:val="•"/>
      <w:lvlJc w:val="left"/>
      <w:pPr>
        <w:ind w:left="2394" w:hanging="315"/>
      </w:pPr>
      <w:rPr>
        <w:rFonts w:hint="default"/>
        <w:lang w:val="en-US" w:eastAsia="zh-CN" w:bidi="ar-SA"/>
      </w:rPr>
    </w:lvl>
    <w:lvl w:ilvl="4" w:tentative="0">
      <w:start w:val="0"/>
      <w:numFmt w:val="bullet"/>
      <w:lvlText w:val="•"/>
      <w:lvlJc w:val="left"/>
      <w:pPr>
        <w:ind w:left="3302" w:hanging="315"/>
      </w:pPr>
      <w:rPr>
        <w:rFonts w:hint="default"/>
        <w:lang w:val="en-US" w:eastAsia="zh-CN" w:bidi="ar-SA"/>
      </w:rPr>
    </w:lvl>
    <w:lvl w:ilvl="5" w:tentative="0">
      <w:start w:val="0"/>
      <w:numFmt w:val="bullet"/>
      <w:lvlText w:val="•"/>
      <w:lvlJc w:val="left"/>
      <w:pPr>
        <w:ind w:left="4209" w:hanging="315"/>
      </w:pPr>
      <w:rPr>
        <w:rFonts w:hint="default"/>
        <w:lang w:val="en-US" w:eastAsia="zh-CN" w:bidi="ar-SA"/>
      </w:rPr>
    </w:lvl>
    <w:lvl w:ilvl="6" w:tentative="0">
      <w:start w:val="0"/>
      <w:numFmt w:val="bullet"/>
      <w:lvlText w:val="•"/>
      <w:lvlJc w:val="left"/>
      <w:pPr>
        <w:ind w:left="5116" w:hanging="315"/>
      </w:pPr>
      <w:rPr>
        <w:rFonts w:hint="default"/>
        <w:lang w:val="en-US" w:eastAsia="zh-CN" w:bidi="ar-SA"/>
      </w:rPr>
    </w:lvl>
    <w:lvl w:ilvl="7" w:tentative="0">
      <w:start w:val="0"/>
      <w:numFmt w:val="bullet"/>
      <w:lvlText w:val="•"/>
      <w:lvlJc w:val="left"/>
      <w:pPr>
        <w:ind w:left="6024" w:hanging="315"/>
      </w:pPr>
      <w:rPr>
        <w:rFonts w:hint="default"/>
        <w:lang w:val="en-US" w:eastAsia="zh-CN" w:bidi="ar-SA"/>
      </w:rPr>
    </w:lvl>
    <w:lvl w:ilvl="8" w:tentative="0">
      <w:start w:val="0"/>
      <w:numFmt w:val="bullet"/>
      <w:lvlText w:val="•"/>
      <w:lvlJc w:val="left"/>
      <w:pPr>
        <w:ind w:left="6931" w:hanging="315"/>
      </w:pPr>
      <w:rPr>
        <w:rFonts w:hint="default"/>
        <w:lang w:val="en-US" w:eastAsia="zh-CN" w:bidi="ar-SA"/>
      </w:rPr>
    </w:lvl>
  </w:abstractNum>
  <w:abstractNum w:abstractNumId="5">
    <w:nsid w:val="25B654F3"/>
    <w:multiLevelType w:val="multilevel"/>
    <w:tmpl w:val="25B654F3"/>
    <w:lvl w:ilvl="0" w:tentative="0">
      <w:start w:val="1"/>
      <w:numFmt w:val="decimal"/>
      <w:lvlText w:val="（%1）"/>
      <w:lvlJc w:val="left"/>
      <w:pPr>
        <w:ind w:left="160" w:hanging="601"/>
        <w:jc w:val="left"/>
      </w:pPr>
      <w:rPr>
        <w:rFonts w:hint="default" w:ascii="宋体" w:hAnsi="宋体" w:eastAsia="宋体" w:cs="宋体"/>
        <w:b w:val="0"/>
        <w:bCs w:val="0"/>
        <w:i w:val="0"/>
        <w:iCs w:val="0"/>
        <w:w w:val="100"/>
        <w:sz w:val="22"/>
        <w:szCs w:val="22"/>
        <w:lang w:val="en-US" w:eastAsia="zh-CN" w:bidi="ar-SA"/>
      </w:rPr>
    </w:lvl>
    <w:lvl w:ilvl="1" w:tentative="0">
      <w:start w:val="0"/>
      <w:numFmt w:val="bullet"/>
      <w:lvlText w:val="•"/>
      <w:lvlJc w:val="left"/>
      <w:pPr>
        <w:ind w:left="1018" w:hanging="601"/>
      </w:pPr>
      <w:rPr>
        <w:rFonts w:hint="default"/>
        <w:lang w:val="en-US" w:eastAsia="zh-CN" w:bidi="ar-SA"/>
      </w:rPr>
    </w:lvl>
    <w:lvl w:ilvl="2" w:tentative="0">
      <w:start w:val="0"/>
      <w:numFmt w:val="bullet"/>
      <w:lvlText w:val="•"/>
      <w:lvlJc w:val="left"/>
      <w:pPr>
        <w:ind w:left="1877" w:hanging="601"/>
      </w:pPr>
      <w:rPr>
        <w:rFonts w:hint="default"/>
        <w:lang w:val="en-US" w:eastAsia="zh-CN" w:bidi="ar-SA"/>
      </w:rPr>
    </w:lvl>
    <w:lvl w:ilvl="3" w:tentative="0">
      <w:start w:val="0"/>
      <w:numFmt w:val="bullet"/>
      <w:lvlText w:val="•"/>
      <w:lvlJc w:val="left"/>
      <w:pPr>
        <w:ind w:left="2735" w:hanging="601"/>
      </w:pPr>
      <w:rPr>
        <w:rFonts w:hint="default"/>
        <w:lang w:val="en-US" w:eastAsia="zh-CN" w:bidi="ar-SA"/>
      </w:rPr>
    </w:lvl>
    <w:lvl w:ilvl="4" w:tentative="0">
      <w:start w:val="0"/>
      <w:numFmt w:val="bullet"/>
      <w:lvlText w:val="•"/>
      <w:lvlJc w:val="left"/>
      <w:pPr>
        <w:ind w:left="3594" w:hanging="601"/>
      </w:pPr>
      <w:rPr>
        <w:rFonts w:hint="default"/>
        <w:lang w:val="en-US" w:eastAsia="zh-CN" w:bidi="ar-SA"/>
      </w:rPr>
    </w:lvl>
    <w:lvl w:ilvl="5" w:tentative="0">
      <w:start w:val="0"/>
      <w:numFmt w:val="bullet"/>
      <w:lvlText w:val="•"/>
      <w:lvlJc w:val="left"/>
      <w:pPr>
        <w:ind w:left="4453" w:hanging="601"/>
      </w:pPr>
      <w:rPr>
        <w:rFonts w:hint="default"/>
        <w:lang w:val="en-US" w:eastAsia="zh-CN" w:bidi="ar-SA"/>
      </w:rPr>
    </w:lvl>
    <w:lvl w:ilvl="6" w:tentative="0">
      <w:start w:val="0"/>
      <w:numFmt w:val="bullet"/>
      <w:lvlText w:val="•"/>
      <w:lvlJc w:val="left"/>
      <w:pPr>
        <w:ind w:left="5311" w:hanging="601"/>
      </w:pPr>
      <w:rPr>
        <w:rFonts w:hint="default"/>
        <w:lang w:val="en-US" w:eastAsia="zh-CN" w:bidi="ar-SA"/>
      </w:rPr>
    </w:lvl>
    <w:lvl w:ilvl="7" w:tentative="0">
      <w:start w:val="0"/>
      <w:numFmt w:val="bullet"/>
      <w:lvlText w:val="•"/>
      <w:lvlJc w:val="left"/>
      <w:pPr>
        <w:ind w:left="6170" w:hanging="601"/>
      </w:pPr>
      <w:rPr>
        <w:rFonts w:hint="default"/>
        <w:lang w:val="en-US" w:eastAsia="zh-CN" w:bidi="ar-SA"/>
      </w:rPr>
    </w:lvl>
    <w:lvl w:ilvl="8" w:tentative="0">
      <w:start w:val="0"/>
      <w:numFmt w:val="bullet"/>
      <w:lvlText w:val="•"/>
      <w:lvlJc w:val="left"/>
      <w:pPr>
        <w:ind w:left="7028" w:hanging="601"/>
      </w:pPr>
      <w:rPr>
        <w:rFonts w:hint="default"/>
        <w:lang w:val="en-US" w:eastAsia="zh-CN" w:bidi="ar-SA"/>
      </w:rPr>
    </w:lvl>
  </w:abstractNum>
  <w:abstractNum w:abstractNumId="6">
    <w:nsid w:val="59ADCABA"/>
    <w:multiLevelType w:val="multilevel"/>
    <w:tmpl w:val="59ADCABA"/>
    <w:lvl w:ilvl="0" w:tentative="0">
      <w:start w:val="1"/>
      <w:numFmt w:val="decimal"/>
      <w:lvlText w:val="%1."/>
      <w:lvlJc w:val="left"/>
      <w:pPr>
        <w:ind w:left="472" w:hanging="312"/>
        <w:jc w:val="left"/>
      </w:pPr>
      <w:rPr>
        <w:rFonts w:hint="default" w:ascii="宋体" w:hAnsi="宋体" w:eastAsia="宋体" w:cs="宋体"/>
        <w:b w:val="0"/>
        <w:bCs w:val="0"/>
        <w:i w:val="0"/>
        <w:iCs w:val="0"/>
        <w:w w:val="100"/>
        <w:sz w:val="24"/>
        <w:szCs w:val="24"/>
        <w:lang w:val="en-US" w:eastAsia="zh-CN" w:bidi="ar-SA"/>
      </w:rPr>
    </w:lvl>
    <w:lvl w:ilvl="1" w:tentative="0">
      <w:start w:val="0"/>
      <w:numFmt w:val="bullet"/>
      <w:lvlText w:val="•"/>
      <w:lvlJc w:val="left"/>
      <w:pPr>
        <w:ind w:left="1306" w:hanging="312"/>
      </w:pPr>
      <w:rPr>
        <w:rFonts w:hint="default"/>
        <w:lang w:val="en-US" w:eastAsia="zh-CN" w:bidi="ar-SA"/>
      </w:rPr>
    </w:lvl>
    <w:lvl w:ilvl="2" w:tentative="0">
      <w:start w:val="0"/>
      <w:numFmt w:val="bullet"/>
      <w:lvlText w:val="•"/>
      <w:lvlJc w:val="left"/>
      <w:pPr>
        <w:ind w:left="2133" w:hanging="312"/>
      </w:pPr>
      <w:rPr>
        <w:rFonts w:hint="default"/>
        <w:lang w:val="en-US" w:eastAsia="zh-CN" w:bidi="ar-SA"/>
      </w:rPr>
    </w:lvl>
    <w:lvl w:ilvl="3" w:tentative="0">
      <w:start w:val="0"/>
      <w:numFmt w:val="bullet"/>
      <w:lvlText w:val="•"/>
      <w:lvlJc w:val="left"/>
      <w:pPr>
        <w:ind w:left="2959" w:hanging="312"/>
      </w:pPr>
      <w:rPr>
        <w:rFonts w:hint="default"/>
        <w:lang w:val="en-US" w:eastAsia="zh-CN" w:bidi="ar-SA"/>
      </w:rPr>
    </w:lvl>
    <w:lvl w:ilvl="4" w:tentative="0">
      <w:start w:val="0"/>
      <w:numFmt w:val="bullet"/>
      <w:lvlText w:val="•"/>
      <w:lvlJc w:val="left"/>
      <w:pPr>
        <w:ind w:left="3786" w:hanging="312"/>
      </w:pPr>
      <w:rPr>
        <w:rFonts w:hint="default"/>
        <w:lang w:val="en-US" w:eastAsia="zh-CN" w:bidi="ar-SA"/>
      </w:rPr>
    </w:lvl>
    <w:lvl w:ilvl="5" w:tentative="0">
      <w:start w:val="0"/>
      <w:numFmt w:val="bullet"/>
      <w:lvlText w:val="•"/>
      <w:lvlJc w:val="left"/>
      <w:pPr>
        <w:ind w:left="4613" w:hanging="312"/>
      </w:pPr>
      <w:rPr>
        <w:rFonts w:hint="default"/>
        <w:lang w:val="en-US" w:eastAsia="zh-CN" w:bidi="ar-SA"/>
      </w:rPr>
    </w:lvl>
    <w:lvl w:ilvl="6" w:tentative="0">
      <w:start w:val="0"/>
      <w:numFmt w:val="bullet"/>
      <w:lvlText w:val="•"/>
      <w:lvlJc w:val="left"/>
      <w:pPr>
        <w:ind w:left="5439" w:hanging="312"/>
      </w:pPr>
      <w:rPr>
        <w:rFonts w:hint="default"/>
        <w:lang w:val="en-US" w:eastAsia="zh-CN" w:bidi="ar-SA"/>
      </w:rPr>
    </w:lvl>
    <w:lvl w:ilvl="7" w:tentative="0">
      <w:start w:val="0"/>
      <w:numFmt w:val="bullet"/>
      <w:lvlText w:val="•"/>
      <w:lvlJc w:val="left"/>
      <w:pPr>
        <w:ind w:left="6266" w:hanging="312"/>
      </w:pPr>
      <w:rPr>
        <w:rFonts w:hint="default"/>
        <w:lang w:val="en-US" w:eastAsia="zh-CN" w:bidi="ar-SA"/>
      </w:rPr>
    </w:lvl>
    <w:lvl w:ilvl="8" w:tentative="0">
      <w:start w:val="0"/>
      <w:numFmt w:val="bullet"/>
      <w:lvlText w:val="•"/>
      <w:lvlJc w:val="left"/>
      <w:pPr>
        <w:ind w:left="7092" w:hanging="312"/>
      </w:pPr>
      <w:rPr>
        <w:rFonts w:hint="default"/>
        <w:lang w:val="en-US" w:eastAsia="zh-CN" w:bidi="ar-SA"/>
      </w:rPr>
    </w:lvl>
  </w:abstractNum>
  <w:num w:numId="1">
    <w:abstractNumId w:val="3"/>
  </w:num>
  <w:num w:numId="2">
    <w:abstractNumId w:val="2"/>
  </w:num>
  <w:num w:numId="3">
    <w:abstractNumId w:val="6"/>
  </w:num>
  <w:num w:numId="4">
    <w:abstractNumId w:val="1"/>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shapeLayoutLikeWW8/>
    <w:useFELayout/>
    <w:compatSetting w:name="compatibilityMode" w:uri="http://schemas.microsoft.com/office/word" w:val="14"/>
  </w:compat>
  <w:rsids>
    <w:rsidRoot w:val="00000000"/>
    <w:rsid w:val="107553D2"/>
    <w:rsid w:val="11701D9F"/>
    <w:rsid w:val="4EBF731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zh-CN" w:bidi="ar-SA"/>
    </w:rPr>
  </w:style>
  <w:style w:type="character" w:default="1" w:styleId="5">
    <w:name w:val="Default Paragraph Font"/>
    <w:semiHidden/>
    <w:unhideWhenUsed/>
    <w:uiPriority w:val="1"/>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rPr>
      <w:rFonts w:ascii="宋体" w:hAnsi="宋体" w:eastAsia="宋体" w:cs="宋体"/>
      <w:sz w:val="24"/>
      <w:szCs w:val="24"/>
      <w:lang w:val="en-US" w:eastAsia="zh-CN" w:bidi="ar-SA"/>
    </w:rPr>
  </w:style>
  <w:style w:type="paragraph" w:styleId="3">
    <w:name w:val="Title"/>
    <w:basedOn w:val="1"/>
    <w:qFormat/>
    <w:uiPriority w:val="1"/>
    <w:pPr>
      <w:spacing w:before="26"/>
      <w:ind w:left="1991" w:right="1624" w:hanging="1832"/>
    </w:pPr>
    <w:rPr>
      <w:rFonts w:ascii="黑体" w:hAnsi="黑体" w:eastAsia="黑体" w:cs="黑体"/>
      <w:b/>
      <w:bCs/>
      <w:sz w:val="36"/>
      <w:szCs w:val="36"/>
      <w:lang w:val="en-US" w:eastAsia="zh-CN" w:bidi="ar-SA"/>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pPr>
      <w:ind w:left="401" w:hanging="241"/>
    </w:pPr>
    <w:rPr>
      <w:rFonts w:ascii="宋体" w:hAnsi="宋体" w:eastAsia="宋体" w:cs="宋体"/>
      <w:lang w:val="en-US" w:eastAsia="zh-CN" w:bidi="ar-SA"/>
    </w:rPr>
  </w:style>
  <w:style w:type="paragraph" w:customStyle="1" w:styleId="8">
    <w:name w:val="Table Paragraph"/>
    <w:basedOn w:val="1"/>
    <w:qFormat/>
    <w:uiPriority w:val="1"/>
    <w:pPr>
      <w:spacing w:line="254" w:lineRule="exact"/>
    </w:pPr>
    <w:rPr>
      <w:rFonts w:ascii="宋体" w:hAnsi="宋体" w:eastAsia="宋体" w:cs="宋体"/>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ScaleCrop>false</ScaleCrop>
  <LinksUpToDate>false</LinksUpToDate>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2023-05-17T14:53:00Z</dcterms:created>
  <dc:creator>付蓉</dc:creator>
  <cp:lastModifiedBy>付蓉</cp:lastModifiedBy>
  <dcterms:modified xsi:type="dcterms:W3CDTF">2023-05-18T07:42:57Z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2023-05-17T00:00:00Z</vt:filetime>
  </property>
  <property fmtid="{D5CDD505-2E9C-101B-9397-08002B2CF9AE}" pid="3" name="Creator">
    <vt:lpwstr>pdftk-java 3.2.3</vt:lpwstr>
  </property>
  <property fmtid="{D5CDD505-2E9C-101B-9397-08002B2CF9AE}" pid="4" name="LastSaved">
    <vt:filetime>2023-05-17T00:00:00Z</vt:filetime>
  </property>
  <property fmtid="{D5CDD505-2E9C-101B-9397-08002B2CF9AE}" pid="5" name="Producer">
    <vt:lpwstr>itext-paulo-155 (itextpdf.sf.net - lowagie.com)</vt:lpwstr>
  </property>
  <property fmtid="{D5CDD505-2E9C-101B-9397-08002B2CF9AE}" pid="6" name="KSOProductBuildVer">
    <vt:lpwstr>2052-11.8.2.11813</vt:lpwstr>
  </property>
  <property fmtid="{D5CDD505-2E9C-101B-9397-08002B2CF9AE}" pid="7" name="ICV">
    <vt:lpwstr>312460BFEF6843CCB4A0799ACEA75618</vt:lpwstr>
  </property>
</Properties>
</file>